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F9AB61" w14:textId="77777777" w:rsidR="0033006F" w:rsidRDefault="0033006F" w:rsidP="000D7177">
      <w:pPr>
        <w:spacing w:line="276" w:lineRule="auto"/>
        <w:ind w:right="283"/>
        <w:rPr>
          <w:sz w:val="22"/>
          <w:szCs w:val="22"/>
        </w:rPr>
      </w:pPr>
      <w:bookmarkStart w:id="0" w:name="_GoBack"/>
      <w:bookmarkEnd w:id="0"/>
    </w:p>
    <w:p w14:paraId="08EF4FC5" w14:textId="77777777" w:rsidR="007C2DA9" w:rsidRPr="00BA52BA" w:rsidRDefault="007C2DA9" w:rsidP="007C2DA9">
      <w:pPr>
        <w:shd w:val="clear" w:color="auto" w:fill="FFFFFF"/>
        <w:spacing w:line="276" w:lineRule="auto"/>
        <w:ind w:right="-2"/>
        <w:jc w:val="right"/>
        <w:rPr>
          <w:rFonts w:ascii="Arial" w:hAnsi="Arial" w:cs="Arial"/>
          <w:spacing w:val="-1"/>
          <w:sz w:val="22"/>
        </w:rPr>
      </w:pPr>
      <w:r w:rsidRPr="00BA52BA">
        <w:rPr>
          <w:rFonts w:ascii="Arial" w:hAnsi="Arial" w:cs="Arial"/>
          <w:spacing w:val="-1"/>
          <w:sz w:val="22"/>
        </w:rPr>
        <w:t xml:space="preserve">Załącznik nr 1 do umowy  nr </w:t>
      </w:r>
      <w:r w:rsidRPr="00BA52BA">
        <w:rPr>
          <w:rFonts w:ascii="Arial" w:hAnsi="Arial" w:cs="Arial"/>
          <w:sz w:val="22"/>
        </w:rPr>
        <w:t xml:space="preserve">………………………………….. </w:t>
      </w:r>
      <w:r w:rsidRPr="00BA52BA">
        <w:rPr>
          <w:rFonts w:ascii="Arial" w:hAnsi="Arial" w:cs="Arial"/>
          <w:spacing w:val="-1"/>
          <w:sz w:val="22"/>
        </w:rPr>
        <w:t>z dnia…………………</w:t>
      </w:r>
    </w:p>
    <w:p w14:paraId="5FD3F927" w14:textId="77777777" w:rsidR="007C2DA9" w:rsidRPr="00A163AB" w:rsidRDefault="007C2DA9" w:rsidP="007C2DA9">
      <w:pPr>
        <w:tabs>
          <w:tab w:val="left" w:pos="2445"/>
        </w:tabs>
        <w:spacing w:line="276" w:lineRule="auto"/>
        <w:rPr>
          <w:rFonts w:ascii="Arial" w:hAnsi="Arial" w:cs="Arial"/>
          <w:b/>
          <w:sz w:val="22"/>
        </w:rPr>
      </w:pPr>
    </w:p>
    <w:p w14:paraId="620A3D09" w14:textId="77777777" w:rsidR="007C2DA9" w:rsidRPr="0092138D" w:rsidRDefault="007C2DA9" w:rsidP="007C2DA9">
      <w:pPr>
        <w:tabs>
          <w:tab w:val="left" w:pos="2445"/>
        </w:tabs>
        <w:spacing w:line="276" w:lineRule="auto"/>
        <w:rPr>
          <w:rFonts w:ascii="Arial" w:hAnsi="Arial" w:cs="Arial"/>
          <w:b/>
        </w:rPr>
      </w:pPr>
    </w:p>
    <w:p w14:paraId="0AE2C20F" w14:textId="77777777" w:rsidR="00A857C9" w:rsidRPr="00A857C9" w:rsidRDefault="00A857C9" w:rsidP="00A857C9">
      <w:pPr>
        <w:tabs>
          <w:tab w:val="left" w:pos="2445"/>
        </w:tabs>
        <w:spacing w:line="276" w:lineRule="auto"/>
        <w:rPr>
          <w:rFonts w:ascii="Arial" w:hAnsi="Arial" w:cs="Arial"/>
          <w:b/>
          <w:sz w:val="22"/>
          <w:szCs w:val="22"/>
        </w:rPr>
      </w:pPr>
      <w:r w:rsidRPr="00A857C9">
        <w:rPr>
          <w:rFonts w:ascii="Arial" w:hAnsi="Arial" w:cs="Arial"/>
          <w:b/>
          <w:sz w:val="22"/>
          <w:szCs w:val="22"/>
        </w:rPr>
        <w:t>OPIS PRZEDMIOTU ZAMÓWIENIA</w:t>
      </w:r>
    </w:p>
    <w:p w14:paraId="08198F39" w14:textId="5982CDB1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Przygotowanie do rewizji wewnętrznych instalacji technologicznych i urządzeń ciśnieniowych znajdujących się na terenie Kopalni Ropy Naftowej i Gazu Ziemnego Lubiatów. </w:t>
      </w:r>
    </w:p>
    <w:p w14:paraId="3A284450" w14:textId="77777777" w:rsidR="00627E67" w:rsidRDefault="00627E67" w:rsidP="00627E67">
      <w:pPr>
        <w:pStyle w:val="Default"/>
        <w:rPr>
          <w:sz w:val="22"/>
          <w:szCs w:val="22"/>
        </w:rPr>
      </w:pPr>
    </w:p>
    <w:p w14:paraId="57983261" w14:textId="77777777" w:rsidR="00627E67" w:rsidRPr="00627E67" w:rsidRDefault="00627E67" w:rsidP="00627E67">
      <w:pPr>
        <w:pStyle w:val="Default"/>
        <w:rPr>
          <w:b/>
          <w:bCs/>
          <w:sz w:val="22"/>
          <w:szCs w:val="22"/>
        </w:rPr>
      </w:pPr>
      <w:r w:rsidRPr="00627E67">
        <w:rPr>
          <w:b/>
          <w:bCs/>
          <w:sz w:val="22"/>
          <w:szCs w:val="22"/>
        </w:rPr>
        <w:t xml:space="preserve">1. Zakres prac dot. rewizji wewnętrznych: </w:t>
      </w:r>
    </w:p>
    <w:p w14:paraId="04D1A7AE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Rozkręcenie i otwarcie włazów rewizyjnych oraz króćców umożliwiających przeprowadzenie rewizji. Dokładne miejsca rewizji zostaną wskazane przez Inspektora UDT. Zakres urządzeń podlegających rewizji wewnętrznej został przedstawiony w załączniku </w:t>
      </w:r>
      <w:r>
        <w:rPr>
          <w:i/>
          <w:iCs/>
          <w:sz w:val="22"/>
          <w:szCs w:val="22"/>
        </w:rPr>
        <w:t>Wykaz instalacji przeznaczonych do rewizji</w:t>
      </w:r>
      <w:r>
        <w:rPr>
          <w:sz w:val="22"/>
          <w:szCs w:val="22"/>
        </w:rPr>
        <w:t xml:space="preserve">. Dodatkowo Wykonawcy w dniu podpisania umowy otrzyma schematach P&amp;ID z oznaczeniem urządzeń i instalacji do rewizji. </w:t>
      </w:r>
    </w:p>
    <w:p w14:paraId="7A1A7C06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Usunięcie ewentualnych zabrudzeń stałych przy użyciu zmywaczy i czyściwa; </w:t>
      </w:r>
    </w:p>
    <w:p w14:paraId="6514ECC3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Po stronie Zamawiającego rozkręcenie części izolacji termicznej w zakresie niezbędnym do wykonania rewizji. Po dokonaniu rewizji przywrócenie urządzeń do stanu pierwotnego przy użyciu zdemontowanej izolacji również po stronie Zamawiającego; </w:t>
      </w:r>
    </w:p>
    <w:p w14:paraId="6ECBD4F8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Wyciągnięcie wkładów filtracyjnych. Montaż nowych wkładów po stronie Zamawiającego; </w:t>
      </w:r>
    </w:p>
    <w:p w14:paraId="1CB63006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Skręcenie wszystkich połączeń oraz przywrócenie instalacji technologicznej do stanu pierwotnego, w przypadku wystąpienia nieszczelności podczas prób ciśnieniowych, usuniecie wycieków po stronie Wykonawcy oraz w razie potrzeby założenie nowych uszczelnień w takim przypadku uszczelki zapewnia Zamawiający. </w:t>
      </w:r>
    </w:p>
    <w:p w14:paraId="145D0876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Uporządkowanie terenu prac; </w:t>
      </w:r>
    </w:p>
    <w:p w14:paraId="1C7E0DD2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>• Wykonawca obecny będzie podczas uruchamiania instalacji. Jeśli w trakcie rozruchu nastąpi rozszczelnienie instalacji na jakimkolwiek połączeniu rozkręcanym przez niego, wykonawca odpowiedzialny jest za uszczelnienie tego miejsca i zastosowanie w razie potrzeby nowych uszczelnień;</w:t>
      </w:r>
    </w:p>
    <w:p w14:paraId="501A45C6" w14:textId="0A19D7F2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14:paraId="1AF38B88" w14:textId="77777777" w:rsidR="00627E67" w:rsidRPr="00627E67" w:rsidRDefault="00627E67" w:rsidP="00627E67">
      <w:pPr>
        <w:pStyle w:val="Default"/>
        <w:rPr>
          <w:b/>
          <w:bCs/>
          <w:sz w:val="22"/>
          <w:szCs w:val="22"/>
        </w:rPr>
      </w:pPr>
      <w:r w:rsidRPr="00627E67">
        <w:rPr>
          <w:b/>
          <w:bCs/>
          <w:sz w:val="22"/>
          <w:szCs w:val="22"/>
        </w:rPr>
        <w:t xml:space="preserve">2. Czynności formalno-prawne </w:t>
      </w:r>
    </w:p>
    <w:p w14:paraId="0C3CA8A4" w14:textId="77777777" w:rsidR="00627E67" w:rsidRDefault="00627E67" w:rsidP="00627E6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W zakresie czynności formalno-prawnych Wykonawca zobowiązuje się do: </w:t>
      </w:r>
    </w:p>
    <w:p w14:paraId="0E1E52F4" w14:textId="77777777" w:rsidR="00627E67" w:rsidRDefault="00627E67" w:rsidP="00CB05EC">
      <w:pPr>
        <w:pStyle w:val="Default"/>
        <w:numPr>
          <w:ilvl w:val="0"/>
          <w:numId w:val="26"/>
        </w:numPr>
        <w:spacing w:after="34"/>
        <w:ind w:left="360" w:hanging="360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Przygotowania urządzeń do rewizji wewnętrznej zgodnie z obowiązującymi przepisami oraz wytycznymi Urzędu Dozoru Technicznego; </w:t>
      </w:r>
    </w:p>
    <w:p w14:paraId="3C611709" w14:textId="77777777" w:rsidR="00627E67" w:rsidRDefault="00627E67" w:rsidP="00CB05EC">
      <w:pPr>
        <w:pStyle w:val="Default"/>
        <w:numPr>
          <w:ilvl w:val="0"/>
          <w:numId w:val="26"/>
        </w:numPr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Przygotowania i przekazania Zamawiającemu w dniu zgłoszenia gotowości do odbioru końcowego dokumentacji odbiorowej zawierającej: karty przekazania odpadów, Oświadczenie – informację do Sprawozdania do Krajowego Rejestru Uwalniania i Transferu Zanieczyszczeń, protokół odbioru podpisany przez Kierownika KRNiGZ Lubiatów. </w:t>
      </w:r>
    </w:p>
    <w:p w14:paraId="73BD772D" w14:textId="77777777" w:rsidR="00627E67" w:rsidRDefault="00627E67" w:rsidP="00627E67">
      <w:pPr>
        <w:pStyle w:val="Default"/>
        <w:rPr>
          <w:sz w:val="22"/>
          <w:szCs w:val="22"/>
        </w:rPr>
      </w:pPr>
    </w:p>
    <w:p w14:paraId="4692016B" w14:textId="7B827649" w:rsidR="00627E67" w:rsidRDefault="00627E67" w:rsidP="00CB05EC">
      <w:pPr>
        <w:pStyle w:val="Default"/>
        <w:numPr>
          <w:ilvl w:val="0"/>
          <w:numId w:val="26"/>
        </w:numPr>
        <w:rPr>
          <w:b/>
          <w:bCs/>
          <w:sz w:val="22"/>
          <w:szCs w:val="22"/>
        </w:rPr>
      </w:pPr>
      <w:r w:rsidRPr="00627E67">
        <w:rPr>
          <w:b/>
          <w:bCs/>
          <w:sz w:val="22"/>
          <w:szCs w:val="22"/>
        </w:rPr>
        <w:t xml:space="preserve">Wymagania i warunki techniczne </w:t>
      </w:r>
    </w:p>
    <w:p w14:paraId="7E14B576" w14:textId="77777777" w:rsidR="00DA58A1" w:rsidRPr="00627E67" w:rsidRDefault="00DA58A1" w:rsidP="00DA58A1">
      <w:pPr>
        <w:pStyle w:val="Default"/>
        <w:rPr>
          <w:b/>
          <w:bCs/>
          <w:sz w:val="22"/>
          <w:szCs w:val="22"/>
        </w:rPr>
      </w:pPr>
    </w:p>
    <w:p w14:paraId="6A4D3A50" w14:textId="41F2B92A" w:rsidR="00627E67" w:rsidRDefault="00627E67" w:rsidP="00CB05EC">
      <w:pPr>
        <w:pStyle w:val="Default"/>
        <w:numPr>
          <w:ilvl w:val="0"/>
          <w:numId w:val="27"/>
        </w:numPr>
        <w:spacing w:after="34"/>
        <w:ind w:left="786" w:hanging="360"/>
        <w:rPr>
          <w:sz w:val="22"/>
          <w:szCs w:val="22"/>
        </w:rPr>
      </w:pPr>
      <w:r>
        <w:rPr>
          <w:sz w:val="22"/>
          <w:szCs w:val="22"/>
        </w:rPr>
        <w:t xml:space="preserve">Zapewnienie zespołu pracowników, wyposażonych w odpowiedni sprzęt do wykonania usługi. Każdy pracownik biorący udział w pracach musi mieć ze sobą aktualne zaświadczenie o odbyciu szkolenia e-learningowego. </w:t>
      </w:r>
    </w:p>
    <w:p w14:paraId="2FC3041A" w14:textId="77777777" w:rsidR="00627E67" w:rsidRDefault="00627E67" w:rsidP="00CB05EC">
      <w:pPr>
        <w:pStyle w:val="Default"/>
        <w:numPr>
          <w:ilvl w:val="0"/>
          <w:numId w:val="27"/>
        </w:numPr>
        <w:spacing w:after="34"/>
        <w:ind w:left="786" w:hanging="360"/>
        <w:rPr>
          <w:sz w:val="22"/>
          <w:szCs w:val="22"/>
        </w:rPr>
      </w:pPr>
      <w:r w:rsidRPr="00DA58A1">
        <w:rPr>
          <w:sz w:val="22"/>
          <w:szCs w:val="22"/>
        </w:rPr>
        <w:t xml:space="preserve">Dozór nad wykonywanymi pracami będzie po stronie Zamawiającego; </w:t>
      </w:r>
    </w:p>
    <w:p w14:paraId="2EDA70DB" w14:textId="73A079A2" w:rsidR="00DA58A1" w:rsidRDefault="00627E67" w:rsidP="00CB05EC">
      <w:pPr>
        <w:pStyle w:val="Default"/>
        <w:numPr>
          <w:ilvl w:val="0"/>
          <w:numId w:val="27"/>
        </w:numPr>
        <w:spacing w:after="34"/>
        <w:ind w:left="786" w:hanging="360"/>
        <w:rPr>
          <w:sz w:val="22"/>
          <w:szCs w:val="22"/>
        </w:rPr>
      </w:pPr>
      <w:r w:rsidRPr="00DA58A1">
        <w:rPr>
          <w:sz w:val="22"/>
          <w:szCs w:val="22"/>
        </w:rPr>
        <w:t xml:space="preserve">Zapewnienie Pracowników posiadających świadectwa kwalifikacyjne na stanowisku dozoru (D) oraz na stanowisku eksploatacji (E) w zakresie urządzeń, instalacji i sieci Grupy 3 pkt, 5, 7, 10 rozporządzenie Ministra Gospodarki, Pracy i Polityki Społecznej z dnia 28 kwietnia 2003r. w sprawie szczegółowych zasad stwierdzania kwalifikacji przez osoby zajmujące się eksploatacją urządzeń, instalacji i sieci /Dz.U.2003.89.828/); </w:t>
      </w:r>
    </w:p>
    <w:p w14:paraId="02A83525" w14:textId="7930AB23" w:rsidR="00DA58A1" w:rsidRDefault="00DA58A1" w:rsidP="00CB05EC">
      <w:pPr>
        <w:pStyle w:val="Default"/>
        <w:numPr>
          <w:ilvl w:val="0"/>
          <w:numId w:val="27"/>
        </w:numPr>
        <w:spacing w:after="34"/>
        <w:ind w:left="786" w:hanging="360"/>
        <w:rPr>
          <w:sz w:val="22"/>
          <w:szCs w:val="22"/>
        </w:rPr>
      </w:pPr>
      <w:r w:rsidRPr="00DA58A1">
        <w:rPr>
          <w:sz w:val="22"/>
          <w:szCs w:val="22"/>
        </w:rPr>
        <w:t>Wykonawca zapewni na miejscu prac dostarczenie wszelkich materiałów, narzędzi i urządzeń oraz wykonanie wszelkich prac, które nie są wyraźnie wymienione w zakresie obowiązków Wykonawcy lub w opisie przedmiotu umowy, a których dostawa i wykonanie w sposób uzasadniony wynika z zakresu robót niezbędnego do prawidłowego funkcjonowania wykonanego przedmiotu umowy np.: (dźwig, rusztowanie, klucze pneumatyczne, klucze ręczne itp.).</w:t>
      </w:r>
    </w:p>
    <w:p w14:paraId="20332819" w14:textId="77777777" w:rsidR="00DA58A1" w:rsidRPr="00DA58A1" w:rsidRDefault="00DA58A1" w:rsidP="00CB05EC">
      <w:pPr>
        <w:pStyle w:val="Default"/>
        <w:numPr>
          <w:ilvl w:val="0"/>
          <w:numId w:val="27"/>
        </w:numPr>
        <w:spacing w:after="34"/>
        <w:rPr>
          <w:sz w:val="22"/>
          <w:szCs w:val="22"/>
        </w:rPr>
      </w:pPr>
      <w:r w:rsidRPr="00DA58A1">
        <w:rPr>
          <w:sz w:val="22"/>
          <w:szCs w:val="22"/>
        </w:rPr>
        <w:t xml:space="preserve">Oświadczenia pracowników o zapoznaniu się z Dokumentem bezpieczeństwa (jeżeli Wykonawca nie posiada, powinien zapoznać się z odpowiednią częścią dokumentu bezpieczeństwa opracowanego dla Zamawiającego). </w:t>
      </w:r>
    </w:p>
    <w:p w14:paraId="65960892" w14:textId="04ECBB73" w:rsidR="00DA58A1" w:rsidRPr="00DA58A1" w:rsidRDefault="00DA58A1" w:rsidP="00CB05EC">
      <w:pPr>
        <w:pStyle w:val="Default"/>
        <w:numPr>
          <w:ilvl w:val="0"/>
          <w:numId w:val="27"/>
        </w:numPr>
        <w:spacing w:after="34"/>
        <w:rPr>
          <w:sz w:val="22"/>
          <w:szCs w:val="22"/>
        </w:rPr>
      </w:pPr>
      <w:r w:rsidRPr="00DA58A1">
        <w:rPr>
          <w:sz w:val="22"/>
          <w:szCs w:val="22"/>
        </w:rPr>
        <w:t xml:space="preserve">Na terenie obiektów wyznaczone są strefy zagrożenia wybuchem oraz zagrożenia siarkowodorowego, co należy uwzględnić przy wyborze narzędzi oraz technologii wykonywania robót. </w:t>
      </w:r>
    </w:p>
    <w:p w14:paraId="47D3B071" w14:textId="6567CF94" w:rsidR="00DA58A1" w:rsidRPr="00DA58A1" w:rsidRDefault="00DA58A1" w:rsidP="00CB05EC">
      <w:pPr>
        <w:pStyle w:val="Default"/>
        <w:numPr>
          <w:ilvl w:val="0"/>
          <w:numId w:val="27"/>
        </w:numPr>
        <w:spacing w:after="34"/>
        <w:rPr>
          <w:sz w:val="22"/>
          <w:szCs w:val="22"/>
        </w:rPr>
      </w:pPr>
      <w:r w:rsidRPr="00DA58A1">
        <w:rPr>
          <w:sz w:val="22"/>
          <w:szCs w:val="22"/>
        </w:rPr>
        <w:t xml:space="preserve">Wykonawca zobowiązany jest do wyposażenia pracowników w aparaty ucieczkowe (tymczasowej ochrony dróg oddechowych). </w:t>
      </w:r>
    </w:p>
    <w:p w14:paraId="1F24AC01" w14:textId="4CA481E3" w:rsidR="00DA58A1" w:rsidRPr="00DA58A1" w:rsidRDefault="00DA58A1" w:rsidP="00CB05EC">
      <w:pPr>
        <w:pStyle w:val="Default"/>
        <w:numPr>
          <w:ilvl w:val="0"/>
          <w:numId w:val="27"/>
        </w:numPr>
        <w:spacing w:after="34"/>
        <w:rPr>
          <w:sz w:val="22"/>
          <w:szCs w:val="22"/>
        </w:rPr>
      </w:pPr>
      <w:r w:rsidRPr="00DA58A1">
        <w:rPr>
          <w:sz w:val="22"/>
          <w:szCs w:val="22"/>
        </w:rPr>
        <w:lastRenderedPageBreak/>
        <w:t xml:space="preserve">Wykonawca zobowiązany jest do wyposażenia pracowników w przyrządy do pomiaru stężenia metanu i H2S. Zamawiający jeżeli będzie posiadał wolne detektory to na prośbę Wykonawcy może udostępnić je na czas wykonywania prac;. </w:t>
      </w:r>
    </w:p>
    <w:p w14:paraId="5CE76ABE" w14:textId="3BD2A1A3" w:rsidR="00DA58A1" w:rsidRPr="00DA58A1" w:rsidRDefault="00DA58A1" w:rsidP="00CB05EC">
      <w:pPr>
        <w:pStyle w:val="Default"/>
        <w:numPr>
          <w:ilvl w:val="0"/>
          <w:numId w:val="27"/>
        </w:numPr>
        <w:spacing w:after="34"/>
        <w:rPr>
          <w:sz w:val="22"/>
          <w:szCs w:val="22"/>
        </w:rPr>
      </w:pPr>
      <w:r w:rsidRPr="00DA58A1">
        <w:rPr>
          <w:sz w:val="22"/>
          <w:szCs w:val="22"/>
        </w:rPr>
        <w:t xml:space="preserve">Wykonawca zobowiązuje się do zagospodarowania we własnym zakresie wszelkich odpadów powstałych podczas wykonywania usługi. </w:t>
      </w:r>
    </w:p>
    <w:p w14:paraId="34F6E6B2" w14:textId="175C8315" w:rsidR="00DA58A1" w:rsidRPr="00DA58A1" w:rsidRDefault="00DA58A1" w:rsidP="00CB05EC">
      <w:pPr>
        <w:pStyle w:val="Default"/>
        <w:numPr>
          <w:ilvl w:val="0"/>
          <w:numId w:val="27"/>
        </w:numPr>
        <w:spacing w:after="34"/>
        <w:rPr>
          <w:sz w:val="22"/>
          <w:szCs w:val="22"/>
        </w:rPr>
      </w:pPr>
      <w:r w:rsidRPr="00DA58A1">
        <w:rPr>
          <w:sz w:val="22"/>
          <w:szCs w:val="22"/>
        </w:rPr>
        <w:t>W przypadku prac wykonywanych wewnątrz zbiorników, urządzeń, na wysokościach, prac spawalniczych, gdy instalacja znajduje się pod ciśnieniem prace takie zaliczane są do prac wykonywanych w warunkach szczególnego zagrożenia. Przedmiotowe prace należy wykonywać przy zachowaniu szczególnej ostrożności, przestrzeganiu wszystkich warunków i wymagań oraz przy zastosowaniu odpowiednio dobranych do warunków prac środków zapobiegawczych i ochronnych. Prace należy wykonywać zgodnie z obowiązującym przepisami prawa, normami oraz wewnętrznymi dokumentami PKN ORLEN SA Oddział PGNiG w Zielonej Górze wskazanymi w załączniku nr 3 do umowy, w tym zgodnie z Instrukcją bezpieczeństwa pracy przy wykonywaniu robót w zbiornikach oraz Instrukcją organizacji bezpieczeństwa pracy przy urządzeniach energetycznych/organizacji prac szczególnie niebezpiecznych, oraz pozostałymi dokumentami o których mowa w umowie.</w:t>
      </w:r>
    </w:p>
    <w:p w14:paraId="75899AA6" w14:textId="77777777" w:rsidR="008A7BDE" w:rsidRDefault="008A7BDE" w:rsidP="00DA58A1">
      <w:pPr>
        <w:tabs>
          <w:tab w:val="left" w:pos="0"/>
        </w:tabs>
        <w:suppressAutoHyphens/>
        <w:overflowPunct w:val="0"/>
        <w:autoSpaceDE w:val="0"/>
        <w:spacing w:line="276" w:lineRule="auto"/>
        <w:contextualSpacing/>
        <w:jc w:val="both"/>
        <w:textAlignment w:val="baseline"/>
        <w:rPr>
          <w:rFonts w:ascii="Arial" w:hAnsi="Arial" w:cs="Arial"/>
        </w:rPr>
      </w:pPr>
    </w:p>
    <w:p w14:paraId="570AD621" w14:textId="43CA49CF" w:rsidR="002C75FA" w:rsidRDefault="002C75FA" w:rsidP="005519A4">
      <w:pPr>
        <w:tabs>
          <w:tab w:val="left" w:pos="0"/>
        </w:tabs>
        <w:spacing w:line="276" w:lineRule="auto"/>
        <w:rPr>
          <w:rFonts w:ascii="Arial" w:hAnsi="Arial" w:cs="Arial"/>
          <w:sz w:val="22"/>
          <w:szCs w:val="22"/>
        </w:rPr>
      </w:pPr>
    </w:p>
    <w:p w14:paraId="1A89AA8C" w14:textId="77777777" w:rsidR="002C75FA" w:rsidRDefault="002C75FA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355C6D4D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0457A52C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07FDFFDE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5CEB4DC6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6C9C3313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6F25BF9F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11E69AED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5A4C3EA6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025C04BF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626FE85C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6BD59013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0C29EF0C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6A62A523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173016C2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4FF68722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1F863E0B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2ECEF598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18096254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22DE6BAF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2C40C688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2D1A0869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47DDAE54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22310618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63B16E1B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48E8FFAF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48D557DF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1C351049" w14:textId="77777777" w:rsidR="00DA58A1" w:rsidRDefault="00DA58A1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1C865E70" w14:textId="55C5A64D" w:rsidR="0030611E" w:rsidRPr="00BA52BA" w:rsidRDefault="0030611E" w:rsidP="0030611E">
      <w:pPr>
        <w:tabs>
          <w:tab w:val="left" w:pos="0"/>
        </w:tabs>
        <w:spacing w:line="276" w:lineRule="auto"/>
        <w:jc w:val="right"/>
        <w:rPr>
          <w:rFonts w:ascii="Arial" w:hAnsi="Arial" w:cs="Arial"/>
          <w:sz w:val="22"/>
          <w:szCs w:val="22"/>
        </w:rPr>
      </w:pPr>
      <w:r w:rsidRPr="00BA52BA">
        <w:rPr>
          <w:rFonts w:ascii="Arial" w:hAnsi="Arial" w:cs="Arial"/>
          <w:sz w:val="22"/>
          <w:szCs w:val="22"/>
        </w:rPr>
        <w:t xml:space="preserve">Załącznik nr 2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69E1B245" w14:textId="77777777" w:rsidR="0030611E" w:rsidRPr="00BA52BA" w:rsidRDefault="0030611E" w:rsidP="0030611E">
      <w:pPr>
        <w:tabs>
          <w:tab w:val="left" w:pos="0"/>
        </w:tabs>
        <w:spacing w:line="276" w:lineRule="auto"/>
        <w:ind w:left="-284"/>
        <w:jc w:val="center"/>
        <w:rPr>
          <w:rFonts w:ascii="Arial" w:hAnsi="Arial" w:cs="Arial"/>
          <w:i/>
          <w:sz w:val="22"/>
          <w:szCs w:val="22"/>
        </w:rPr>
      </w:pPr>
    </w:p>
    <w:p w14:paraId="1280FB21" w14:textId="77777777" w:rsidR="0030611E" w:rsidRPr="00BA52BA" w:rsidRDefault="0030611E" w:rsidP="0030611E">
      <w:pPr>
        <w:tabs>
          <w:tab w:val="left" w:pos="0"/>
        </w:tabs>
        <w:ind w:left="-284"/>
        <w:jc w:val="right"/>
        <w:rPr>
          <w:rFonts w:ascii="Arial" w:hAnsi="Arial"/>
          <w:sz w:val="22"/>
          <w:szCs w:val="22"/>
        </w:rPr>
      </w:pPr>
      <w:r w:rsidRPr="00BA52BA">
        <w:rPr>
          <w:rFonts w:ascii="Arial" w:hAnsi="Arial" w:cs="Arial"/>
          <w:sz w:val="22"/>
          <w:szCs w:val="22"/>
        </w:rPr>
        <w:t> </w:t>
      </w:r>
    </w:p>
    <w:p w14:paraId="792ED057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Cs/>
          <w:color w:val="000000"/>
          <w:spacing w:val="-2"/>
          <w:w w:val="102"/>
          <w:sz w:val="22"/>
          <w:szCs w:val="22"/>
          <w:u w:val="dotted"/>
        </w:rPr>
      </w:pPr>
      <w:r w:rsidRPr="00BA52BA">
        <w:rPr>
          <w:rFonts w:ascii="Arial" w:hAnsi="Arial" w:cs="Arial"/>
          <w:bCs/>
          <w:sz w:val="22"/>
          <w:szCs w:val="22"/>
        </w:rPr>
        <w:t>UMOWA NR: …………………………….</w:t>
      </w:r>
      <w:r w:rsidRPr="00BA52BA"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 </w:t>
      </w:r>
      <w:r w:rsidRPr="00BA52BA">
        <w:rPr>
          <w:rFonts w:ascii="Arial" w:hAnsi="Arial" w:cs="Arial"/>
          <w:color w:val="000000"/>
          <w:spacing w:val="-9"/>
          <w:w w:val="110"/>
          <w:sz w:val="22"/>
          <w:szCs w:val="22"/>
        </w:rPr>
        <w:t>z dnia …………………….r.</w:t>
      </w:r>
    </w:p>
    <w:p w14:paraId="13FB9205" w14:textId="77777777" w:rsidR="0030611E" w:rsidRPr="00BA52BA" w:rsidRDefault="0030611E" w:rsidP="0030611E">
      <w:pPr>
        <w:widowControl w:val="0"/>
        <w:autoSpaceDE w:val="0"/>
        <w:autoSpaceDN w:val="0"/>
        <w:adjustRightInd w:val="0"/>
        <w:spacing w:before="100" w:beforeAutospacing="1" w:after="100" w:afterAutospacing="1"/>
        <w:rPr>
          <w:rFonts w:ascii="Arial" w:hAnsi="Arial" w:cs="Arial"/>
          <w:color w:val="000000"/>
          <w:spacing w:val="-9"/>
          <w:w w:val="110"/>
          <w:sz w:val="22"/>
          <w:szCs w:val="22"/>
        </w:rPr>
      </w:pPr>
      <w:r w:rsidRPr="00BA52BA">
        <w:rPr>
          <w:rFonts w:ascii="Arial" w:hAnsi="Arial" w:cs="Arial"/>
          <w:color w:val="000000"/>
          <w:spacing w:val="-9"/>
          <w:w w:val="110"/>
          <w:sz w:val="22"/>
          <w:szCs w:val="22"/>
        </w:rPr>
        <w:t xml:space="preserve">Zadanie: ………………………………………………………………………………………………………                                        </w:t>
      </w:r>
    </w:p>
    <w:p w14:paraId="351D7966" w14:textId="7161AF9E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96"/>
        <w:jc w:val="center"/>
        <w:rPr>
          <w:rFonts w:ascii="Arial" w:hAnsi="Arial" w:cs="Arial"/>
          <w:b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74"/>
          <w:w w:val="102"/>
          <w:sz w:val="22"/>
          <w:szCs w:val="22"/>
        </w:rPr>
        <w:t>PROTOKÓŁ</w:t>
      </w:r>
      <w:r w:rsidRPr="00BA52BA">
        <w:rPr>
          <w:rFonts w:ascii="Arial" w:hAnsi="Arial" w:cs="Arial"/>
          <w:b/>
          <w:color w:val="000000"/>
          <w:spacing w:val="-10"/>
          <w:w w:val="110"/>
          <w:sz w:val="22"/>
          <w:szCs w:val="22"/>
        </w:rPr>
        <w:t xml:space="preserve"> Odbioru</w:t>
      </w:r>
    </w:p>
    <w:p w14:paraId="46C6FEA5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45" w:hanging="45"/>
        <w:rPr>
          <w:rFonts w:ascii="Arial" w:hAnsi="Arial" w:cs="Arial"/>
          <w:color w:val="000000"/>
          <w:spacing w:val="-10"/>
          <w:w w:val="110"/>
          <w:sz w:val="22"/>
          <w:szCs w:val="22"/>
        </w:rPr>
      </w:pPr>
      <w:r w:rsidRPr="00BA52BA">
        <w:rPr>
          <w:rFonts w:ascii="Arial" w:hAnsi="Arial" w:cs="Arial"/>
          <w:color w:val="000000"/>
          <w:spacing w:val="-10"/>
          <w:w w:val="110"/>
          <w:sz w:val="22"/>
          <w:szCs w:val="22"/>
        </w:rPr>
        <w:t>Sporządzony dnia ………….r. przy udziale przedstawicieli:</w:t>
      </w:r>
    </w:p>
    <w:p w14:paraId="5B23C972" w14:textId="229E9DFE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rPr>
          <w:rFonts w:ascii="Arial" w:hAnsi="Arial" w:cs="Arial"/>
          <w:color w:val="000000"/>
          <w:spacing w:val="-5"/>
          <w:w w:val="102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5"/>
          <w:w w:val="102"/>
          <w:sz w:val="22"/>
          <w:szCs w:val="22"/>
        </w:rPr>
        <w:t xml:space="preserve">Zamawiającego: </w:t>
      </w:r>
      <w:r w:rsidRPr="00BA52BA">
        <w:rPr>
          <w:rFonts w:ascii="Arial" w:hAnsi="Arial" w:cs="Arial"/>
          <w:color w:val="000000"/>
          <w:spacing w:val="-5"/>
          <w:w w:val="102"/>
          <w:sz w:val="22"/>
          <w:szCs w:val="22"/>
        </w:rPr>
        <w:t xml:space="preserve">ORLEN S.A. – </w:t>
      </w:r>
      <w:r w:rsidR="00AB3DAD" w:rsidRPr="00AB3DAD">
        <w:rPr>
          <w:rFonts w:ascii="Arial" w:hAnsi="Arial" w:cs="Arial"/>
          <w:color w:val="000000"/>
          <w:spacing w:val="-5"/>
          <w:w w:val="102"/>
          <w:sz w:val="22"/>
          <w:szCs w:val="22"/>
        </w:rPr>
        <w:t>Oddział Upstream Polska w Zielonej Górze</w:t>
      </w:r>
    </w:p>
    <w:p w14:paraId="06F3FB86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rPr>
          <w:rFonts w:ascii="Arial" w:hAnsi="Arial" w:cs="Arial"/>
          <w:color w:val="000000"/>
          <w:spacing w:val="-5"/>
          <w:w w:val="102"/>
          <w:sz w:val="22"/>
          <w:szCs w:val="22"/>
        </w:rPr>
      </w:pPr>
      <w:r w:rsidRPr="00BA52BA">
        <w:rPr>
          <w:rFonts w:ascii="Arial" w:hAnsi="Arial" w:cs="Arial"/>
          <w:color w:val="000000"/>
          <w:spacing w:val="-5"/>
          <w:w w:val="102"/>
          <w:sz w:val="22"/>
          <w:szCs w:val="22"/>
        </w:rPr>
        <w:t>p. ……………………………</w:t>
      </w:r>
    </w:p>
    <w:p w14:paraId="590506BD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rPr>
          <w:rFonts w:ascii="Arial" w:hAnsi="Arial" w:cs="Arial"/>
          <w:sz w:val="22"/>
          <w:szCs w:val="22"/>
          <w:u w:val="dotted"/>
        </w:rPr>
      </w:pPr>
      <w:r w:rsidRPr="00BA52BA">
        <w:rPr>
          <w:rFonts w:ascii="Arial" w:hAnsi="Arial" w:cs="Arial"/>
          <w:color w:val="000000"/>
          <w:spacing w:val="-5"/>
          <w:w w:val="102"/>
          <w:sz w:val="22"/>
          <w:szCs w:val="22"/>
        </w:rPr>
        <w:t>p…………………………….</w:t>
      </w:r>
    </w:p>
    <w:p w14:paraId="30E0704E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24"/>
        <w:jc w:val="both"/>
        <w:rPr>
          <w:rFonts w:ascii="Arial" w:hAnsi="Arial" w:cs="Arial"/>
          <w:color w:val="000000"/>
          <w:spacing w:val="-6"/>
          <w:w w:val="102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6"/>
          <w:w w:val="102"/>
          <w:sz w:val="22"/>
          <w:szCs w:val="22"/>
        </w:rPr>
        <w:t>Wykonawcy:</w:t>
      </w:r>
      <w:r w:rsidRPr="00BA52BA">
        <w:rPr>
          <w:rFonts w:ascii="Arial" w:hAnsi="Arial" w:cs="Arial"/>
          <w:color w:val="000000"/>
          <w:spacing w:val="-6"/>
          <w:w w:val="102"/>
          <w:sz w:val="22"/>
          <w:szCs w:val="22"/>
        </w:rPr>
        <w:t xml:space="preserve"> …………………………………………………………………….</w:t>
      </w:r>
    </w:p>
    <w:p w14:paraId="2D412C8A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24"/>
        <w:jc w:val="both"/>
        <w:rPr>
          <w:rFonts w:ascii="Arial" w:hAnsi="Arial" w:cs="Arial"/>
          <w:color w:val="000000"/>
          <w:spacing w:val="-6"/>
          <w:w w:val="102"/>
          <w:sz w:val="22"/>
          <w:szCs w:val="22"/>
        </w:rPr>
      </w:pPr>
      <w:r w:rsidRPr="00BA52BA">
        <w:rPr>
          <w:rFonts w:ascii="Arial" w:hAnsi="Arial" w:cs="Arial"/>
          <w:color w:val="000000"/>
          <w:spacing w:val="-6"/>
          <w:w w:val="102"/>
          <w:sz w:val="22"/>
          <w:szCs w:val="22"/>
        </w:rPr>
        <w:t>p. …………………………......</w:t>
      </w:r>
    </w:p>
    <w:p w14:paraId="3856798F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24"/>
        <w:jc w:val="both"/>
        <w:rPr>
          <w:rFonts w:ascii="Arial" w:hAnsi="Arial" w:cs="Arial"/>
          <w:color w:val="000000"/>
          <w:spacing w:val="-6"/>
          <w:w w:val="102"/>
          <w:sz w:val="22"/>
          <w:szCs w:val="22"/>
        </w:rPr>
      </w:pPr>
      <w:r w:rsidRPr="00BA52BA">
        <w:rPr>
          <w:rFonts w:ascii="Arial" w:hAnsi="Arial" w:cs="Arial"/>
          <w:color w:val="000000"/>
          <w:spacing w:val="-6"/>
          <w:w w:val="102"/>
          <w:sz w:val="22"/>
          <w:szCs w:val="22"/>
        </w:rPr>
        <w:lastRenderedPageBreak/>
        <w:t>p………………………………</w:t>
      </w:r>
    </w:p>
    <w:p w14:paraId="68822B1A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rPr>
          <w:rFonts w:ascii="Arial" w:hAnsi="Arial" w:cs="Arial"/>
          <w:b/>
          <w:color w:val="000000"/>
          <w:spacing w:val="-2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2"/>
          <w:sz w:val="22"/>
          <w:szCs w:val="22"/>
        </w:rPr>
        <w:t>1.  Ustalenia:</w:t>
      </w:r>
    </w:p>
    <w:p w14:paraId="64BC8193" w14:textId="77777777" w:rsidR="0030611E" w:rsidRPr="00BA52BA" w:rsidRDefault="0030611E" w:rsidP="0030611E">
      <w:pPr>
        <w:shd w:val="clear" w:color="auto" w:fill="FFFFFF"/>
        <w:spacing w:line="360" w:lineRule="auto"/>
        <w:ind w:left="360"/>
        <w:jc w:val="both"/>
        <w:rPr>
          <w:rFonts w:ascii="Arial" w:hAnsi="Arial" w:cs="Arial"/>
          <w:color w:val="000000"/>
          <w:spacing w:val="-6"/>
          <w:sz w:val="22"/>
          <w:szCs w:val="22"/>
        </w:rPr>
      </w:pPr>
      <w:r w:rsidRPr="00BA52BA">
        <w:rPr>
          <w:rFonts w:ascii="Arial" w:hAnsi="Arial" w:cs="Arial"/>
          <w:color w:val="000000"/>
          <w:spacing w:val="-6"/>
          <w:sz w:val="22"/>
          <w:szCs w:val="22"/>
        </w:rPr>
        <w:t>1/ Prace wykonane zgodnie z umową lub (jeżeli wymagane zakresem wskazanym poniżej)</w:t>
      </w:r>
    </w:p>
    <w:p w14:paraId="2EC3CB48" w14:textId="77777777" w:rsidR="0030611E" w:rsidRPr="00BA52BA" w:rsidRDefault="0030611E" w:rsidP="0030611E">
      <w:pPr>
        <w:shd w:val="clear" w:color="auto" w:fill="FFFFFF"/>
        <w:spacing w:line="360" w:lineRule="auto"/>
        <w:ind w:left="360"/>
        <w:jc w:val="both"/>
        <w:rPr>
          <w:rFonts w:ascii="Arial" w:hAnsi="Arial" w:cs="Arial"/>
          <w:color w:val="000000"/>
          <w:spacing w:val="-6"/>
          <w:sz w:val="22"/>
          <w:szCs w:val="22"/>
        </w:rPr>
      </w:pPr>
      <w:r w:rsidRPr="00BA52BA">
        <w:rPr>
          <w:rFonts w:ascii="Arial" w:hAnsi="Arial" w:cs="Arial"/>
          <w:color w:val="000000"/>
          <w:spacing w:val="-6"/>
          <w:sz w:val="22"/>
          <w:szCs w:val="22"/>
        </w:rPr>
        <w:t>2/ Inne ustalenia (jeżeli wymagane)</w:t>
      </w:r>
    </w:p>
    <w:p w14:paraId="285A4BB2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245" w:right="-41" w:hanging="245"/>
        <w:jc w:val="both"/>
        <w:rPr>
          <w:rFonts w:ascii="Arial" w:hAnsi="Arial" w:cs="Arial"/>
          <w:color w:val="000000"/>
          <w:spacing w:val="-4"/>
          <w:w w:val="102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4"/>
          <w:w w:val="102"/>
          <w:sz w:val="22"/>
          <w:szCs w:val="22"/>
        </w:rPr>
        <w:t xml:space="preserve">2.  Uwagi: </w:t>
      </w:r>
      <w:r w:rsidRPr="00BA52BA">
        <w:rPr>
          <w:rFonts w:ascii="Arial" w:hAnsi="Arial" w:cs="Arial"/>
          <w:color w:val="000000"/>
          <w:spacing w:val="-4"/>
          <w:w w:val="102"/>
          <w:sz w:val="22"/>
          <w:szCs w:val="22"/>
        </w:rPr>
        <w:t>……………………..</w:t>
      </w:r>
    </w:p>
    <w:p w14:paraId="2B16AA88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284" w:right="-41" w:hanging="284"/>
        <w:jc w:val="both"/>
        <w:rPr>
          <w:rFonts w:ascii="Arial" w:hAnsi="Arial" w:cs="Arial"/>
          <w:b/>
          <w:color w:val="000000"/>
          <w:spacing w:val="-4"/>
          <w:w w:val="102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4"/>
          <w:w w:val="102"/>
          <w:sz w:val="22"/>
          <w:szCs w:val="22"/>
        </w:rPr>
        <w:t>3.</w:t>
      </w:r>
      <w:r w:rsidRPr="00BA52BA">
        <w:rPr>
          <w:rFonts w:ascii="Arial" w:hAnsi="Arial" w:cs="Arial"/>
          <w:color w:val="000000"/>
          <w:spacing w:val="-1"/>
          <w:sz w:val="22"/>
          <w:szCs w:val="22"/>
        </w:rPr>
        <w:t xml:space="preserve"> Protokół sporządzono w jednym egzemplarzu, którego kopię otrzymują ww. przedstawiciele.</w:t>
      </w:r>
      <w:r w:rsidRPr="00BA52BA">
        <w:rPr>
          <w:rFonts w:ascii="Arial" w:hAnsi="Arial" w:cs="Arial"/>
          <w:b/>
          <w:color w:val="000000"/>
          <w:spacing w:val="-4"/>
          <w:w w:val="102"/>
          <w:sz w:val="22"/>
          <w:szCs w:val="22"/>
        </w:rPr>
        <w:t xml:space="preserve">  </w:t>
      </w:r>
    </w:p>
    <w:p w14:paraId="1F98E618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240" w:line="276" w:lineRule="auto"/>
        <w:ind w:left="284" w:right="-41" w:hanging="284"/>
        <w:jc w:val="both"/>
        <w:rPr>
          <w:rFonts w:ascii="Arial" w:hAnsi="Arial" w:cs="Arial"/>
          <w:color w:val="000000"/>
          <w:spacing w:val="-3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1"/>
          <w:sz w:val="22"/>
          <w:szCs w:val="22"/>
        </w:rPr>
        <w:t>4</w:t>
      </w:r>
      <w:r w:rsidRPr="00BA52BA">
        <w:rPr>
          <w:rFonts w:ascii="Arial" w:hAnsi="Arial" w:cs="Arial"/>
          <w:color w:val="000000"/>
          <w:spacing w:val="-1"/>
          <w:sz w:val="22"/>
          <w:szCs w:val="22"/>
        </w:rPr>
        <w:t>. Niniejszy zatwierdzony protokół stanowić będzie podstawę do rozliczenia robót w zakresie rzeczowo –</w:t>
      </w:r>
      <w:r w:rsidRPr="00BA52BA">
        <w:rPr>
          <w:rFonts w:ascii="Arial" w:hAnsi="Arial" w:cs="Arial"/>
          <w:color w:val="000000"/>
          <w:spacing w:val="-3"/>
          <w:sz w:val="22"/>
          <w:szCs w:val="22"/>
        </w:rPr>
        <w:t xml:space="preserve"> finansowym w terminie zgodnym z umową.</w:t>
      </w:r>
    </w:p>
    <w:p w14:paraId="47BFF385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120"/>
        <w:rPr>
          <w:rFonts w:ascii="Arial" w:hAnsi="Arial" w:cs="Arial"/>
          <w:b/>
          <w:color w:val="000000"/>
          <w:spacing w:val="-8"/>
          <w:sz w:val="22"/>
          <w:szCs w:val="22"/>
        </w:rPr>
      </w:pPr>
    </w:p>
    <w:p w14:paraId="29EE1620" w14:textId="77777777" w:rsidR="0030611E" w:rsidRPr="00BA52BA" w:rsidRDefault="0030611E" w:rsidP="0030611E">
      <w:pPr>
        <w:widowControl w:val="0"/>
        <w:shd w:val="clear" w:color="auto" w:fill="FFFFFF"/>
        <w:autoSpaceDE w:val="0"/>
        <w:autoSpaceDN w:val="0"/>
        <w:adjustRightInd w:val="0"/>
        <w:spacing w:before="120"/>
        <w:rPr>
          <w:rFonts w:ascii="Arial" w:hAnsi="Arial" w:cs="Arial"/>
          <w:b/>
          <w:color w:val="000000"/>
          <w:spacing w:val="-8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8"/>
          <w:sz w:val="22"/>
          <w:szCs w:val="22"/>
        </w:rPr>
        <w:t>Na tym protokół zakończono i podpisano.</w:t>
      </w:r>
    </w:p>
    <w:p w14:paraId="2D6670EC" w14:textId="77777777" w:rsidR="00BA52BA" w:rsidRDefault="00BA52BA" w:rsidP="0030611E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pacing w:val="-2"/>
          <w:w w:val="103"/>
          <w:sz w:val="22"/>
          <w:szCs w:val="22"/>
        </w:rPr>
      </w:pPr>
    </w:p>
    <w:p w14:paraId="7A4ABFEF" w14:textId="77777777" w:rsidR="00BA52BA" w:rsidRDefault="00BA52BA" w:rsidP="0030611E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pacing w:val="-2"/>
          <w:w w:val="103"/>
          <w:sz w:val="22"/>
          <w:szCs w:val="22"/>
        </w:rPr>
      </w:pPr>
    </w:p>
    <w:p w14:paraId="295B731D" w14:textId="4E06E9F8" w:rsidR="0030611E" w:rsidRPr="00BA52BA" w:rsidRDefault="0030611E" w:rsidP="0030611E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jc w:val="center"/>
        <w:rPr>
          <w:rFonts w:ascii="Arial" w:hAnsi="Arial" w:cs="Arial"/>
          <w:b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10"/>
          <w:sz w:val="22"/>
          <w:szCs w:val="22"/>
        </w:rPr>
        <w:t>Przedstawiciele Zamawiającego:</w:t>
      </w:r>
      <w:r w:rsidRPr="00BA52BA">
        <w:rPr>
          <w:rFonts w:ascii="Arial" w:hAnsi="Arial" w:cs="Arial"/>
          <w:b/>
          <w:color w:val="000000"/>
          <w:spacing w:val="-2"/>
          <w:w w:val="103"/>
          <w:sz w:val="22"/>
          <w:szCs w:val="22"/>
        </w:rPr>
        <w:tab/>
      </w:r>
      <w:r w:rsidRPr="00BA52BA">
        <w:rPr>
          <w:rFonts w:ascii="Arial" w:hAnsi="Arial" w:cs="Arial"/>
          <w:b/>
          <w:color w:val="000000"/>
          <w:spacing w:val="-10"/>
          <w:sz w:val="22"/>
          <w:szCs w:val="22"/>
        </w:rPr>
        <w:t>Przedstawiciele Wykonawcy:</w:t>
      </w:r>
      <w:r w:rsidRPr="00BA52BA">
        <w:rPr>
          <w:rFonts w:ascii="Arial" w:hAnsi="Arial" w:cs="Arial"/>
          <w:b/>
          <w:sz w:val="22"/>
          <w:szCs w:val="22"/>
        </w:rPr>
        <w:t xml:space="preserve"> </w:t>
      </w:r>
    </w:p>
    <w:p w14:paraId="3CA6A1FF" w14:textId="5FA19365" w:rsidR="0030611E" w:rsidRPr="00BA52BA" w:rsidRDefault="0030611E" w:rsidP="0030611E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jc w:val="center"/>
        <w:rPr>
          <w:rFonts w:ascii="Arial" w:hAnsi="Arial" w:cs="Arial"/>
          <w:b/>
          <w:sz w:val="22"/>
          <w:szCs w:val="22"/>
        </w:rPr>
      </w:pPr>
    </w:p>
    <w:p w14:paraId="453603AC" w14:textId="37AC739E" w:rsidR="0030611E" w:rsidRPr="00BA52BA" w:rsidRDefault="0030611E" w:rsidP="0030611E">
      <w:pPr>
        <w:widowControl w:val="0"/>
        <w:shd w:val="clear" w:color="auto" w:fill="FFFFFF"/>
        <w:tabs>
          <w:tab w:val="left" w:pos="6946"/>
        </w:tabs>
        <w:autoSpaceDE w:val="0"/>
        <w:autoSpaceDN w:val="0"/>
        <w:adjustRightInd w:val="0"/>
        <w:spacing w:before="240"/>
        <w:rPr>
          <w:rFonts w:ascii="Arial" w:hAnsi="Arial" w:cs="Arial"/>
          <w:b/>
          <w:color w:val="000000"/>
          <w:spacing w:val="-3"/>
          <w:sz w:val="22"/>
          <w:szCs w:val="22"/>
        </w:rPr>
      </w:pPr>
      <w:r w:rsidRPr="00BA52BA">
        <w:rPr>
          <w:rFonts w:ascii="Arial" w:hAnsi="Arial" w:cs="Arial"/>
          <w:b/>
          <w:color w:val="000000"/>
          <w:spacing w:val="-3"/>
          <w:sz w:val="22"/>
          <w:szCs w:val="22"/>
        </w:rPr>
        <w:t xml:space="preserve">     </w:t>
      </w:r>
      <w:r w:rsidR="00BA52BA">
        <w:rPr>
          <w:rFonts w:ascii="Arial" w:hAnsi="Arial" w:cs="Arial"/>
          <w:b/>
          <w:color w:val="000000"/>
          <w:spacing w:val="-3"/>
          <w:sz w:val="22"/>
          <w:szCs w:val="22"/>
        </w:rPr>
        <w:t xml:space="preserve">      </w:t>
      </w:r>
      <w:r w:rsidRPr="00BA52BA">
        <w:rPr>
          <w:rFonts w:ascii="Arial" w:hAnsi="Arial" w:cs="Arial"/>
          <w:b/>
          <w:color w:val="000000"/>
          <w:spacing w:val="-3"/>
          <w:sz w:val="22"/>
          <w:szCs w:val="22"/>
        </w:rPr>
        <w:t xml:space="preserve">  .......................................................                                            …...............................................</w:t>
      </w:r>
    </w:p>
    <w:p w14:paraId="4437AB56" w14:textId="77777777" w:rsidR="0030611E" w:rsidRPr="00C36891" w:rsidRDefault="0030611E" w:rsidP="0030611E">
      <w:pPr>
        <w:widowControl w:val="0"/>
        <w:shd w:val="clear" w:color="auto" w:fill="FFFFFF"/>
        <w:tabs>
          <w:tab w:val="left" w:pos="6946"/>
        </w:tabs>
        <w:autoSpaceDE w:val="0"/>
        <w:autoSpaceDN w:val="0"/>
        <w:adjustRightInd w:val="0"/>
        <w:spacing w:before="240"/>
        <w:rPr>
          <w:rFonts w:ascii="Arial" w:hAnsi="Arial" w:cs="Arial"/>
          <w:b/>
        </w:rPr>
      </w:pPr>
    </w:p>
    <w:p w14:paraId="26B4D185" w14:textId="77777777" w:rsidR="0030611E" w:rsidRPr="00C36891" w:rsidRDefault="0030611E" w:rsidP="0030611E">
      <w:pPr>
        <w:widowControl w:val="0"/>
        <w:shd w:val="clear" w:color="auto" w:fill="FFFFFF"/>
        <w:autoSpaceDE w:val="0"/>
        <w:autoSpaceDN w:val="0"/>
        <w:adjustRightInd w:val="0"/>
        <w:ind w:left="3672" w:right="-23" w:hanging="792"/>
        <w:rPr>
          <w:b/>
        </w:rPr>
      </w:pPr>
      <w:r w:rsidRPr="00C36891">
        <w:rPr>
          <w:b/>
          <w:color w:val="000000"/>
          <w:spacing w:val="-2"/>
        </w:rPr>
        <w:t>ZATWIERDZAM  PROTOKÓŁ</w:t>
      </w:r>
    </w:p>
    <w:p w14:paraId="01D6958A" w14:textId="77777777" w:rsidR="0030611E" w:rsidRPr="00C36891" w:rsidRDefault="0030611E" w:rsidP="0030611E">
      <w:pPr>
        <w:widowControl w:val="0"/>
        <w:shd w:val="clear" w:color="auto" w:fill="FFFFFF"/>
        <w:autoSpaceDE w:val="0"/>
        <w:autoSpaceDN w:val="0"/>
        <w:adjustRightInd w:val="0"/>
        <w:ind w:right="-23"/>
        <w:jc w:val="center"/>
        <w:rPr>
          <w:b/>
        </w:rPr>
      </w:pPr>
      <w:r w:rsidRPr="00C36891">
        <w:rPr>
          <w:b/>
        </w:rPr>
        <w:t>i dopuszczam obiekt(y) do eksploatacji oraz</w:t>
      </w:r>
    </w:p>
    <w:p w14:paraId="203387C8" w14:textId="77777777" w:rsidR="0030611E" w:rsidRPr="00C36891" w:rsidRDefault="0030611E" w:rsidP="0030611E">
      <w:pPr>
        <w:widowControl w:val="0"/>
        <w:shd w:val="clear" w:color="auto" w:fill="FFFFFF"/>
        <w:autoSpaceDE w:val="0"/>
        <w:autoSpaceDN w:val="0"/>
        <w:adjustRightInd w:val="0"/>
        <w:ind w:right="-23"/>
        <w:jc w:val="center"/>
        <w:rPr>
          <w:sz w:val="20"/>
        </w:rPr>
      </w:pPr>
      <w:r w:rsidRPr="00C36891">
        <w:rPr>
          <w:sz w:val="20"/>
        </w:rPr>
        <w:t>w oparciu o §104.1 Rozporządzenia Ministra Gospodarki z dnia 25.04.2014r. w sprawie szczegółowych wymagań dotyczących prowadzenia ruchu zakładów górniczych wydobywających kopaliny otworami wiertniczymi,</w:t>
      </w:r>
    </w:p>
    <w:p w14:paraId="73ECC36B" w14:textId="249D9F02" w:rsidR="0030611E" w:rsidRDefault="0030611E" w:rsidP="0030611E">
      <w:pPr>
        <w:widowControl w:val="0"/>
        <w:shd w:val="clear" w:color="auto" w:fill="FFFFFF"/>
        <w:autoSpaceDE w:val="0"/>
        <w:autoSpaceDN w:val="0"/>
        <w:adjustRightInd w:val="0"/>
        <w:ind w:right="-23"/>
        <w:jc w:val="center"/>
        <w:rPr>
          <w:b/>
        </w:rPr>
      </w:pPr>
      <w:r w:rsidRPr="00C36891">
        <w:rPr>
          <w:b/>
        </w:rPr>
        <w:t>zezwalam na oddanie do ruchu maszyn i urządzeń objętych przedmiotowym zadaniem</w:t>
      </w:r>
    </w:p>
    <w:p w14:paraId="4DE9DDBA" w14:textId="77777777" w:rsidR="0030611E" w:rsidRPr="00C36891" w:rsidRDefault="0030611E" w:rsidP="0030611E">
      <w:pPr>
        <w:widowControl w:val="0"/>
        <w:shd w:val="clear" w:color="auto" w:fill="FFFFFF"/>
        <w:autoSpaceDE w:val="0"/>
        <w:autoSpaceDN w:val="0"/>
        <w:adjustRightInd w:val="0"/>
        <w:ind w:right="-23"/>
        <w:jc w:val="center"/>
        <w:rPr>
          <w:b/>
        </w:rPr>
      </w:pPr>
    </w:p>
    <w:p w14:paraId="7A84C8E1" w14:textId="0317CB8B" w:rsidR="00BA52BA" w:rsidRPr="00C36891" w:rsidRDefault="0030611E" w:rsidP="00BA52BA">
      <w:pPr>
        <w:widowControl w:val="0"/>
        <w:shd w:val="clear" w:color="auto" w:fill="FFFFFF"/>
        <w:autoSpaceDE w:val="0"/>
        <w:autoSpaceDN w:val="0"/>
        <w:adjustRightInd w:val="0"/>
        <w:spacing w:before="240"/>
        <w:ind w:left="3402" w:right="3226"/>
        <w:rPr>
          <w:b/>
          <w:color w:val="000000"/>
          <w:spacing w:val="-3"/>
        </w:rPr>
      </w:pPr>
      <w:r w:rsidRPr="00C36891">
        <w:rPr>
          <w:b/>
          <w:color w:val="000000"/>
          <w:spacing w:val="-3"/>
        </w:rPr>
        <w:lastRenderedPageBreak/>
        <w:t>...........................................</w:t>
      </w:r>
    </w:p>
    <w:p w14:paraId="12D0BF03" w14:textId="42E84267" w:rsidR="0030611E" w:rsidRDefault="0030611E" w:rsidP="0030611E">
      <w:pPr>
        <w:widowControl w:val="0"/>
        <w:shd w:val="clear" w:color="auto" w:fill="FFFFFF"/>
        <w:autoSpaceDE w:val="0"/>
        <w:autoSpaceDN w:val="0"/>
        <w:adjustRightInd w:val="0"/>
        <w:ind w:left="3402" w:right="3226"/>
        <w:rPr>
          <w:i/>
          <w:color w:val="000000"/>
          <w:spacing w:val="-3"/>
          <w:sz w:val="20"/>
        </w:rPr>
      </w:pPr>
      <w:r>
        <w:rPr>
          <w:i/>
          <w:color w:val="000000"/>
          <w:spacing w:val="-3"/>
          <w:sz w:val="20"/>
        </w:rPr>
        <w:t xml:space="preserve">                </w:t>
      </w:r>
      <w:r w:rsidRPr="00C36891">
        <w:rPr>
          <w:i/>
          <w:color w:val="000000"/>
          <w:spacing w:val="-3"/>
          <w:sz w:val="20"/>
        </w:rPr>
        <w:t>Podpis KRZG</w:t>
      </w:r>
    </w:p>
    <w:p w14:paraId="63483805" w14:textId="6499F70C" w:rsidR="00BA52BA" w:rsidRDefault="00BA52BA" w:rsidP="0030611E">
      <w:pPr>
        <w:widowControl w:val="0"/>
        <w:shd w:val="clear" w:color="auto" w:fill="FFFFFF"/>
        <w:autoSpaceDE w:val="0"/>
        <w:autoSpaceDN w:val="0"/>
        <w:adjustRightInd w:val="0"/>
        <w:ind w:left="3402" w:right="3226"/>
        <w:rPr>
          <w:i/>
          <w:color w:val="000000"/>
          <w:spacing w:val="-3"/>
          <w:sz w:val="20"/>
        </w:rPr>
      </w:pPr>
    </w:p>
    <w:p w14:paraId="67CC8742" w14:textId="04668C9B" w:rsidR="002C75FA" w:rsidRDefault="002C75FA" w:rsidP="00DF0224">
      <w:pPr>
        <w:widowControl w:val="0"/>
        <w:shd w:val="clear" w:color="auto" w:fill="FFFFFF"/>
        <w:autoSpaceDE w:val="0"/>
        <w:autoSpaceDN w:val="0"/>
        <w:adjustRightInd w:val="0"/>
        <w:ind w:right="3226"/>
        <w:rPr>
          <w:rFonts w:ascii="Arial" w:hAnsi="Arial" w:cs="Arial"/>
          <w:sz w:val="22"/>
          <w:szCs w:val="22"/>
        </w:rPr>
      </w:pPr>
    </w:p>
    <w:p w14:paraId="160B0463" w14:textId="77777777" w:rsidR="00C81F9C" w:rsidRDefault="00C81F9C" w:rsidP="00DF0224">
      <w:pPr>
        <w:widowControl w:val="0"/>
        <w:shd w:val="clear" w:color="auto" w:fill="FFFFFF"/>
        <w:autoSpaceDE w:val="0"/>
        <w:autoSpaceDN w:val="0"/>
        <w:adjustRightInd w:val="0"/>
        <w:ind w:right="3226"/>
        <w:rPr>
          <w:rFonts w:ascii="Arial" w:hAnsi="Arial" w:cs="Arial"/>
          <w:sz w:val="22"/>
          <w:szCs w:val="22"/>
        </w:rPr>
      </w:pPr>
    </w:p>
    <w:p w14:paraId="3B4C66F3" w14:textId="0716CA8A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3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20700801" w14:textId="04EFBF5F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3D62B776" w14:textId="3F3BDD8E" w:rsidR="002C75FA" w:rsidRDefault="002C75FA" w:rsidP="002C75FA">
      <w:pPr>
        <w:rPr>
          <w:b/>
          <w:bCs/>
          <w:sz w:val="18"/>
          <w:szCs w:val="18"/>
        </w:rPr>
      </w:pPr>
    </w:p>
    <w:p w14:paraId="25C2D817" w14:textId="0AE2F0C8" w:rsidR="002C75FA" w:rsidRDefault="002C75FA" w:rsidP="002C75FA">
      <w:pPr>
        <w:jc w:val="center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6B521F30" wp14:editId="4883705E">
            <wp:extent cx="719455" cy="676910"/>
            <wp:effectExtent l="0" t="0" r="4445" b="8890"/>
            <wp:docPr id="1" name="Obraz 1" descr="Obraz zawierający logo, Grafika, Czcionka, czerwony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287861" name="Obraz 1" descr="Obraz zawierający logo, Grafika, Czcionka, czerwony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676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E8B98E" w14:textId="77777777" w:rsidR="002C75FA" w:rsidRDefault="002C75FA" w:rsidP="002C75FA">
      <w:pPr>
        <w:jc w:val="center"/>
        <w:rPr>
          <w:b/>
          <w:bCs/>
          <w:sz w:val="18"/>
          <w:szCs w:val="18"/>
        </w:rPr>
      </w:pPr>
    </w:p>
    <w:p w14:paraId="01235634" w14:textId="77777777" w:rsidR="002C75FA" w:rsidRPr="0080767F" w:rsidRDefault="002C75FA" w:rsidP="002C75FA">
      <w:pPr>
        <w:jc w:val="center"/>
        <w:rPr>
          <w:b/>
          <w:bCs/>
          <w:sz w:val="18"/>
          <w:szCs w:val="18"/>
        </w:rPr>
      </w:pPr>
      <w:r w:rsidRPr="0080767F">
        <w:rPr>
          <w:b/>
          <w:bCs/>
          <w:sz w:val="18"/>
          <w:szCs w:val="18"/>
        </w:rPr>
        <w:t>KLAUZULA INFORMACYJNA</w:t>
      </w:r>
    </w:p>
    <w:p w14:paraId="43AEC5A8" w14:textId="77777777" w:rsidR="002C75FA" w:rsidRPr="0080767F" w:rsidRDefault="002C75FA" w:rsidP="002C75FA">
      <w:pPr>
        <w:jc w:val="center"/>
        <w:rPr>
          <w:b/>
          <w:bCs/>
          <w:sz w:val="18"/>
          <w:szCs w:val="18"/>
        </w:rPr>
      </w:pPr>
      <w:r w:rsidRPr="0080767F">
        <w:rPr>
          <w:b/>
          <w:bCs/>
          <w:sz w:val="18"/>
          <w:szCs w:val="18"/>
        </w:rPr>
        <w:t>dla osób reprezentujących Kontrahenta</w:t>
      </w:r>
      <w:r>
        <w:rPr>
          <w:rStyle w:val="Odwoanieprzypisudolnego"/>
          <w:sz w:val="18"/>
          <w:szCs w:val="18"/>
        </w:rPr>
        <w:footnoteReference w:id="1"/>
      </w:r>
      <w:r w:rsidRPr="0080767F">
        <w:rPr>
          <w:b/>
          <w:bCs/>
          <w:sz w:val="18"/>
          <w:szCs w:val="18"/>
        </w:rPr>
        <w:t>, wskazanych do kontaktu lub współpracujących z Kontrahentem przy zawarciu i realizacji umów z ORLEN S.A.</w:t>
      </w:r>
    </w:p>
    <w:p w14:paraId="22E1A3CA" w14:textId="77777777" w:rsidR="002C75FA" w:rsidRPr="0080767F" w:rsidRDefault="002C75FA" w:rsidP="002C75FA">
      <w:pPr>
        <w:rPr>
          <w:sz w:val="18"/>
          <w:szCs w:val="18"/>
        </w:rPr>
      </w:pPr>
    </w:p>
    <w:p w14:paraId="45552E96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Kto jest administratorem Twoich danych osobowych?</w:t>
      </w:r>
    </w:p>
    <w:p w14:paraId="6FE8FECA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Administratorem Twoich danych jest ORLEN S.A. z siedzibą w Płocku, ul. Chemików 7. Telefon kontaktowy: (24) 256 00 00, (24) 365 00 00, (22) 778 00 00.</w:t>
      </w:r>
    </w:p>
    <w:p w14:paraId="58838477" w14:textId="77777777" w:rsidR="002C75FA" w:rsidRPr="0080767F" w:rsidRDefault="002C75FA" w:rsidP="002C75FA">
      <w:pPr>
        <w:rPr>
          <w:sz w:val="18"/>
          <w:szCs w:val="18"/>
        </w:rPr>
      </w:pPr>
    </w:p>
    <w:p w14:paraId="487DB773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Jak możesz się skontaktować z Inspektorem Ochrony Danych?</w:t>
      </w:r>
    </w:p>
    <w:p w14:paraId="19F39809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 xml:space="preserve">Możesz napisać na adres e-mail: </w:t>
      </w:r>
      <w:r w:rsidRPr="00960CE9">
        <w:rPr>
          <w:sz w:val="18"/>
          <w:szCs w:val="18"/>
        </w:rPr>
        <w:t>daneosobowe@orlen.pl</w:t>
      </w:r>
      <w:r w:rsidRPr="0080767F">
        <w:rPr>
          <w:sz w:val="18"/>
          <w:szCs w:val="18"/>
        </w:rPr>
        <w:t xml:space="preserve"> lub listownie na adres ORLEN S.A. z dopiskiem „Inspektor Ochrony Danych”. Więcej informacji znajdziesz na www.orlen.pl w zakładce „Kontakty”.</w:t>
      </w:r>
    </w:p>
    <w:p w14:paraId="311C6245" w14:textId="77777777" w:rsidR="002C75FA" w:rsidRPr="0080767F" w:rsidRDefault="002C75FA" w:rsidP="002C75FA">
      <w:pPr>
        <w:rPr>
          <w:sz w:val="18"/>
          <w:szCs w:val="18"/>
        </w:rPr>
      </w:pPr>
    </w:p>
    <w:p w14:paraId="28F2B21B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Jakie dane przetwarzamy?</w:t>
      </w:r>
    </w:p>
    <w:p w14:paraId="01A782C4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W zależności od rodzaju współpracy:</w:t>
      </w:r>
    </w:p>
    <w:p w14:paraId="12503B39" w14:textId="77777777" w:rsidR="002C75FA" w:rsidRPr="00960CE9" w:rsidRDefault="002C75FA" w:rsidP="00CB05EC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imię i nazwisko,</w:t>
      </w:r>
    </w:p>
    <w:p w14:paraId="2AFCBF05" w14:textId="77777777" w:rsidR="002C75FA" w:rsidRPr="00960CE9" w:rsidRDefault="002C75FA" w:rsidP="00CB05EC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stanowisko i funkcja,</w:t>
      </w:r>
    </w:p>
    <w:p w14:paraId="3D38E278" w14:textId="77777777" w:rsidR="002C75FA" w:rsidRPr="00960CE9" w:rsidRDefault="002C75FA" w:rsidP="00CB05EC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służbowy numer telefonu i e-mail,</w:t>
      </w:r>
    </w:p>
    <w:p w14:paraId="4A54E7E7" w14:textId="77777777" w:rsidR="002C75FA" w:rsidRPr="00960CE9" w:rsidRDefault="002C75FA" w:rsidP="00CB05EC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numer PESEL,</w:t>
      </w:r>
    </w:p>
    <w:p w14:paraId="36516408" w14:textId="77777777" w:rsidR="002C75FA" w:rsidRPr="00960CE9" w:rsidRDefault="002C75FA" w:rsidP="00CB05EC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informacje o uprawnieniach i kwalifikacjach.</w:t>
      </w:r>
    </w:p>
    <w:p w14:paraId="6B775BF3" w14:textId="77777777" w:rsidR="002C75FA" w:rsidRPr="0080767F" w:rsidRDefault="002C75FA" w:rsidP="002C75FA">
      <w:pPr>
        <w:rPr>
          <w:sz w:val="18"/>
          <w:szCs w:val="18"/>
        </w:rPr>
      </w:pPr>
    </w:p>
    <w:p w14:paraId="5D0F5955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W jakim celu przetwarzamy dane?</w:t>
      </w:r>
    </w:p>
    <w:p w14:paraId="30E30CFD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Dane są przetwarzane, aby:</w:t>
      </w:r>
    </w:p>
    <w:p w14:paraId="11760A19" w14:textId="77777777" w:rsidR="002C75FA" w:rsidRPr="00960CE9" w:rsidRDefault="002C75FA" w:rsidP="00CB05EC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lastRenderedPageBreak/>
        <w:t>realizować umowy z Kontrahentami (np. kontakt, weryfikacja uprawnień, kwalifikacji i oświadczeń, wydawanie pełnomocnictw, wymiany korespondencji, należytego wykonania umowy, kontroli, rozliczenia umowy, zachowania zasad poufności oraz bezpieczeństwa i higieny pracy),</w:t>
      </w:r>
    </w:p>
    <w:p w14:paraId="786E1FCB" w14:textId="77777777" w:rsidR="002C75FA" w:rsidRPr="00960CE9" w:rsidRDefault="002C75FA" w:rsidP="00CB05EC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dochodzić i bronić roszczeń,</w:t>
      </w:r>
    </w:p>
    <w:p w14:paraId="33C6B039" w14:textId="77777777" w:rsidR="002C75FA" w:rsidRPr="00960CE9" w:rsidRDefault="002C75FA" w:rsidP="00CB05EC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spełnić obowiązki prawne (np. wynikające z ustawy o przeciwdziałaniu praniu pieniędzy, prawa budowlanego, przepisów UE).</w:t>
      </w:r>
    </w:p>
    <w:p w14:paraId="68634FC0" w14:textId="77777777" w:rsidR="002C75FA" w:rsidRPr="0080767F" w:rsidRDefault="002C75FA" w:rsidP="002C75FA">
      <w:pPr>
        <w:rPr>
          <w:sz w:val="18"/>
          <w:szCs w:val="18"/>
        </w:rPr>
      </w:pPr>
    </w:p>
    <w:p w14:paraId="44F758CF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Na jakiej podstawie prawnej przetwarzamy dane?</w:t>
      </w:r>
    </w:p>
    <w:p w14:paraId="6016D1CB" w14:textId="77777777" w:rsidR="002C75FA" w:rsidRPr="00960CE9" w:rsidRDefault="002C75FA" w:rsidP="00CB05EC">
      <w:pPr>
        <w:pStyle w:val="Akapitzlist"/>
        <w:numPr>
          <w:ilvl w:val="0"/>
          <w:numId w:val="3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prawnie uzasadniony interes ORLEN S.A. (art. 6 ust. 1 lit. f RODO),</w:t>
      </w:r>
    </w:p>
    <w:p w14:paraId="667B355B" w14:textId="77777777" w:rsidR="002C75FA" w:rsidRPr="00960CE9" w:rsidRDefault="002C75FA" w:rsidP="00CB05EC">
      <w:pPr>
        <w:pStyle w:val="Akapitzlist"/>
        <w:numPr>
          <w:ilvl w:val="0"/>
          <w:numId w:val="3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obowiązki wynikające z przepisów prawa (art. 6 ust. 1 lit. c RODO).</w:t>
      </w:r>
    </w:p>
    <w:p w14:paraId="1FBAD162" w14:textId="77777777" w:rsidR="002C75FA" w:rsidRPr="0080767F" w:rsidRDefault="002C75FA" w:rsidP="002C75FA">
      <w:pPr>
        <w:rPr>
          <w:sz w:val="18"/>
          <w:szCs w:val="18"/>
        </w:rPr>
      </w:pPr>
    </w:p>
    <w:p w14:paraId="5CFF509A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Kto może mieć dostęp do Twoich danych?</w:t>
      </w:r>
    </w:p>
    <w:p w14:paraId="49C40008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Dane mogą być przekazywane spółkom z Grupy ORLEN i innym podmiotom współpracującym, podmiotom biorącym udział w procesach zakupowych, oraz takim podmiotom jak: firmy informatyczne, kurierskie, ochrony, BHP, prawne, doradcze czy archiwizacyjne.</w:t>
      </w:r>
    </w:p>
    <w:p w14:paraId="7F4215CF" w14:textId="77777777" w:rsidR="002C75FA" w:rsidRPr="0080767F" w:rsidRDefault="002C75FA" w:rsidP="002C75FA">
      <w:pPr>
        <w:rPr>
          <w:sz w:val="18"/>
          <w:szCs w:val="18"/>
        </w:rPr>
      </w:pPr>
    </w:p>
    <w:p w14:paraId="254B9D69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Jak długo przetwarzamy dane?</w:t>
      </w:r>
    </w:p>
    <w:p w14:paraId="60E29EAF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Dane są przetwarzane przez czas potrzebny do realizacji celów oraz obowiązków prawnych. Mogą być przechowywane dłużej tylko, jeśli wymagają tego przepisy prawa.</w:t>
      </w:r>
    </w:p>
    <w:p w14:paraId="70EE7BBC" w14:textId="77777777" w:rsidR="002C75FA" w:rsidRPr="0080767F" w:rsidRDefault="002C75FA" w:rsidP="002C75FA">
      <w:pPr>
        <w:rPr>
          <w:sz w:val="18"/>
          <w:szCs w:val="18"/>
        </w:rPr>
      </w:pPr>
    </w:p>
    <w:p w14:paraId="080DC52D" w14:textId="77777777" w:rsidR="002C75FA" w:rsidRPr="00960CE9" w:rsidRDefault="002C75FA" w:rsidP="002C75FA">
      <w:pPr>
        <w:rPr>
          <w:b/>
          <w:bCs/>
          <w:sz w:val="18"/>
          <w:szCs w:val="18"/>
        </w:rPr>
      </w:pPr>
      <w:r w:rsidRPr="00960CE9">
        <w:rPr>
          <w:b/>
          <w:bCs/>
          <w:sz w:val="18"/>
          <w:szCs w:val="18"/>
        </w:rPr>
        <w:t>Jakie masz prawa?</w:t>
      </w:r>
    </w:p>
    <w:p w14:paraId="1351F5CA" w14:textId="77777777" w:rsidR="002C75FA" w:rsidRPr="0080767F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Masz prawo do:</w:t>
      </w:r>
    </w:p>
    <w:p w14:paraId="4A4F00D4" w14:textId="77777777" w:rsidR="002C75FA" w:rsidRPr="00960CE9" w:rsidRDefault="002C75FA" w:rsidP="00CB05E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dostępu do swoich danych,</w:t>
      </w:r>
    </w:p>
    <w:p w14:paraId="53DF9291" w14:textId="77777777" w:rsidR="002C75FA" w:rsidRPr="00960CE9" w:rsidRDefault="002C75FA" w:rsidP="00CB05E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ich sprostowania, usunięcia lub ograniczenia przetwarzania,</w:t>
      </w:r>
    </w:p>
    <w:p w14:paraId="43069E71" w14:textId="77777777" w:rsidR="002C75FA" w:rsidRPr="00960CE9" w:rsidRDefault="002C75FA" w:rsidP="00CB05E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wniesienia sprzeciwu (jeśli przetwarzamy dane na podstawie uzasadnionego interesu),</w:t>
      </w:r>
    </w:p>
    <w:p w14:paraId="6FF91FC0" w14:textId="77777777" w:rsidR="002C75FA" w:rsidRPr="00960CE9" w:rsidRDefault="002C75FA" w:rsidP="00CB05E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sz w:val="18"/>
          <w:szCs w:val="18"/>
        </w:rPr>
      </w:pPr>
      <w:r w:rsidRPr="00960CE9">
        <w:rPr>
          <w:rFonts w:ascii="Arial" w:hAnsi="Arial" w:cs="Arial"/>
          <w:sz w:val="18"/>
          <w:szCs w:val="18"/>
        </w:rPr>
        <w:t>złożenia skargi do Prezesa Urzędu Ochrony Danych Osobowych.</w:t>
      </w:r>
    </w:p>
    <w:p w14:paraId="43440CA0" w14:textId="77777777" w:rsidR="002C75FA" w:rsidRDefault="002C75FA" w:rsidP="002C75FA">
      <w:pPr>
        <w:rPr>
          <w:sz w:val="18"/>
          <w:szCs w:val="18"/>
        </w:rPr>
      </w:pPr>
      <w:r w:rsidRPr="0080767F">
        <w:rPr>
          <w:sz w:val="18"/>
          <w:szCs w:val="18"/>
        </w:rPr>
        <w:t>Wnioski możesz kierować na: daneosobowe@orlen.pl lub listownie z dopis</w:t>
      </w:r>
      <w:r>
        <w:rPr>
          <w:sz w:val="18"/>
          <w:szCs w:val="18"/>
        </w:rPr>
        <w:t>kiem „Inspektor Ochrony Danych”</w:t>
      </w:r>
    </w:p>
    <w:p w14:paraId="18F4B078" w14:textId="2A037136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 w:rsidRPr="00AF11C4">
        <w:rPr>
          <w:sz w:val="20"/>
        </w:rPr>
        <w:br w:type="page"/>
      </w:r>
      <w:r>
        <w:rPr>
          <w:rFonts w:ascii="Arial" w:hAnsi="Arial" w:cs="Arial"/>
          <w:sz w:val="22"/>
          <w:szCs w:val="22"/>
        </w:rPr>
        <w:lastRenderedPageBreak/>
        <w:t>Załącznik nr 4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6E61FD18" w14:textId="1D030C1F" w:rsidR="002C75FA" w:rsidRPr="009B09A0" w:rsidRDefault="002C75FA" w:rsidP="002C75FA">
      <w:pPr>
        <w:shd w:val="clear" w:color="auto" w:fill="FFFFFF"/>
        <w:spacing w:line="276" w:lineRule="auto"/>
        <w:ind w:right="-2"/>
        <w:jc w:val="right"/>
        <w:rPr>
          <w:szCs w:val="22"/>
        </w:rPr>
      </w:pPr>
    </w:p>
    <w:p w14:paraId="4037624D" w14:textId="77777777" w:rsidR="002C75FA" w:rsidRDefault="002C75FA" w:rsidP="002C75FA">
      <w:pPr>
        <w:jc w:val="center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5BB08092" wp14:editId="1D414692">
            <wp:extent cx="719455" cy="676910"/>
            <wp:effectExtent l="0" t="0" r="4445" b="8890"/>
            <wp:docPr id="1095287861" name="Obraz 1" descr="Obraz zawierający logo, Grafika, Czcionka, czerwony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287861" name="Obraz 1" descr="Obraz zawierający logo, Grafika, Czcionka, czerwony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676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C3030F" w14:textId="77777777" w:rsidR="002C75FA" w:rsidRDefault="002C75FA" w:rsidP="002C75FA">
      <w:pPr>
        <w:rPr>
          <w:b/>
          <w:bCs/>
          <w:sz w:val="18"/>
          <w:szCs w:val="18"/>
        </w:rPr>
      </w:pPr>
    </w:p>
    <w:p w14:paraId="7F591D2E" w14:textId="77777777" w:rsidR="002C75FA" w:rsidRPr="00614EA7" w:rsidRDefault="002C75FA" w:rsidP="002C75FA">
      <w:pPr>
        <w:jc w:val="center"/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KLAUZULA INFORMACYJNA</w:t>
      </w:r>
    </w:p>
    <w:p w14:paraId="18C15989" w14:textId="77777777" w:rsidR="002C75FA" w:rsidRDefault="002C75FA" w:rsidP="002C75FA">
      <w:pPr>
        <w:jc w:val="center"/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dla Kontrahenta</w:t>
      </w:r>
      <w:r>
        <w:rPr>
          <w:rStyle w:val="Odwoanieprzypisudolnego"/>
          <w:sz w:val="18"/>
          <w:szCs w:val="18"/>
        </w:rPr>
        <w:footnoteReference w:id="2"/>
      </w:r>
      <w:r w:rsidRPr="00614EA7">
        <w:rPr>
          <w:b/>
          <w:bCs/>
          <w:sz w:val="18"/>
          <w:szCs w:val="18"/>
        </w:rPr>
        <w:t xml:space="preserve"> będącego osobą fizyczną lub prowadzącego działalność gospodarczą, w tym wspólnika spółki cywilnej</w:t>
      </w:r>
    </w:p>
    <w:p w14:paraId="4C949EEE" w14:textId="77777777" w:rsidR="002C75FA" w:rsidRPr="00E4117D" w:rsidRDefault="002C75FA" w:rsidP="002C75FA">
      <w:pPr>
        <w:jc w:val="center"/>
        <w:rPr>
          <w:b/>
          <w:bCs/>
          <w:sz w:val="18"/>
          <w:szCs w:val="18"/>
        </w:rPr>
      </w:pPr>
    </w:p>
    <w:p w14:paraId="7CA1F935" w14:textId="77777777" w:rsidR="002C75FA" w:rsidRPr="00614EA7" w:rsidRDefault="002C75FA" w:rsidP="002C75FA">
      <w:pPr>
        <w:rPr>
          <w:sz w:val="18"/>
          <w:szCs w:val="18"/>
        </w:rPr>
      </w:pPr>
    </w:p>
    <w:p w14:paraId="6CE263E8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Kto jest administratorem Twoich danych osobowych?</w:t>
      </w:r>
    </w:p>
    <w:p w14:paraId="441FACA6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Administratorem Twoich danych jest ORLEN S.A. z siedzibą w Płocku, ul. Chemików 7. Telefon kontaktowy: (24) 256 00 00, (24) 365 00 00, (22) 778 00 00.</w:t>
      </w:r>
    </w:p>
    <w:p w14:paraId="0E2F2F67" w14:textId="77777777" w:rsidR="002C75FA" w:rsidRPr="00614EA7" w:rsidRDefault="002C75FA" w:rsidP="002C75FA">
      <w:pPr>
        <w:rPr>
          <w:sz w:val="18"/>
          <w:szCs w:val="18"/>
        </w:rPr>
      </w:pPr>
    </w:p>
    <w:p w14:paraId="433A46C1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Jak możesz się skontaktować z Inspektorem Ochrony Danych?</w:t>
      </w:r>
    </w:p>
    <w:p w14:paraId="2DB926C4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Możesz napisać na adres e-mail: daneosobowe@orlen.pl lub listownie na adres ORLEN S.A. z dopiskiem „Inspektor Ochrony Danych”. Więcej informacji znajdziesz na stronie www.orlen.pl w zakładce „Kontakty”.</w:t>
      </w:r>
    </w:p>
    <w:p w14:paraId="33110013" w14:textId="77777777" w:rsidR="002C75FA" w:rsidRPr="00614EA7" w:rsidRDefault="002C75FA" w:rsidP="002C75FA">
      <w:pPr>
        <w:rPr>
          <w:sz w:val="18"/>
          <w:szCs w:val="18"/>
        </w:rPr>
      </w:pPr>
    </w:p>
    <w:p w14:paraId="2E3CAEB2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Jakie dane przetwarzamy?</w:t>
      </w:r>
    </w:p>
    <w:p w14:paraId="6906BBAD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W zależności od rodzaju współpracy:</w:t>
      </w:r>
    </w:p>
    <w:p w14:paraId="425AD3F5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imię i nazwisko,</w:t>
      </w:r>
    </w:p>
    <w:p w14:paraId="31823E5D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dane kontaktowe (adres, telefon, e-mail),</w:t>
      </w:r>
    </w:p>
    <w:p w14:paraId="6C9F3FE3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numer PESEL lub NIP,</w:t>
      </w:r>
    </w:p>
    <w:p w14:paraId="3462D9F5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dane dotyczące prowadzonej działalności gospodarczej,</w:t>
      </w:r>
    </w:p>
    <w:p w14:paraId="4F505475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dane z publicznych rejestrów (KRS, CEIDG),</w:t>
      </w:r>
    </w:p>
    <w:p w14:paraId="57C4FF25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dane dotyczące sytuacji prawnej i finansowej,</w:t>
      </w:r>
    </w:p>
    <w:p w14:paraId="3B7D04D6" w14:textId="77777777" w:rsidR="002C75FA" w:rsidRPr="00614EA7" w:rsidRDefault="002C75FA" w:rsidP="00CB05EC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inne dane niezbędne do realizacji umowy.</w:t>
      </w:r>
    </w:p>
    <w:p w14:paraId="462F49C7" w14:textId="77777777" w:rsidR="002C75FA" w:rsidRPr="00614EA7" w:rsidRDefault="002C75FA" w:rsidP="002C75FA">
      <w:pPr>
        <w:rPr>
          <w:sz w:val="18"/>
          <w:szCs w:val="18"/>
        </w:rPr>
      </w:pPr>
    </w:p>
    <w:p w14:paraId="1F2E2E70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W jakim celu przetwarzamy dane?</w:t>
      </w:r>
    </w:p>
    <w:p w14:paraId="49B83BAE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Dane są przetwarzane, aby:</w:t>
      </w:r>
    </w:p>
    <w:p w14:paraId="3BD65681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nawiązać współpracę, zawrzeć i wykonać umowę,</w:t>
      </w:r>
    </w:p>
    <w:p w14:paraId="28C179F7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wypełnić obowiązki prawne (np. podatkowe, rachunkowe, przeciwdziałanie praniu pieniędzy, przeciwdziałanie nadużyciom i korupcji),</w:t>
      </w:r>
    </w:p>
    <w:p w14:paraId="2170D02D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weryfikować dane i wiarygodność kontrahenta,</w:t>
      </w:r>
    </w:p>
    <w:p w14:paraId="7FEF00D9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zapewnić bezpieczeństwo i wysokie standardy etyczne,</w:t>
      </w:r>
    </w:p>
    <w:p w14:paraId="0F006F02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prowadzić korespondencję i kontakty biznesowe,</w:t>
      </w:r>
    </w:p>
    <w:p w14:paraId="1EAF620A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analizować współpracę i możliwości jej rozwoju,</w:t>
      </w:r>
    </w:p>
    <w:p w14:paraId="4950E9F5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lastRenderedPageBreak/>
        <w:t>dochodzić i bronić roszczeń,</w:t>
      </w:r>
    </w:p>
    <w:p w14:paraId="402C2B0E" w14:textId="77777777" w:rsidR="002C75FA" w:rsidRPr="00614EA7" w:rsidRDefault="002C75FA" w:rsidP="00CB05EC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prowadzić marketing produktów i usług ORLEN S.A.</w:t>
      </w:r>
    </w:p>
    <w:p w14:paraId="797C83C3" w14:textId="77777777" w:rsidR="002C75FA" w:rsidRPr="00614EA7" w:rsidRDefault="002C75FA" w:rsidP="002C75FA">
      <w:pPr>
        <w:rPr>
          <w:sz w:val="18"/>
          <w:szCs w:val="18"/>
        </w:rPr>
      </w:pPr>
    </w:p>
    <w:p w14:paraId="38D7BB36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Na jakiej podstawie prawnej przetwarzamy dane?</w:t>
      </w:r>
    </w:p>
    <w:p w14:paraId="4735EBB2" w14:textId="77777777" w:rsidR="002C75FA" w:rsidRPr="00614EA7" w:rsidRDefault="002C75FA" w:rsidP="00CB05EC">
      <w:pPr>
        <w:pStyle w:val="Akapitzlist"/>
        <w:numPr>
          <w:ilvl w:val="0"/>
          <w:numId w:val="7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zawarcie i wykonanie umowy (art. 6 ust. 1 lit. b RODO),</w:t>
      </w:r>
    </w:p>
    <w:p w14:paraId="7A9FE6C6" w14:textId="77777777" w:rsidR="002C75FA" w:rsidRPr="00614EA7" w:rsidRDefault="002C75FA" w:rsidP="00CB05EC">
      <w:pPr>
        <w:pStyle w:val="Akapitzlist"/>
        <w:numPr>
          <w:ilvl w:val="0"/>
          <w:numId w:val="7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obowiązki wynikające z przepisów prawa (art. 6 ust. 1 lit. c RODO),</w:t>
      </w:r>
    </w:p>
    <w:p w14:paraId="63653556" w14:textId="77777777" w:rsidR="002C75FA" w:rsidRPr="00614EA7" w:rsidRDefault="002C75FA" w:rsidP="00CB05EC">
      <w:pPr>
        <w:pStyle w:val="Akapitzlist"/>
        <w:numPr>
          <w:ilvl w:val="0"/>
          <w:numId w:val="7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prawnie uzasadniony interes ORLEN S.A. (art. 6 ust. 1 lit. f RODO).</w:t>
      </w:r>
    </w:p>
    <w:p w14:paraId="3CBC0460" w14:textId="77777777" w:rsidR="002C75FA" w:rsidRPr="00614EA7" w:rsidRDefault="002C75FA" w:rsidP="002C75FA">
      <w:pPr>
        <w:rPr>
          <w:sz w:val="18"/>
          <w:szCs w:val="18"/>
        </w:rPr>
      </w:pPr>
    </w:p>
    <w:p w14:paraId="1400B271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Skąd mamy Twoje dane?</w:t>
      </w:r>
    </w:p>
    <w:p w14:paraId="79CA4B2D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Dane zostały podane bezpośrednio przez Ciebie lub pochodzą z publicznych rejestrów (KRS, CEIDG), stron internetowych lub od podmiotów świadczących usługi informacyjne na rzecz ORLEN S.A.</w:t>
      </w:r>
    </w:p>
    <w:p w14:paraId="60B2EB0A" w14:textId="77777777" w:rsidR="002C75FA" w:rsidRPr="00614EA7" w:rsidRDefault="002C75FA" w:rsidP="002C75FA">
      <w:pPr>
        <w:rPr>
          <w:sz w:val="18"/>
          <w:szCs w:val="18"/>
        </w:rPr>
      </w:pPr>
    </w:p>
    <w:p w14:paraId="4AEFDBD6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Kto może mieć dostęp do Twoich danych?</w:t>
      </w:r>
    </w:p>
    <w:p w14:paraId="6ED18E96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Dane mogą być przekazywane:</w:t>
      </w:r>
    </w:p>
    <w:p w14:paraId="7857F545" w14:textId="77777777" w:rsidR="002C75FA" w:rsidRPr="00614EA7" w:rsidRDefault="002C75FA" w:rsidP="00CB05EC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spółkom z Grupy ORLEN,</w:t>
      </w:r>
    </w:p>
    <w:p w14:paraId="61693DBE" w14:textId="77777777" w:rsidR="002C75FA" w:rsidRPr="00614EA7" w:rsidRDefault="002C75FA" w:rsidP="00CB05EC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podmiotom współpracującym przy realizacji umowy,</w:t>
      </w:r>
    </w:p>
    <w:p w14:paraId="1D728E99" w14:textId="77777777" w:rsidR="002C75FA" w:rsidRPr="00614EA7" w:rsidRDefault="002C75FA" w:rsidP="00CB05EC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18"/>
          <w:szCs w:val="18"/>
        </w:rPr>
      </w:pPr>
      <w:r w:rsidRPr="00614EA7">
        <w:rPr>
          <w:rFonts w:ascii="Arial" w:hAnsi="Arial" w:cs="Arial"/>
          <w:sz w:val="18"/>
          <w:szCs w:val="18"/>
        </w:rPr>
        <w:t>firmom świadczącym usługi IT, doradcze, prawne, windykacyjne, archiwizacyjne, ochrony, fakturowania i doręczania korespondencji.</w:t>
      </w:r>
    </w:p>
    <w:p w14:paraId="4ED53EA0" w14:textId="77777777" w:rsidR="002C75FA" w:rsidRPr="00614EA7" w:rsidRDefault="002C75FA" w:rsidP="002C75FA">
      <w:pPr>
        <w:rPr>
          <w:sz w:val="18"/>
          <w:szCs w:val="18"/>
        </w:rPr>
      </w:pPr>
    </w:p>
    <w:p w14:paraId="65D05F0F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Czy podanie danych jest obowiązkowe?</w:t>
      </w:r>
    </w:p>
    <w:p w14:paraId="05DBA19D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Podanie danych jest dobrowolne, ale niezbędne do zawarcia i realizacji umowy oraz celów wskazanych powyżej.</w:t>
      </w:r>
    </w:p>
    <w:p w14:paraId="55D3AB5F" w14:textId="77777777" w:rsidR="002C75FA" w:rsidRPr="00614EA7" w:rsidRDefault="002C75FA" w:rsidP="002C75FA">
      <w:pPr>
        <w:rPr>
          <w:sz w:val="18"/>
          <w:szCs w:val="18"/>
        </w:rPr>
      </w:pPr>
    </w:p>
    <w:p w14:paraId="34624337" w14:textId="77777777" w:rsidR="002C75FA" w:rsidRPr="00614EA7" w:rsidRDefault="002C75FA" w:rsidP="002C75FA">
      <w:pPr>
        <w:rPr>
          <w:b/>
          <w:bCs/>
          <w:sz w:val="18"/>
          <w:szCs w:val="18"/>
        </w:rPr>
      </w:pPr>
      <w:r w:rsidRPr="00614EA7">
        <w:rPr>
          <w:b/>
          <w:bCs/>
          <w:sz w:val="18"/>
          <w:szCs w:val="18"/>
        </w:rPr>
        <w:t>Jak długo przetwarzamy dane?</w:t>
      </w:r>
    </w:p>
    <w:p w14:paraId="38B95771" w14:textId="77777777" w:rsidR="002C75FA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Dane są przetwarzane przez czas trwania umowy, a po jej zakończeniu – przez okres wymagany przepisami prawa lub do czasu wygaśnięcia roszczeń. W przypadku przetwarzania na podstawie uzasadnionego interesu – do jego realizacji lub skutecznego wniesienia sprzeciwu.</w:t>
      </w:r>
    </w:p>
    <w:p w14:paraId="395C6850" w14:textId="77777777" w:rsidR="002C75FA" w:rsidRPr="00614EA7" w:rsidRDefault="002C75FA" w:rsidP="002C75FA">
      <w:pPr>
        <w:rPr>
          <w:sz w:val="18"/>
          <w:szCs w:val="18"/>
        </w:rPr>
      </w:pPr>
    </w:p>
    <w:p w14:paraId="291A8BDF" w14:textId="77777777" w:rsidR="002C75FA" w:rsidRPr="00D53F10" w:rsidRDefault="002C75FA" w:rsidP="002C75FA">
      <w:pPr>
        <w:rPr>
          <w:b/>
          <w:bCs/>
          <w:sz w:val="18"/>
          <w:szCs w:val="18"/>
        </w:rPr>
      </w:pPr>
      <w:r w:rsidRPr="00D53F10">
        <w:rPr>
          <w:b/>
          <w:bCs/>
          <w:sz w:val="18"/>
          <w:szCs w:val="18"/>
        </w:rPr>
        <w:t>Jakie masz prawa?</w:t>
      </w:r>
    </w:p>
    <w:p w14:paraId="7A74B66F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Masz prawo do:</w:t>
      </w:r>
    </w:p>
    <w:p w14:paraId="6A87CB04" w14:textId="77777777" w:rsidR="002C75FA" w:rsidRPr="0064659A" w:rsidRDefault="002C75FA" w:rsidP="00CB05EC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r w:rsidRPr="0064659A">
        <w:rPr>
          <w:rFonts w:ascii="Arial" w:hAnsi="Arial" w:cs="Arial"/>
          <w:sz w:val="18"/>
          <w:szCs w:val="18"/>
        </w:rPr>
        <w:t>dostępu do swoich danych,</w:t>
      </w:r>
    </w:p>
    <w:p w14:paraId="76843AAE" w14:textId="77777777" w:rsidR="002C75FA" w:rsidRPr="0064659A" w:rsidRDefault="002C75FA" w:rsidP="00CB05EC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r w:rsidRPr="0064659A">
        <w:rPr>
          <w:rFonts w:ascii="Arial" w:hAnsi="Arial" w:cs="Arial"/>
          <w:sz w:val="18"/>
          <w:szCs w:val="18"/>
        </w:rPr>
        <w:t>ich sprostowania, usunięcia lub ograniczenia przetwarzania,</w:t>
      </w:r>
    </w:p>
    <w:p w14:paraId="49CC2A6F" w14:textId="77777777" w:rsidR="002C75FA" w:rsidRPr="0064659A" w:rsidRDefault="002C75FA" w:rsidP="00CB05EC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r w:rsidRPr="0064659A">
        <w:rPr>
          <w:rFonts w:ascii="Arial" w:hAnsi="Arial" w:cs="Arial"/>
          <w:sz w:val="18"/>
          <w:szCs w:val="18"/>
        </w:rPr>
        <w:t>przenoszenia danych,</w:t>
      </w:r>
    </w:p>
    <w:p w14:paraId="3884BCAA" w14:textId="77777777" w:rsidR="002C75FA" w:rsidRPr="0064659A" w:rsidRDefault="002C75FA" w:rsidP="00CB05EC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r w:rsidRPr="0064659A">
        <w:rPr>
          <w:rFonts w:ascii="Arial" w:hAnsi="Arial" w:cs="Arial"/>
          <w:sz w:val="18"/>
          <w:szCs w:val="18"/>
        </w:rPr>
        <w:t>wniesienia sprzeciwu (jeśli przetwarzamy dane na podstawie uzasadnionego interesu),</w:t>
      </w:r>
    </w:p>
    <w:p w14:paraId="5746A584" w14:textId="77777777" w:rsidR="002C75FA" w:rsidRPr="0064659A" w:rsidRDefault="002C75FA" w:rsidP="00CB05EC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r w:rsidRPr="0064659A">
        <w:rPr>
          <w:rFonts w:ascii="Arial" w:hAnsi="Arial" w:cs="Arial"/>
          <w:sz w:val="18"/>
          <w:szCs w:val="18"/>
        </w:rPr>
        <w:t>złożenia skargi do Prezesa Urzędu Ochrony Danych Osobowych.</w:t>
      </w:r>
    </w:p>
    <w:p w14:paraId="4C489809" w14:textId="77777777" w:rsidR="002C75FA" w:rsidRPr="00614EA7" w:rsidRDefault="002C75FA" w:rsidP="002C75FA">
      <w:pPr>
        <w:rPr>
          <w:sz w:val="18"/>
          <w:szCs w:val="18"/>
        </w:rPr>
      </w:pPr>
      <w:r w:rsidRPr="00614EA7">
        <w:rPr>
          <w:sz w:val="18"/>
          <w:szCs w:val="18"/>
        </w:rPr>
        <w:t>Wnioski możesz kierować na: daneosobowe@orlen.pl lub listownie z dopiskiem „Inspektor Ochrony Danych”.</w:t>
      </w:r>
    </w:p>
    <w:p w14:paraId="17FD7E5E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72E5A19B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6E759FC2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317EB769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654EFA34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21E18C89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64D92FF8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7B1232E1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0436D043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45E04AD2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48A321C5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35536759" w14:textId="77777777" w:rsidR="002C75FA" w:rsidRDefault="002C75FA" w:rsidP="002C75FA">
      <w:pPr>
        <w:spacing w:after="160" w:line="259" w:lineRule="auto"/>
        <w:ind w:left="2832"/>
        <w:jc w:val="right"/>
        <w:rPr>
          <w:sz w:val="20"/>
        </w:rPr>
      </w:pPr>
    </w:p>
    <w:p w14:paraId="7C8D4B0B" w14:textId="2923F3F8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3532E4F" w14:textId="092475E7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6CBD34B" w14:textId="6475BCCF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13D945DE" w14:textId="115A0202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450BCE95" w14:textId="71010B62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01EA5F6" w14:textId="42D1B5D8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0239F364" w14:textId="043B0797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79EF18A" w14:textId="57A5291E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6274753" w14:textId="5BE83CC7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770816C" w14:textId="3221F1FD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B4D4429" w14:textId="3E3CBD26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3B3135FE" w14:textId="69F12D48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4632574" w14:textId="4AA0CE79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161DD10D" w14:textId="10E99214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B95BF23" w14:textId="6AD2928E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2B4D40B5" w14:textId="4DB8219E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2BEE7747" w14:textId="7662A034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40A8DAAF" w14:textId="28DA45B7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8B144A9" w14:textId="23A3F6AA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43AA77B" w14:textId="3937FDB7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340D1BC4" w14:textId="75EEF036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A8248CB" w14:textId="232F7348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E665B55" w14:textId="67CAC556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9015F03" w14:textId="74A6F012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4354D7A7" w14:textId="28E1F7EA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FF0821A" w14:textId="48BC2531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4EBAB7A" w14:textId="101E6FFE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ABB22BC" w14:textId="783080BA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7C75847" w14:textId="35928D9C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24F7037" w14:textId="4C90BFF4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820C28A" w14:textId="4BD40C3D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20E64D6A" w14:textId="3E349966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02EDB93F" w14:textId="74E85B88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110C72B6" w14:textId="259975BA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E12B844" w14:textId="53F45F19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1DD73241" w14:textId="37BFE920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5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6CEF2B0D" w14:textId="77777777" w:rsidR="00424A63" w:rsidRDefault="00424A63" w:rsidP="00424A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543AC3A3" w14:textId="413B0AD4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 w:rsidRPr="00424A63"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111B2C54" wp14:editId="5A8046AA">
            <wp:extent cx="5744377" cy="8364117"/>
            <wp:effectExtent l="0" t="0" r="8890" b="0"/>
            <wp:docPr id="15669525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95251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E88B1" w14:textId="77777777" w:rsidR="00424A63" w:rsidRDefault="00424A63" w:rsidP="00424A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274B33E4" w14:textId="4A68A1F6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45E6DB7A" wp14:editId="13E81B36">
            <wp:extent cx="5753735" cy="8335645"/>
            <wp:effectExtent l="0" t="0" r="0" b="8255"/>
            <wp:docPr id="15631933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33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ADB183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A2D4AA3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842B6FD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59181E4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21D9FD9" w14:textId="77777777" w:rsidR="00424A63" w:rsidRDefault="00424A63" w:rsidP="00424A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31B018D6" w14:textId="0E975065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2682B03D" wp14:editId="77C2FE00">
            <wp:extent cx="5820410" cy="8288020"/>
            <wp:effectExtent l="0" t="0" r="8890" b="0"/>
            <wp:docPr id="202108999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28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3AE05E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7D5AADBF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711F2AD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22FAD1C7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DFA05B1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055432F" w14:textId="77777777" w:rsidR="00424A63" w:rsidRDefault="00424A63" w:rsidP="00424A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7CA97820" w14:textId="6B69A636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73A630B3" wp14:editId="0ADD6B4A">
            <wp:extent cx="5582285" cy="8259445"/>
            <wp:effectExtent l="0" t="0" r="0" b="8255"/>
            <wp:docPr id="9620064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825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7DA18E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00165C9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7DDE931E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B1B75F3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63273BB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035D5E9" w14:textId="77777777" w:rsidR="00424A63" w:rsidRDefault="00424A63" w:rsidP="001F7C30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34760A79" w14:textId="44C09F2B" w:rsidR="00424A63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5F564323" wp14:editId="6F41A76B">
            <wp:extent cx="5506085" cy="8154670"/>
            <wp:effectExtent l="0" t="0" r="0" b="0"/>
            <wp:docPr id="55547335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6085" cy="8154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3D699F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E8DD35E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32F92BA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6780AE2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2DE70C4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2989E1A4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14E3396" w14:textId="77777777" w:rsidR="001F7C30" w:rsidRDefault="001F7C30" w:rsidP="00E11D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11B0ADA0" w14:textId="197C1B4C" w:rsidR="00424A63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20838F4D" wp14:editId="70AAEF3C">
            <wp:extent cx="5572760" cy="8278495"/>
            <wp:effectExtent l="0" t="0" r="8890" b="8255"/>
            <wp:docPr id="39198636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760" cy="827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494B5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E8A0D13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5C32037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73C2EA9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43570ED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76337B89" w14:textId="24AE392B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6F327BAF" wp14:editId="3B902A29">
            <wp:extent cx="5629910" cy="8383270"/>
            <wp:effectExtent l="0" t="0" r="8890" b="0"/>
            <wp:docPr id="17214274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8383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0F46EF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2794F5D0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751F5C2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F3426FD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CD50DCD" w14:textId="77777777" w:rsidR="001F7C30" w:rsidRDefault="001F7C30" w:rsidP="00E11D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44DD5230" w14:textId="2FF09C06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3EEC6587" wp14:editId="7B5611AA">
            <wp:extent cx="5753735" cy="8183245"/>
            <wp:effectExtent l="0" t="0" r="0" b="8255"/>
            <wp:docPr id="87708034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18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EEEF5B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FFBF902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FF63BCC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3BB4FEE8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0CC3B6B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35EB808A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219E467B" w14:textId="43BA5356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206FBDDC" wp14:editId="366E6235">
            <wp:extent cx="5791835" cy="8087995"/>
            <wp:effectExtent l="0" t="0" r="0" b="8255"/>
            <wp:docPr id="151873769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808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A083B9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D33F8DC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F4146FA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3BC4CDEA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391349E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11A637E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3438A04F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870B69A" w14:textId="1D2CD845" w:rsidR="00424A63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6D889CA1" wp14:editId="05760F12">
            <wp:extent cx="5753735" cy="7983220"/>
            <wp:effectExtent l="0" t="0" r="0" b="0"/>
            <wp:docPr id="838451300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7983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84E135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6F2953D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97BBF9B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E178F9B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41EDDAF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28E7B556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511D349" w14:textId="2F2B3D9E" w:rsidR="00424A63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097EC21D" wp14:editId="1D924C45">
            <wp:extent cx="5810885" cy="7916545"/>
            <wp:effectExtent l="0" t="0" r="0" b="8255"/>
            <wp:docPr id="1082038999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885" cy="791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1E312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D1375EF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748C49D6" w14:textId="77777777" w:rsidR="00424A63" w:rsidRDefault="00424A63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7A121655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E3CF097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6D8D8B5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5561D0A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1A612CD" w14:textId="77777777" w:rsidR="001F7C30" w:rsidRDefault="001F7C30" w:rsidP="00E11D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3F598187" w14:textId="3084EDBC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19E6B3A9" wp14:editId="5DEB8CC9">
            <wp:extent cx="5753735" cy="7887970"/>
            <wp:effectExtent l="0" t="0" r="0" b="0"/>
            <wp:docPr id="37704740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788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F3BAE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B23A4B4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C903860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ADA0110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78003AB6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9A88FC9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FB968CC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4CB29447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A193B52" w14:textId="77777777" w:rsidR="001F7C30" w:rsidRDefault="001F7C30" w:rsidP="00E11D63">
      <w:pPr>
        <w:pStyle w:val="LewaNormal"/>
        <w:tabs>
          <w:tab w:val="left" w:pos="567"/>
        </w:tabs>
        <w:spacing w:line="240" w:lineRule="auto"/>
        <w:rPr>
          <w:sz w:val="22"/>
          <w:szCs w:val="22"/>
        </w:rPr>
      </w:pPr>
    </w:p>
    <w:p w14:paraId="1554F3F1" w14:textId="072B6066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lastRenderedPageBreak/>
        <w:drawing>
          <wp:inline distT="0" distB="0" distL="0" distR="0" wp14:anchorId="1EBB6D50" wp14:editId="18DA3B8D">
            <wp:extent cx="5848985" cy="7935595"/>
            <wp:effectExtent l="0" t="0" r="0" b="8255"/>
            <wp:docPr id="413519767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793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3F4FCF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9DF17D4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1BEEBF33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2C815E4D" w14:textId="77777777" w:rsidR="001F7C30" w:rsidRDefault="001F7C30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6D591C83" w14:textId="77777777" w:rsidR="00AB3DAD" w:rsidRDefault="00AB3DAD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5BA0010" w14:textId="77777777" w:rsidR="00AB3DAD" w:rsidRDefault="00AB3DAD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54C31373" w14:textId="77777777" w:rsidR="00AB3DAD" w:rsidRDefault="00AB3DAD" w:rsidP="002C75FA">
      <w:pPr>
        <w:pStyle w:val="LewaNormal"/>
        <w:tabs>
          <w:tab w:val="left" w:pos="567"/>
        </w:tabs>
        <w:spacing w:line="240" w:lineRule="auto"/>
        <w:ind w:left="720"/>
        <w:jc w:val="right"/>
        <w:rPr>
          <w:sz w:val="22"/>
          <w:szCs w:val="22"/>
        </w:rPr>
      </w:pPr>
    </w:p>
    <w:p w14:paraId="0E178749" w14:textId="7AFBAC35" w:rsidR="00043828" w:rsidRPr="00043828" w:rsidRDefault="00043828" w:rsidP="00043828"/>
    <w:p w14:paraId="6C5AD77D" w14:textId="77F8B724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6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1B96E9B9" w14:textId="07912B9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6742CB7F" w14:textId="35CE45A5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  <w:r w:rsidRPr="00F770AB">
        <w:rPr>
          <w:bCs/>
          <w:noProof/>
          <w:color w:val="000000" w:themeColor="text1"/>
          <w:szCs w:val="22"/>
        </w:rPr>
        <w:lastRenderedPageBreak/>
        <w:drawing>
          <wp:inline distT="0" distB="0" distL="0" distR="0" wp14:anchorId="0E34B22E" wp14:editId="16A43D3F">
            <wp:extent cx="5862411" cy="8010525"/>
            <wp:effectExtent l="0" t="0" r="5080" b="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68521" cy="8018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2A7C7" w14:textId="3F3AF4B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53CBD67E" w14:textId="4DF085D3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1F4AD8A1" w14:textId="15655E53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6CE054B7" w14:textId="751EE404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3D1E7141" w14:textId="53EB9192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0F3C6868" w14:textId="27BEBD9A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5B7C8E04" w14:textId="7FD3D99F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  <w:r>
        <w:rPr>
          <w:bCs/>
          <w:noProof/>
          <w:color w:val="000000" w:themeColor="text1"/>
          <w:szCs w:val="22"/>
        </w:rPr>
        <w:lastRenderedPageBreak/>
        <w:drawing>
          <wp:inline distT="0" distB="0" distL="0" distR="0" wp14:anchorId="2CC1F07C" wp14:editId="27338DCE">
            <wp:extent cx="6072456" cy="8143875"/>
            <wp:effectExtent l="0" t="0" r="5080" b="0"/>
            <wp:docPr id="74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38" cy="815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509508" w14:textId="33FC934B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7BAB6821" w14:textId="79C6A98E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55639842" w14:textId="68D4F690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4D03E34E" w14:textId="2933FDE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4A9F72B6" w14:textId="62007F04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4815A08F" w14:textId="1ADF5CC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05F61003" w14:textId="7777777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7B6097C7" w14:textId="46A642F2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  <w:r>
        <w:rPr>
          <w:bCs/>
          <w:noProof/>
          <w:color w:val="000000" w:themeColor="text1"/>
          <w:szCs w:val="22"/>
        </w:rPr>
        <w:lastRenderedPageBreak/>
        <w:drawing>
          <wp:inline distT="0" distB="0" distL="0" distR="0" wp14:anchorId="73631FD8" wp14:editId="3CC98AD2">
            <wp:extent cx="6279478" cy="7972425"/>
            <wp:effectExtent l="0" t="0" r="762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554" cy="79801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09B8A3" w14:textId="7777777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rFonts w:ascii="Arial" w:hAnsi="Arial"/>
          <w:sz w:val="22"/>
          <w:szCs w:val="22"/>
        </w:rPr>
      </w:pPr>
    </w:p>
    <w:p w14:paraId="43E9F942" w14:textId="4BD109E6" w:rsidR="002C75FA" w:rsidRDefault="002C75FA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2D7588FC" w14:textId="1114E984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A4F28BE" w14:textId="79DAFF46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6180231A" w14:textId="0BCF9442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35776C76" w14:textId="19FE99F6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57652099" w14:textId="77777777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370BE422" w14:textId="5E3BC2E4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757399A2" w14:textId="6ED9CF77" w:rsidR="00043828" w:rsidRDefault="00043828" w:rsidP="002C75F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3"/>
          <w:sz w:val="20"/>
        </w:rPr>
      </w:pPr>
    </w:p>
    <w:p w14:paraId="34F8EC8F" w14:textId="5DA06A3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  <w:r>
        <w:rPr>
          <w:bCs/>
          <w:noProof/>
          <w:color w:val="000000" w:themeColor="text1"/>
          <w:szCs w:val="22"/>
        </w:rPr>
        <w:lastRenderedPageBreak/>
        <w:drawing>
          <wp:inline distT="0" distB="0" distL="0" distR="0" wp14:anchorId="23BBF5B9" wp14:editId="7CCE862E">
            <wp:extent cx="6071915" cy="7543800"/>
            <wp:effectExtent l="0" t="0" r="508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944" cy="756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16C71E" w14:textId="618E632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E7FB1CE" w14:textId="73D4FA5C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C95830C" w14:textId="1ED1454B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D5C113B" w14:textId="300DED1C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14E1B7F" w14:textId="4C81A630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4D14B1E" w14:textId="0C3B82E9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6219E348" w14:textId="16313BAB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9CAC1EB" w14:textId="727E5A6A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45F930F" w14:textId="11999EB6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D6A741F" w14:textId="07F5B876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5A7B3D1" w14:textId="2DAA0E20" w:rsidR="00043828" w:rsidRDefault="00043828" w:rsidP="00E11D63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6FECBA1D" w14:textId="1B17175C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  <w:r>
        <w:rPr>
          <w:bCs/>
          <w:noProof/>
          <w:color w:val="000000" w:themeColor="text1"/>
          <w:szCs w:val="22"/>
        </w:rPr>
        <w:lastRenderedPageBreak/>
        <w:drawing>
          <wp:inline distT="0" distB="0" distL="0" distR="0" wp14:anchorId="6CF02646" wp14:editId="53F93946">
            <wp:extent cx="5966600" cy="810577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013" cy="81144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E7F199" w14:textId="15B9AB0A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EE361FF" w14:textId="4433326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B2261AD" w14:textId="710A212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CA5F5C9" w14:textId="75D2F12A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387ACD99" w14:textId="5A2E2B7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3845651E" w14:textId="59450C49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8F524EF" w14:textId="7F96CB8C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70BBB2F" w14:textId="57A84589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  <w:r>
        <w:rPr>
          <w:bCs/>
          <w:noProof/>
          <w:color w:val="000000" w:themeColor="text1"/>
          <w:szCs w:val="22"/>
        </w:rPr>
        <w:lastRenderedPageBreak/>
        <w:drawing>
          <wp:inline distT="0" distB="0" distL="0" distR="0" wp14:anchorId="4BA803B4" wp14:editId="07A2FAB8">
            <wp:extent cx="6113382" cy="8229600"/>
            <wp:effectExtent l="0" t="0" r="190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920" cy="8239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80705C" w14:textId="2EF846DC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5C33221" w14:textId="2C66C50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DA24BE0" w14:textId="5645CD8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EE9B4E4" w14:textId="76CD5F4C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2868958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2FAB831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EA69577" w14:textId="67C0D011" w:rsidR="00043828" w:rsidRDefault="00043828" w:rsidP="002D7793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181EE5EA" w14:textId="1C3AD6EE" w:rsidR="00043828" w:rsidRPr="00AB3DAD" w:rsidRDefault="00043828" w:rsidP="00AB3DAD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7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4D02B496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 xml:space="preserve">Załącznik nr 2 do Wytycznych organizacyjno – porządkowych </w:t>
      </w:r>
    </w:p>
    <w:p w14:paraId="7BD6B1BC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 xml:space="preserve">w zakresie współpracy z Wykonawcami </w:t>
      </w:r>
    </w:p>
    <w:p w14:paraId="766D71EE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>w ORLEN S.A. - Oddział PGNiG w Zielonej Górze</w:t>
      </w:r>
    </w:p>
    <w:p w14:paraId="5FB8A262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 xml:space="preserve"> wprowadzonych Zarządzeniem nr 13/2025 </w:t>
      </w:r>
    </w:p>
    <w:p w14:paraId="493A6B3C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 xml:space="preserve">Dyrektora ORLEN S.A. – </w:t>
      </w:r>
    </w:p>
    <w:p w14:paraId="6130AA45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 xml:space="preserve">Oddział PGNiG w Zielonej Górze </w:t>
      </w:r>
    </w:p>
    <w:p w14:paraId="2301123A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6"/>
          <w:szCs w:val="16"/>
        </w:rPr>
      </w:pPr>
      <w:r w:rsidRPr="00C56BCB">
        <w:rPr>
          <w:rFonts w:ascii="Arial" w:hAnsi="Arial" w:cs="Arial"/>
          <w:i/>
          <w:iCs/>
          <w:color w:val="000000"/>
          <w:sz w:val="16"/>
          <w:szCs w:val="16"/>
        </w:rPr>
        <w:t>z dnia 16 maja 2025 r.</w:t>
      </w:r>
    </w:p>
    <w:p w14:paraId="7B2509E4" w14:textId="77777777" w:rsidR="00C56BCB" w:rsidRPr="00C608A7" w:rsidRDefault="00C56BCB" w:rsidP="00C56BCB">
      <w:pPr>
        <w:spacing w:line="276" w:lineRule="auto"/>
        <w:ind w:left="426"/>
        <w:jc w:val="center"/>
        <w:rPr>
          <w:szCs w:val="22"/>
        </w:rPr>
      </w:pPr>
      <w:r w:rsidRPr="00F35C2E">
        <w:rPr>
          <w:szCs w:val="22"/>
        </w:rPr>
        <w:t xml:space="preserve">                                                                                                                   </w:t>
      </w:r>
      <w:r>
        <w:rPr>
          <w:szCs w:val="22"/>
        </w:rPr>
        <w:t xml:space="preserve">                              </w:t>
      </w:r>
      <w:r w:rsidRPr="001657D1">
        <w:rPr>
          <w:b/>
          <w:kern w:val="28"/>
          <w:sz w:val="20"/>
        </w:rPr>
        <w:t>USTALENIE</w:t>
      </w:r>
    </w:p>
    <w:p w14:paraId="56F97354" w14:textId="77777777" w:rsidR="00C56BCB" w:rsidRPr="001657D1" w:rsidRDefault="00C56BCB" w:rsidP="00C56BCB">
      <w:pPr>
        <w:tabs>
          <w:tab w:val="left" w:pos="426"/>
        </w:tabs>
        <w:spacing w:line="276" w:lineRule="auto"/>
        <w:jc w:val="center"/>
        <w:rPr>
          <w:b/>
          <w:kern w:val="28"/>
          <w:sz w:val="20"/>
        </w:rPr>
      </w:pPr>
    </w:p>
    <w:p w14:paraId="3ACA2EF7" w14:textId="77777777" w:rsidR="00C56BCB" w:rsidRDefault="00C56BCB" w:rsidP="00C56BCB">
      <w:pPr>
        <w:autoSpaceDE w:val="0"/>
        <w:autoSpaceDN w:val="0"/>
        <w:adjustRightInd w:val="0"/>
        <w:jc w:val="center"/>
        <w:rPr>
          <w:b/>
          <w:bCs/>
          <w:color w:val="000000"/>
          <w:sz w:val="20"/>
        </w:rPr>
      </w:pPr>
      <w:r>
        <w:rPr>
          <w:b/>
          <w:bCs/>
          <w:color w:val="000000"/>
          <w:sz w:val="20"/>
        </w:rPr>
        <w:t>Kierownika Ruchu Zakładu Górniczego w przedmiocie prac (w tym robót budowlanych) wykonywanych w ruchu zakładu górniczego</w:t>
      </w:r>
    </w:p>
    <w:p w14:paraId="79787E36" w14:textId="77777777" w:rsidR="00C56BCB" w:rsidRPr="001657D1" w:rsidRDefault="00C56BCB" w:rsidP="00C56BCB">
      <w:pPr>
        <w:tabs>
          <w:tab w:val="left" w:pos="426"/>
        </w:tabs>
        <w:spacing w:after="60"/>
        <w:rPr>
          <w:b/>
          <w:color w:val="000000"/>
          <w:kern w:val="28"/>
          <w:sz w:val="20"/>
        </w:rPr>
      </w:pPr>
    </w:p>
    <w:p w14:paraId="1E8EDE92" w14:textId="77777777" w:rsidR="00C56BCB" w:rsidRPr="00570150" w:rsidRDefault="00C56BCB" w:rsidP="00C56BCB">
      <w:pPr>
        <w:tabs>
          <w:tab w:val="left" w:pos="426"/>
        </w:tabs>
        <w:spacing w:after="60"/>
        <w:rPr>
          <w:b/>
          <w:color w:val="000000"/>
          <w:kern w:val="28"/>
          <w:sz w:val="20"/>
        </w:rPr>
      </w:pPr>
    </w:p>
    <w:p w14:paraId="69FD51BE" w14:textId="77777777" w:rsidR="00C56BCB" w:rsidRDefault="00C56BCB" w:rsidP="00C56BCB">
      <w:pPr>
        <w:tabs>
          <w:tab w:val="left" w:pos="426"/>
        </w:tabs>
        <w:spacing w:after="60"/>
        <w:rPr>
          <w:b/>
          <w:color w:val="000000"/>
          <w:kern w:val="28"/>
          <w:sz w:val="20"/>
        </w:rPr>
      </w:pPr>
      <w:r w:rsidRPr="00570150">
        <w:rPr>
          <w:b/>
          <w:color w:val="000000"/>
          <w:kern w:val="28"/>
          <w:sz w:val="20"/>
        </w:rPr>
        <w:t xml:space="preserve">Część </w:t>
      </w:r>
      <w:r>
        <w:rPr>
          <w:b/>
          <w:color w:val="000000"/>
          <w:kern w:val="28"/>
          <w:sz w:val="20"/>
        </w:rPr>
        <w:t xml:space="preserve">pierwsza: Postanowienia ogólne </w:t>
      </w:r>
    </w:p>
    <w:p w14:paraId="3635C389" w14:textId="77777777" w:rsidR="00C56BCB" w:rsidRPr="002C7FC4" w:rsidRDefault="00C56BCB" w:rsidP="00CB05EC">
      <w:pPr>
        <w:pStyle w:val="Akapitzlist"/>
        <w:numPr>
          <w:ilvl w:val="0"/>
          <w:numId w:val="19"/>
        </w:numPr>
        <w:tabs>
          <w:tab w:val="left" w:pos="426"/>
        </w:tabs>
        <w:spacing w:after="60"/>
        <w:ind w:left="20"/>
        <w:contextualSpacing w:val="0"/>
        <w:jc w:val="both"/>
        <w:rPr>
          <w:rFonts w:ascii="Arial" w:hAnsi="Arial" w:cs="Arial"/>
          <w:b/>
          <w:color w:val="000000"/>
          <w:kern w:val="28"/>
          <w:sz w:val="20"/>
        </w:rPr>
      </w:pPr>
      <w:r w:rsidRPr="002C7FC4">
        <w:rPr>
          <w:rFonts w:ascii="Arial" w:hAnsi="Arial" w:cs="Arial"/>
          <w:b/>
          <w:color w:val="000000"/>
          <w:kern w:val="28"/>
          <w:sz w:val="20"/>
        </w:rPr>
        <w:t>K</w:t>
      </w:r>
      <w:r w:rsidRPr="002C7FC4">
        <w:rPr>
          <w:rFonts w:ascii="Arial" w:hAnsi="Arial" w:cs="Arial"/>
          <w:b/>
          <w:bCs/>
          <w:color w:val="000000"/>
          <w:sz w:val="20"/>
        </w:rPr>
        <w:t>ażda osoba</w:t>
      </w:r>
      <w:r w:rsidRPr="002C7FC4">
        <w:rPr>
          <w:rFonts w:ascii="Arial" w:hAnsi="Arial" w:cs="Arial"/>
          <w:color w:val="000000"/>
          <w:sz w:val="20"/>
        </w:rPr>
        <w:t>,</w:t>
      </w:r>
      <w:r w:rsidRPr="002C7FC4">
        <w:rPr>
          <w:rFonts w:ascii="Arial" w:hAnsi="Arial" w:cs="Arial"/>
          <w:b/>
          <w:bCs/>
          <w:color w:val="000000"/>
          <w:sz w:val="20"/>
        </w:rPr>
        <w:t xml:space="preserve"> która realizuje prace w ruchu zakładu górniczego</w:t>
      </w:r>
      <w:r w:rsidRPr="002C7FC4">
        <w:rPr>
          <w:rFonts w:ascii="Arial" w:hAnsi="Arial" w:cs="Arial"/>
          <w:color w:val="000000"/>
          <w:sz w:val="20"/>
        </w:rPr>
        <w:t xml:space="preserve">, wydobywającego kopaliny otworami wiertniczymi w ORLEN S.A. – Oddział PGNiG w Zielonej Górze podlega regulacjom prawa geologicznego i górniczego: aktualnie ustawy z 9 czerwca 2011 r. Prawo geologiczne i górnicze (tj. Dz.U. z 2024 r. poz. 1290), wraz z przepisami wykonawczymi do ustawy, w szczególności rozporządzeniem Ministra Gospodarki z 25 kwietnia 2014 r. w sprawie szczegółowych wymagań dotyczących prowadzenia ruchu zakładów górniczych wydobywających kopaliny otworami wiertniczymi /Dz.U. z 2014 r., poz. 812/. Osoba opisana w zdaniu poprzedzającym zwana będzie dalej w Ustaleniu Wykonawcą. </w:t>
      </w:r>
    </w:p>
    <w:p w14:paraId="479B2C9F" w14:textId="77777777" w:rsidR="00C56BCB" w:rsidRPr="002C7FC4" w:rsidRDefault="00C56BCB" w:rsidP="00C56BCB">
      <w:pPr>
        <w:autoSpaceDE w:val="0"/>
        <w:autoSpaceDN w:val="0"/>
        <w:adjustRightInd w:val="0"/>
        <w:rPr>
          <w:color w:val="000000"/>
          <w:sz w:val="20"/>
        </w:rPr>
      </w:pPr>
      <w:r w:rsidRPr="002C7FC4">
        <w:rPr>
          <w:color w:val="000000"/>
          <w:sz w:val="20"/>
        </w:rPr>
        <w:t xml:space="preserve">W związku z powyższym: </w:t>
      </w:r>
    </w:p>
    <w:p w14:paraId="270B9F0A" w14:textId="77777777" w:rsidR="00C56BCB" w:rsidRPr="002C7FC4" w:rsidRDefault="00C56BCB" w:rsidP="00CB05EC">
      <w:pPr>
        <w:pStyle w:val="Akapitzlist"/>
        <w:numPr>
          <w:ilvl w:val="0"/>
          <w:numId w:val="20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 xml:space="preserve">do obowiązków Wykonawcy należy znajomość i ścisłe przestrzeganie ww. prawa, przestrzeganie decyzji wydanych przez organy administracji państwowej, w tym górniczej oraz znajomość i przestrzeganie uregulowań wewnętrznych ORLEN S.A. – Oddział PGNiG w Zielonej Górze wydanych w wykonaniu obowiązków nałożonych tym prawem na ORLEN S.A. jako przedsiębiorcę górniczego, przekazanych Wykonawcy, </w:t>
      </w:r>
    </w:p>
    <w:p w14:paraId="03E0FCDB" w14:textId="77777777" w:rsidR="00C56BCB" w:rsidRPr="002C7FC4" w:rsidRDefault="00C56BCB" w:rsidP="00CB05EC">
      <w:pPr>
        <w:pStyle w:val="Akapitzlist"/>
        <w:numPr>
          <w:ilvl w:val="0"/>
          <w:numId w:val="20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 xml:space="preserve">Wykonawca podlega bezpośrednio Kierownikowi Ruchu Zakładu Górniczego ORLEN S.A. - Oddział PGNiG w Zielonej Górze / dalej Kierownik Ruchu Zakładu Górniczego / w zakresie określonym ww. prawem, w szczególności z uwagi na ustawowe obowiązki i prawa </w:t>
      </w:r>
      <w:r w:rsidRPr="002C7FC4">
        <w:rPr>
          <w:rFonts w:ascii="Arial" w:hAnsi="Arial" w:cs="Arial"/>
          <w:color w:val="000000"/>
          <w:sz w:val="20"/>
        </w:rPr>
        <w:lastRenderedPageBreak/>
        <w:t xml:space="preserve">Kierownika Ruchu Zakładu Górniczego do organizowania i prowadzenia ruchu tego zakładu oraz koordynowania prac wszystkich osób je wykonujących na terenie tego zakładu górniczego oraz sprawowanie nad nimi nadzoru, jak również obowiązek inicjowania, nadzorowania bądź prowadzenia akcji ratowniczej: </w:t>
      </w:r>
    </w:p>
    <w:p w14:paraId="69511634" w14:textId="77777777" w:rsidR="00C56BCB" w:rsidRPr="002C7FC4" w:rsidRDefault="00C56BCB" w:rsidP="00CB05EC">
      <w:pPr>
        <w:pStyle w:val="Akapitzlist"/>
        <w:numPr>
          <w:ilvl w:val="0"/>
          <w:numId w:val="21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 xml:space="preserve">Wykonawca ma obowiązek przestrzegać i wykonywać wszelkie zarządzenia, ustalenia i inne dyspozycje, w tym ustne, Kierownika Ruchu Zakładu Górniczego, </w:t>
      </w:r>
    </w:p>
    <w:p w14:paraId="66CDAF04" w14:textId="77777777" w:rsidR="00C56BCB" w:rsidRPr="002C7FC4" w:rsidRDefault="00C56BCB" w:rsidP="00CB05EC">
      <w:pPr>
        <w:pStyle w:val="Akapitzlist"/>
        <w:numPr>
          <w:ilvl w:val="0"/>
          <w:numId w:val="21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>Wykonawca może przystąpić do realizacji prac wyłącznie po uzyskaniu zgody Kierownika Ruchu Zakładu Górniczego; w szczególności</w:t>
      </w:r>
      <w:r w:rsidRPr="002C7FC4">
        <w:rPr>
          <w:rFonts w:ascii="Arial" w:hAnsi="Arial" w:cs="Arial"/>
          <w:color w:val="000000"/>
          <w:sz w:val="26"/>
          <w:szCs w:val="26"/>
        </w:rPr>
        <w:t xml:space="preserve"> </w:t>
      </w:r>
      <w:r w:rsidRPr="002C7FC4">
        <w:rPr>
          <w:rFonts w:ascii="Arial" w:hAnsi="Arial" w:cs="Arial"/>
          <w:color w:val="000000"/>
          <w:sz w:val="20"/>
        </w:rPr>
        <w:t xml:space="preserve">zgodą Kierownika Ruchu na przystąpienie do realizacji prac jest dopuszczenie Wykonawcy do ich rozpoczęcia poprzez: </w:t>
      </w:r>
    </w:p>
    <w:p w14:paraId="7BC01C65" w14:textId="77777777" w:rsidR="00C56BCB" w:rsidRPr="002C7FC4" w:rsidRDefault="00C56BCB" w:rsidP="00CB05EC">
      <w:pPr>
        <w:pStyle w:val="Akapitzlist"/>
        <w:numPr>
          <w:ilvl w:val="0"/>
          <w:numId w:val="18"/>
        </w:numPr>
        <w:autoSpaceDE w:val="0"/>
        <w:autoSpaceDN w:val="0"/>
        <w:adjustRightInd w:val="0"/>
        <w:ind w:left="757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>inspekcję, działającą na podstawie Ogólnych Zasad Bezpieczeństwa QHSE dla Wykonawców Zespołu Oddziałów PGNiG ORLEN S.A., dalej w Ustaleniu zwanymi Ogólnymi Zasadami Bezpieczeństwa QHSE oraz Uproszczonych Zasady Bezpieczeństwa QHSE dla Wykonawców Zespołu Oddziałów PGNiG ORLEN S.A.,</w:t>
      </w:r>
      <w:r w:rsidRPr="002C7FC4">
        <w:rPr>
          <w:rFonts w:ascii="Arial" w:hAnsi="Arial" w:cs="Arial"/>
          <w:color w:val="000000"/>
        </w:rPr>
        <w:t xml:space="preserve"> </w:t>
      </w:r>
      <w:r w:rsidRPr="002C7FC4">
        <w:rPr>
          <w:rFonts w:ascii="Arial" w:hAnsi="Arial" w:cs="Arial"/>
          <w:color w:val="000000"/>
          <w:sz w:val="20"/>
        </w:rPr>
        <w:t xml:space="preserve">dalej w Ustaleniu zwanymi Uproszczonymi Zasadami Bezpieczeństwa QHSE, </w:t>
      </w:r>
    </w:p>
    <w:p w14:paraId="140E36C5" w14:textId="77777777" w:rsidR="00C56BCB" w:rsidRPr="002C7FC4" w:rsidRDefault="00C56BCB" w:rsidP="00CB05EC">
      <w:pPr>
        <w:pStyle w:val="Akapitzlist"/>
        <w:numPr>
          <w:ilvl w:val="0"/>
          <w:numId w:val="18"/>
        </w:numPr>
        <w:autoSpaceDE w:val="0"/>
        <w:autoSpaceDN w:val="0"/>
        <w:adjustRightInd w:val="0"/>
        <w:ind w:left="757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 xml:space="preserve">zgodę kierownika k.o., w przypadku, gdy umowa / zlecenie realizowane są z wyłączeniem Ogólnych / Uproszczonych Zasad Bezpieczeństwa QHSE. </w:t>
      </w:r>
    </w:p>
    <w:p w14:paraId="0057E296" w14:textId="77777777" w:rsidR="00C56BCB" w:rsidRPr="002C7FC4" w:rsidRDefault="00C56BCB" w:rsidP="00CB05EC">
      <w:pPr>
        <w:pStyle w:val="Akapitzlist"/>
        <w:numPr>
          <w:ilvl w:val="0"/>
          <w:numId w:val="22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 xml:space="preserve">każdy Wykonawca realizujący prace na terenie zakładu górniczego ma obowiązek współpracy z pozostałymi Wykonawcami w zakresie i w sposób określony przez Kierownika Ruchu Zakładu Górniczego, </w:t>
      </w:r>
    </w:p>
    <w:p w14:paraId="469C3EC0" w14:textId="77777777" w:rsidR="00C56BCB" w:rsidRDefault="00C56BCB" w:rsidP="00CB05EC">
      <w:pPr>
        <w:pStyle w:val="Akapitzlist"/>
        <w:numPr>
          <w:ilvl w:val="0"/>
          <w:numId w:val="22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2C7FC4">
        <w:rPr>
          <w:rFonts w:ascii="Arial" w:hAnsi="Arial" w:cs="Arial"/>
          <w:color w:val="000000"/>
          <w:sz w:val="20"/>
        </w:rPr>
        <w:t xml:space="preserve">Wykonawca uczestniczy w akcji ratowniczej w zakresie określonym przez Kierownika Ruchu Zakładu Górniczego. </w:t>
      </w:r>
    </w:p>
    <w:p w14:paraId="732036AC" w14:textId="77777777" w:rsidR="00C56BCB" w:rsidRDefault="00C56BCB" w:rsidP="00C56BCB">
      <w:pPr>
        <w:pStyle w:val="Akapitzlist"/>
        <w:autoSpaceDE w:val="0"/>
        <w:autoSpaceDN w:val="0"/>
        <w:adjustRightInd w:val="0"/>
        <w:ind w:left="774"/>
        <w:rPr>
          <w:rFonts w:ascii="Arial" w:hAnsi="Arial" w:cs="Arial"/>
          <w:color w:val="000000"/>
          <w:sz w:val="20"/>
        </w:rPr>
      </w:pPr>
    </w:p>
    <w:p w14:paraId="35DE546E" w14:textId="77777777" w:rsidR="00C56BCB" w:rsidRPr="002C7FC4" w:rsidRDefault="00C56BCB" w:rsidP="00C56BCB">
      <w:pPr>
        <w:pStyle w:val="Akapitzlist"/>
        <w:autoSpaceDE w:val="0"/>
        <w:autoSpaceDN w:val="0"/>
        <w:adjustRightInd w:val="0"/>
        <w:ind w:left="774"/>
        <w:rPr>
          <w:rFonts w:ascii="Arial" w:hAnsi="Arial" w:cs="Arial"/>
          <w:color w:val="000000"/>
          <w:sz w:val="20"/>
        </w:rPr>
      </w:pPr>
    </w:p>
    <w:p w14:paraId="2D59C1D3" w14:textId="77777777" w:rsidR="00C56BCB" w:rsidRPr="009C5A87" w:rsidRDefault="00C56BCB" w:rsidP="00CB05EC">
      <w:pPr>
        <w:pStyle w:val="Akapitzlist"/>
        <w:numPr>
          <w:ilvl w:val="0"/>
          <w:numId w:val="19"/>
        </w:numPr>
        <w:autoSpaceDE w:val="0"/>
        <w:autoSpaceDN w:val="0"/>
        <w:adjustRightInd w:val="0"/>
        <w:contextualSpacing w:val="0"/>
        <w:rPr>
          <w:rFonts w:ascii="Arial" w:hAnsi="Arial" w:cs="Arial"/>
          <w:color w:val="000000"/>
          <w:sz w:val="20"/>
        </w:rPr>
      </w:pPr>
      <w:r w:rsidRPr="009C5A87">
        <w:rPr>
          <w:rFonts w:ascii="Arial" w:hAnsi="Arial" w:cs="Arial"/>
          <w:color w:val="000000"/>
          <w:sz w:val="20"/>
        </w:rPr>
        <w:t xml:space="preserve">Kierownik Ruchu Zakładu Górniczego może wykonywać swoje obowiązki i uprawnienia poprzez wyznaczonych pracowników; wyznaczenie nie wyłącza ani nie ogranicza możliwości bezpośredniego dokonywania czynności przez Kierownika Ruchu Zakładu Górniczego, a w takim przypadku wiążąca jest jego decyzja. </w:t>
      </w:r>
    </w:p>
    <w:p w14:paraId="676D8887" w14:textId="77777777" w:rsidR="00C56BCB" w:rsidRPr="009C5A87" w:rsidRDefault="00C56BCB" w:rsidP="00CB05EC">
      <w:pPr>
        <w:pStyle w:val="Akapitzlist"/>
        <w:numPr>
          <w:ilvl w:val="0"/>
          <w:numId w:val="19"/>
        </w:numPr>
        <w:autoSpaceDE w:val="0"/>
        <w:autoSpaceDN w:val="0"/>
        <w:adjustRightInd w:val="0"/>
        <w:contextualSpacing w:val="0"/>
        <w:rPr>
          <w:rFonts w:ascii="Arial" w:hAnsi="Arial" w:cs="Arial"/>
          <w:color w:val="000000"/>
          <w:sz w:val="20"/>
        </w:rPr>
      </w:pPr>
      <w:r w:rsidRPr="009C5A87">
        <w:rPr>
          <w:rFonts w:ascii="Arial" w:hAnsi="Arial" w:cs="Arial"/>
          <w:color w:val="000000"/>
          <w:sz w:val="20"/>
        </w:rPr>
        <w:t xml:space="preserve">Potwierdzeniem spełnienia wymogów określonych Ustaleniem jest w przypadku stosowania:  Ogólnych Zasad Bezpieczeństwa QHSE - oświadczenie Wykonawcy/Podwykonawcy zamieszczone w formularzu FO/1, którego wzór stanowi integralną część tych zasad (dalej zwany formularzem FO/1), </w:t>
      </w:r>
      <w:r w:rsidRPr="009C5A87">
        <w:rPr>
          <w:rFonts w:ascii="Arial" w:hAnsi="Arial" w:cs="Arial"/>
          <w:color w:val="000000"/>
          <w:sz w:val="20"/>
        </w:rPr>
        <w:t xml:space="preserve"> Uproszczonych Zasad Bezpieczeństwa QHSE - FU/1 lub FU/2. </w:t>
      </w:r>
    </w:p>
    <w:p w14:paraId="701B8AD1" w14:textId="77777777" w:rsidR="00C56BCB" w:rsidRPr="009C5A87" w:rsidRDefault="00C56BCB" w:rsidP="00C56BCB">
      <w:pPr>
        <w:pStyle w:val="Akapitzlist"/>
        <w:autoSpaceDE w:val="0"/>
        <w:autoSpaceDN w:val="0"/>
        <w:adjustRightInd w:val="0"/>
        <w:ind w:left="360"/>
        <w:rPr>
          <w:rFonts w:ascii="Arial" w:hAnsi="Arial" w:cs="Arial"/>
          <w:color w:val="000000"/>
          <w:sz w:val="20"/>
        </w:rPr>
      </w:pPr>
      <w:r w:rsidRPr="009C5A87">
        <w:rPr>
          <w:rFonts w:ascii="Arial" w:hAnsi="Arial" w:cs="Arial"/>
          <w:color w:val="000000"/>
          <w:sz w:val="20"/>
        </w:rPr>
        <w:t xml:space="preserve">W przypadku gdy, umowa / zlecenie realizowane są z wyłączeniem Ogólnych / Uproszczonych Zasad Bezpieczeństwa QHSE, potwierdzeniem spełnienia wymogów określonych Ustaleniem jest zgoda kierownika k.o. na dopuszczenie Wykonawcy do prac. </w:t>
      </w:r>
    </w:p>
    <w:p w14:paraId="6BA963B7" w14:textId="77777777" w:rsidR="00C56BCB" w:rsidRPr="00B05144" w:rsidRDefault="00C56BCB" w:rsidP="00C56BCB">
      <w:pPr>
        <w:autoSpaceDE w:val="0"/>
        <w:autoSpaceDN w:val="0"/>
        <w:adjustRightInd w:val="0"/>
        <w:rPr>
          <w:color w:val="000000"/>
          <w:sz w:val="20"/>
        </w:rPr>
      </w:pPr>
    </w:p>
    <w:p w14:paraId="5C6363FB" w14:textId="77777777" w:rsidR="00C56BCB" w:rsidRPr="00B05144" w:rsidRDefault="00C56BCB" w:rsidP="00C56BCB">
      <w:pPr>
        <w:autoSpaceDE w:val="0"/>
        <w:autoSpaceDN w:val="0"/>
        <w:adjustRightInd w:val="0"/>
        <w:rPr>
          <w:b/>
          <w:bCs/>
          <w:color w:val="000000"/>
          <w:sz w:val="20"/>
        </w:rPr>
      </w:pPr>
      <w:r w:rsidRPr="00B05144">
        <w:rPr>
          <w:b/>
          <w:bCs/>
          <w:color w:val="000000"/>
          <w:sz w:val="20"/>
        </w:rPr>
        <w:t xml:space="preserve">Część druga: wykonywanie prac w ruchu zakładu górniczego </w:t>
      </w:r>
    </w:p>
    <w:p w14:paraId="6BFF81CD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Wykonawca </w:t>
      </w:r>
      <w:r w:rsidRPr="00B05144">
        <w:rPr>
          <w:rFonts w:ascii="Arial" w:hAnsi="Arial" w:cs="Arial"/>
          <w:b/>
          <w:bCs/>
          <w:color w:val="000000"/>
          <w:sz w:val="20"/>
        </w:rPr>
        <w:t>może realizować prace</w:t>
      </w:r>
      <w:r w:rsidRPr="00B05144">
        <w:rPr>
          <w:rFonts w:ascii="Arial" w:hAnsi="Arial" w:cs="Arial"/>
          <w:color w:val="000000"/>
          <w:sz w:val="20"/>
        </w:rPr>
        <w:t xml:space="preserve"> w zakładzie górniczym po spełnieniu następujących wymagań: </w:t>
      </w:r>
    </w:p>
    <w:p w14:paraId="44238BB6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lastRenderedPageBreak/>
        <w:t xml:space="preserve">posiadaniu niezbędnych środków materialnych i technicznych, w tym substancji, materiałów, maszyn i urządzeń umożliwiających bezpieczne wykonywanie prac w zakładzie górniczym, </w:t>
      </w:r>
    </w:p>
    <w:p w14:paraId="22B390DF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>poświadczeniu, że posługuje się wyłącznie maszynami, urządzeniami technicznymi i technologicznymi spełniającymi zasadnicze wymagania bezpieczeństwa w przypadku stosowania Ogólnych / Uproszczonych Zasad Bezpieczeństwa QHSE</w:t>
      </w:r>
    </w:p>
    <w:p w14:paraId="5DC986FD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przedłożeniu wykazu substancji i mieszanin chemicznych w FO/1 w przypadku stosowania Ogólnych Zasad Bezpieczeństwa QHSE zgodnie z formularzem FO/1 lub poświadczeniu, że zna zasady postępowania z substanacjami i mieszaninani stosowanymi do realizacji prac objętych umową, zgodnie z kartami charakterystyki tych substancji i mieszanin w przypadku stosowania Uproszczonych Zasad Bezpieczeństwa QHSE. </w:t>
      </w:r>
    </w:p>
    <w:p w14:paraId="174C78CC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zapewnieniu odpowiednich służb ruchu swojego przedsiębiorstwa, w tym osób kierownictwa i dozoru ruchu oraz osób o kwalifikacjach niezbędnych do kierowania i wykonywania prac, w szczególności prace w ruchu zakładu górniczego mogą być wykonywane wyłącznie przez pracowników posiadających właściwe, wymagane prawem geologicznym i górniczym przeszkolenie w zakresie specyfiki ruchu zakładu górniczego i występujących w nim zagrożeń oraz posiadających wymagane tym prawem kwalifikacje i uprawnienia. Spełnienie wymagania należy potwierdzić wypełniając wykaz w formularzu FO/1 w przypadku stosowania Ogólnych Zasad Bezpieczeństwa QHSE oraz poświadczyć ten fakt w formularzu FU/1 lub FU/2 w przypadku stosowania Uproszczonych Zasad QHSE. </w:t>
      </w:r>
    </w:p>
    <w:p w14:paraId="6BC2D843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powierzeniu bezpośredniego wykonywania prac: </w:t>
      </w:r>
      <w:r w:rsidRPr="00B05144">
        <w:rPr>
          <w:rFonts w:ascii="Arial" w:hAnsi="Arial" w:cs="Arial"/>
          <w:color w:val="000000"/>
          <w:sz w:val="20"/>
        </w:rPr>
        <w:t xml:space="preserve"> wyłącznie pracownikom  przeszkolonym w zakresie znajomości przepisów i zasad bezpieczeństwa i higieny pracy, w tym bezpieczeństwa powierzonych im czynności, oraz pracy w ruchu zakładu górniczego, w szczególności zagrożeń, występujących w tym ruchu; odbycie przeszkolenia zostanie udokumentowane w sposób przyjęty w ORLEN S.A. - Oddział PGNiG w Zielonej Górze, </w:t>
      </w:r>
      <w:r w:rsidRPr="00B05144">
        <w:rPr>
          <w:rFonts w:ascii="Arial" w:hAnsi="Arial" w:cs="Arial"/>
          <w:color w:val="000000"/>
          <w:sz w:val="20"/>
        </w:rPr>
        <w:t> specjalistycznych oraz związanych z obsługą maszyn i urządzeń - wyłącznie pracownikom, którzy posiadają odpowiednie kwalifikacje i uprawnienia do prowadzenia takich specjalistycznych prac lub do obsługi takich maszyn i urządzeń. Spełnienie wymagania należy potwierdzić wypełniając wykaz w formularzu FO/1 wyłącznie w przypadku stosowania Ogólnych Zasad Bezpieczeństwa QHSE oraz poświadczyć ten fakt w formularzu FU/1 lub FU/2 w przypadku stosowania Uproszczonych Zasad QHSE.</w:t>
      </w:r>
    </w:p>
    <w:p w14:paraId="2CEF7E59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dokonaniu oceny i udokumentowania ryzyka zawodowego na stanowisku pracy oraz poinformowania pracowników o tym ryzyku. </w:t>
      </w:r>
    </w:p>
    <w:p w14:paraId="7ACEE77B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stosowaniu niezbędnych środków profilaktycznych zmniejszających ryzyko zawodowe. </w:t>
      </w:r>
    </w:p>
    <w:p w14:paraId="6E936100" w14:textId="77777777" w:rsidR="00C56BCB" w:rsidRPr="00B05144" w:rsidRDefault="00C56BCB" w:rsidP="00CB05EC">
      <w:pPr>
        <w:pStyle w:val="Akapitzlist"/>
        <w:numPr>
          <w:ilvl w:val="0"/>
          <w:numId w:val="24"/>
        </w:numPr>
        <w:autoSpaceDE w:val="0"/>
        <w:autoSpaceDN w:val="0"/>
        <w:adjustRightInd w:val="0"/>
        <w:ind w:left="587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posiadaniu własnej służby BHP w zakresie wymaganym prawem obowiązującym powszechnie. </w:t>
      </w:r>
    </w:p>
    <w:p w14:paraId="26FD3F01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Umowa o wykonanie prac może określać wymogi, wskazane w pkt 1 w sposób odmienny od zawartych w Ustaleniu, jeżeli jest to uzasadnione rodzajem prac, ich przedmiotem lub </w:t>
      </w:r>
      <w:r w:rsidRPr="00B05144">
        <w:rPr>
          <w:rFonts w:ascii="Arial" w:hAnsi="Arial" w:cs="Arial"/>
          <w:color w:val="000000"/>
          <w:sz w:val="20"/>
        </w:rPr>
        <w:lastRenderedPageBreak/>
        <w:t xml:space="preserve">organizacją, w szczególności obowiązkiem wykonania prawa obowiązującego powszechnie. </w:t>
      </w:r>
    </w:p>
    <w:p w14:paraId="5C66C288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Z zastrzeżeniem prawa obowiązującego powszechnie ORLEN S.A. nie ponosi odpowiedzialności za bezpieczeństwo pracowników i mienia Wykonawcy, jak również za prawidłowe wykonywanie przez Wykonawcę obowiązków w tym zakresie. </w:t>
      </w:r>
    </w:p>
    <w:p w14:paraId="6D41CBF2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Wykonawca, odnośnie pracowników własnych, samodzielnie dokonuje ustaleń powypadkowych i sporządza dokumentację wypadkową z zastrzeżeniem, że: </w:t>
      </w:r>
      <w:r w:rsidRPr="00B05144">
        <w:rPr>
          <w:rFonts w:ascii="Arial" w:hAnsi="Arial" w:cs="Arial"/>
          <w:color w:val="000000"/>
          <w:sz w:val="20"/>
        </w:rPr>
        <w:t xml:space="preserve"> o każdym wypadku na terenie zakładu górniczego Wykonawca natychmiast poinformuje Kierownika Ruchu Zakładu Górniczego, </w:t>
      </w:r>
      <w:r w:rsidRPr="00B05144">
        <w:rPr>
          <w:rFonts w:ascii="Arial" w:hAnsi="Arial" w:cs="Arial"/>
          <w:color w:val="000000"/>
          <w:sz w:val="20"/>
        </w:rPr>
        <w:t xml:space="preserve"> Wykonawca dokona zabezpieczenia miejsca wypadku w celu umożliwienia ustalenia przyczyny wypadku i przebiegu zdarzenia, </w:t>
      </w:r>
      <w:r w:rsidRPr="00B05144">
        <w:rPr>
          <w:rFonts w:ascii="Arial" w:hAnsi="Arial" w:cs="Arial"/>
          <w:color w:val="000000"/>
          <w:sz w:val="20"/>
        </w:rPr>
        <w:t xml:space="preserve"> w każdym przypadku w czynnościach ustaleń powypadkowych uczestniczyć będzie przedstawiciel Kierownika Ruchu Zakładu Górniczego. Wyznaczenie może nastąpić ustnie i zostać potwierdzone pisemnie najpóźniej w dniu następnym, </w:t>
      </w:r>
      <w:r w:rsidRPr="00B05144">
        <w:rPr>
          <w:rFonts w:ascii="Arial" w:hAnsi="Arial" w:cs="Arial"/>
          <w:color w:val="000000"/>
          <w:sz w:val="20"/>
        </w:rPr>
        <w:t xml:space="preserve"> ORLEN S.A. – Oddział PGNiG w Zielonej Górze udziela pierwszej pomocy ofiarom wypadku na zasadach takich, jak pracownikom własnym zatrudnionym w zakładzie górniczym, </w:t>
      </w:r>
      <w:r w:rsidRPr="00B05144">
        <w:rPr>
          <w:rFonts w:ascii="Arial" w:hAnsi="Arial" w:cs="Arial"/>
          <w:color w:val="000000"/>
          <w:sz w:val="20"/>
        </w:rPr>
        <w:t xml:space="preserve"> Wykonawca niezwłocznie przekaże Kierownikowi Ruchu Zakładu Górniczego – w zakresie przez niego określonym - wszelkie informacje dotyczące wypadków oraz będzie uczestniczył w postępowaniach wyjaśniających dotyczących wypadków prowadzonych przez ORLEN S.A. – Oddział PGNiG w Zielonej Górze lub organy nadzoru górniczego; zawiadomienia właściwego Urzędu Górniczego o wypadku dokonuje Kierownik Ruchu Zakładu Górniczego. </w:t>
      </w:r>
    </w:p>
    <w:p w14:paraId="1039FC60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W przypadku wystąpienia zagrożenia bezpieczeństwa pracowników własnych lub ORLEN S.A. Wykonawca natychmiast wstrzyma prace i wycofa tych pracowników w bezpieczne miejsce, a o zagrożeniu powiadomi osobę dozoru ruchu i będzie uczestniczył w akcji ratunkowej. </w:t>
      </w:r>
    </w:p>
    <w:p w14:paraId="1B93B349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Z zastrzeżeniem prawa obowiązującego powszechnie Wykonawca w całości ponosi ryzyko związane z bezpieczeństwem mienia: własnego, ORLEN S.A. i osób trzecich oraz środowiska. </w:t>
      </w:r>
    </w:p>
    <w:p w14:paraId="0C51CB25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Szczegółowe zasady komunikacji ORLEN S.A. – Oddział PGNiG w Zielonej Górze z Wykonawcą zostały przedstawione w schemacie organizacyjnym, stanowiącym załącznik do umowy o realizację prac. </w:t>
      </w:r>
    </w:p>
    <w:p w14:paraId="38EAF2D4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Postanowienia Ustalenia stosuje się do wszystkich osób wykonujących prace lub czynności w ruchu zakładu górniczego ORLEN S.A. – Oddział PGNiG w Zielonej Górze, w tym w szczególności Wykonawców, Podwykonawców i Podwykonawców dalszych wykonujących prace budowlane oraz wszelkie prace serwisowe i dotyczące utrzymania ruchu: Ustalenia nie stosuje się do robót geologicznych wykonywanych w ruchu zakładu górniczego. </w:t>
      </w:r>
    </w:p>
    <w:p w14:paraId="2872852F" w14:textId="77777777" w:rsidR="00C56BCB" w:rsidRPr="00B05144" w:rsidRDefault="00C56BCB" w:rsidP="00CB05EC">
      <w:pPr>
        <w:pStyle w:val="Akapitzlist"/>
        <w:numPr>
          <w:ilvl w:val="0"/>
          <w:numId w:val="23"/>
        </w:numPr>
        <w:autoSpaceDE w:val="0"/>
        <w:autoSpaceDN w:val="0"/>
        <w:adjustRightInd w:val="0"/>
        <w:ind w:left="360"/>
        <w:contextualSpacing w:val="0"/>
        <w:jc w:val="both"/>
        <w:rPr>
          <w:rFonts w:ascii="Arial" w:hAnsi="Arial" w:cs="Arial"/>
          <w:color w:val="000000"/>
          <w:sz w:val="20"/>
        </w:rPr>
      </w:pPr>
      <w:r w:rsidRPr="00B05144">
        <w:rPr>
          <w:rFonts w:ascii="Arial" w:hAnsi="Arial" w:cs="Arial"/>
          <w:color w:val="000000"/>
          <w:sz w:val="20"/>
        </w:rPr>
        <w:t xml:space="preserve">Powyższe zasady należy stosować odpowiednio również w przypadku Wykonawców wykonujących prace lub czynności na terenie zakładu górniczego, gdy inwestorem nie jest ORLEN S.A. </w:t>
      </w:r>
    </w:p>
    <w:p w14:paraId="4C6C3191" w14:textId="77777777" w:rsidR="00C56BCB" w:rsidRPr="00570150" w:rsidRDefault="00C56BCB" w:rsidP="00C56BCB">
      <w:pPr>
        <w:tabs>
          <w:tab w:val="left" w:pos="426"/>
        </w:tabs>
        <w:rPr>
          <w:sz w:val="10"/>
          <w:szCs w:val="10"/>
        </w:rPr>
      </w:pPr>
    </w:p>
    <w:p w14:paraId="6DB66B2E" w14:textId="77777777" w:rsidR="00C56BCB" w:rsidRPr="00570150" w:rsidRDefault="00C56BCB" w:rsidP="00C56BCB">
      <w:pPr>
        <w:tabs>
          <w:tab w:val="left" w:pos="426"/>
        </w:tabs>
        <w:rPr>
          <w:sz w:val="10"/>
          <w:szCs w:val="10"/>
        </w:rPr>
      </w:pPr>
    </w:p>
    <w:p w14:paraId="0A3AA5F2" w14:textId="77777777" w:rsidR="00C56BCB" w:rsidRPr="00570150" w:rsidRDefault="00C56BCB" w:rsidP="00C56BCB">
      <w:pPr>
        <w:tabs>
          <w:tab w:val="left" w:pos="426"/>
        </w:tabs>
        <w:jc w:val="center"/>
        <w:rPr>
          <w:sz w:val="10"/>
          <w:szCs w:val="10"/>
        </w:rPr>
      </w:pPr>
    </w:p>
    <w:p w14:paraId="06FCED7D" w14:textId="77777777" w:rsidR="00C56BCB" w:rsidRPr="00570150" w:rsidRDefault="00C56BCB" w:rsidP="00C56BCB">
      <w:pPr>
        <w:jc w:val="center"/>
        <w:rPr>
          <w:bCs/>
          <w:spacing w:val="2"/>
          <w:sz w:val="10"/>
          <w:szCs w:val="10"/>
        </w:rPr>
      </w:pPr>
    </w:p>
    <w:p w14:paraId="302F8D35" w14:textId="77777777" w:rsidR="00C56BCB" w:rsidRPr="00570150" w:rsidRDefault="00C56BCB" w:rsidP="00C56BCB">
      <w:pPr>
        <w:jc w:val="center"/>
        <w:rPr>
          <w:bCs/>
          <w:spacing w:val="2"/>
          <w:sz w:val="10"/>
          <w:szCs w:val="10"/>
        </w:rPr>
      </w:pPr>
    </w:p>
    <w:p w14:paraId="2B48F7F5" w14:textId="5EDE1429" w:rsidR="00C56BCB" w:rsidRPr="00570150" w:rsidRDefault="00C56BCB" w:rsidP="00C56BCB">
      <w:pPr>
        <w:jc w:val="center"/>
        <w:rPr>
          <w:b/>
          <w:sz w:val="16"/>
          <w:szCs w:val="16"/>
        </w:rPr>
      </w:pPr>
      <w:r w:rsidRPr="00570150">
        <w:rPr>
          <w:b/>
          <w:sz w:val="16"/>
          <w:szCs w:val="16"/>
        </w:rPr>
        <w:t xml:space="preserve">Zamawiający:                                                                 </w:t>
      </w:r>
      <w:r>
        <w:rPr>
          <w:b/>
          <w:sz w:val="16"/>
          <w:szCs w:val="16"/>
        </w:rPr>
        <w:t xml:space="preserve">                              </w:t>
      </w:r>
      <w:r w:rsidRPr="00570150">
        <w:rPr>
          <w:b/>
          <w:sz w:val="16"/>
          <w:szCs w:val="16"/>
        </w:rPr>
        <w:t xml:space="preserve">      Wykonawca:</w:t>
      </w:r>
    </w:p>
    <w:p w14:paraId="295D3358" w14:textId="08B85937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</w:p>
    <w:p w14:paraId="7787796D" w14:textId="77777777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</w:p>
    <w:p w14:paraId="234A4F39" w14:textId="77777777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</w:p>
    <w:p w14:paraId="74CE04A9" w14:textId="2343512C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>………………………………………………</w:t>
      </w:r>
      <w:r>
        <w:rPr>
          <w:b/>
          <w:bCs/>
          <w:sz w:val="16"/>
          <w:szCs w:val="16"/>
        </w:rPr>
        <w:tab/>
      </w:r>
      <w:r>
        <w:rPr>
          <w:b/>
          <w:bCs/>
          <w:sz w:val="16"/>
          <w:szCs w:val="16"/>
        </w:rPr>
        <w:tab/>
      </w:r>
      <w:r>
        <w:rPr>
          <w:b/>
          <w:bCs/>
          <w:sz w:val="16"/>
          <w:szCs w:val="16"/>
        </w:rPr>
        <w:tab/>
        <w:t xml:space="preserve">        </w:t>
      </w:r>
      <w:r w:rsidRPr="00570150">
        <w:rPr>
          <w:b/>
          <w:bCs/>
          <w:sz w:val="16"/>
          <w:szCs w:val="16"/>
        </w:rPr>
        <w:t>……...………</w:t>
      </w:r>
      <w:r>
        <w:rPr>
          <w:b/>
          <w:bCs/>
          <w:sz w:val="16"/>
          <w:szCs w:val="16"/>
        </w:rPr>
        <w:t>………………</w:t>
      </w:r>
      <w:r w:rsidRPr="00570150">
        <w:rPr>
          <w:b/>
          <w:bCs/>
          <w:sz w:val="16"/>
          <w:szCs w:val="16"/>
        </w:rPr>
        <w:t>……………………</w:t>
      </w:r>
    </w:p>
    <w:p w14:paraId="1E95C820" w14:textId="77777777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</w:p>
    <w:p w14:paraId="732B297F" w14:textId="77777777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</w:p>
    <w:p w14:paraId="59E3DDFA" w14:textId="77777777" w:rsidR="00C56BCB" w:rsidRPr="00570150" w:rsidRDefault="00C56BCB" w:rsidP="00C56BCB">
      <w:pPr>
        <w:jc w:val="center"/>
        <w:rPr>
          <w:b/>
          <w:bCs/>
          <w:sz w:val="16"/>
          <w:szCs w:val="16"/>
        </w:rPr>
      </w:pPr>
    </w:p>
    <w:p w14:paraId="15C7AEF1" w14:textId="77777777" w:rsidR="00C56BCB" w:rsidRDefault="00C56BCB" w:rsidP="00C56BCB">
      <w:pPr>
        <w:jc w:val="center"/>
        <w:rPr>
          <w:b/>
          <w:bCs/>
          <w:sz w:val="18"/>
          <w:szCs w:val="18"/>
        </w:rPr>
      </w:pPr>
      <w:r w:rsidRPr="00570150">
        <w:rPr>
          <w:b/>
          <w:bCs/>
          <w:sz w:val="18"/>
          <w:szCs w:val="18"/>
        </w:rPr>
        <w:t>podpis KRZG</w:t>
      </w:r>
    </w:p>
    <w:p w14:paraId="288F1557" w14:textId="77777777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4327084" w14:textId="77777777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E133D7C" w14:textId="688DD5AE" w:rsidR="00C56BCB" w:rsidRDefault="00C56BCB" w:rsidP="00C56BCB">
      <w:pPr>
        <w:jc w:val="center"/>
        <w:rPr>
          <w:b/>
          <w:bCs/>
          <w:sz w:val="18"/>
          <w:szCs w:val="18"/>
        </w:rPr>
      </w:pPr>
      <w:r w:rsidRPr="00570150">
        <w:rPr>
          <w:b/>
          <w:bCs/>
          <w:sz w:val="18"/>
          <w:szCs w:val="18"/>
        </w:rPr>
        <w:t>………………………………..</w:t>
      </w:r>
    </w:p>
    <w:p w14:paraId="474D8BF7" w14:textId="04FF6591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54E80F31" w14:textId="659BA862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F97B2C9" w14:textId="19B2942D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72EB3CF0" w14:textId="458DC50A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ACCE23A" w14:textId="510FC3DB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4D97AE7" w14:textId="064CE1AA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E79DFE5" w14:textId="348F2351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724AAD12" w14:textId="35DE72CB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1E694E9" w14:textId="75EB8D33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894E692" w14:textId="335E516C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46662AB" w14:textId="26E40A12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563271D" w14:textId="17E03D75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0A274A5" w14:textId="436187D4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0FA4981A" w14:textId="386BC6E2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9B990BD" w14:textId="7EF264D1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412B50A" w14:textId="4CB81813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D8069C4" w14:textId="52666E60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EA5417A" w14:textId="64CDAEAC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1B2F605" w14:textId="0994E91F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0C012CB" w14:textId="539DC8FE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7348A8B" w14:textId="65B3E144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0D5E7B0" w14:textId="692619AF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75B44B1A" w14:textId="20B2204E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C8E0D8D" w14:textId="20AAC36D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5217E0F9" w14:textId="791E8905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237B797B" w14:textId="52F0367B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466DB82" w14:textId="58FFE75C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C5BAC28" w14:textId="13E85E6A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547AC0EE" w14:textId="04483BB0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62267E84" w14:textId="79D074E7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D21B1C9" w14:textId="20AE4D34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59D48DEB" w14:textId="4A555BE5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7B32CC5" w14:textId="3FC94D78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28ADCE82" w14:textId="2ED829DE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5CAFEEB" w14:textId="47A24BF9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84957B0" w14:textId="70B5D8AC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0B46213E" w14:textId="1C760A96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7780E5C5" w14:textId="26FBA922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F944CDA" w14:textId="17551653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36461A70" w14:textId="3A70FB93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B701BC8" w14:textId="36E69848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F0E09DE" w14:textId="77777777" w:rsidR="002D7793" w:rsidRDefault="002D7793" w:rsidP="00C56BCB">
      <w:pPr>
        <w:jc w:val="center"/>
        <w:rPr>
          <w:b/>
          <w:bCs/>
          <w:sz w:val="18"/>
          <w:szCs w:val="18"/>
        </w:rPr>
      </w:pPr>
    </w:p>
    <w:p w14:paraId="478BB4C4" w14:textId="77777777" w:rsidR="002D7793" w:rsidRDefault="002D7793" w:rsidP="00C56BCB">
      <w:pPr>
        <w:jc w:val="center"/>
        <w:rPr>
          <w:b/>
          <w:bCs/>
          <w:sz w:val="18"/>
          <w:szCs w:val="18"/>
        </w:rPr>
      </w:pPr>
    </w:p>
    <w:p w14:paraId="598F4AC1" w14:textId="77777777" w:rsidR="002D7793" w:rsidRDefault="002D7793" w:rsidP="00C56BCB">
      <w:pPr>
        <w:jc w:val="center"/>
        <w:rPr>
          <w:b/>
          <w:bCs/>
          <w:sz w:val="18"/>
          <w:szCs w:val="18"/>
        </w:rPr>
      </w:pPr>
    </w:p>
    <w:p w14:paraId="7FDB74FF" w14:textId="77777777" w:rsidR="002D7793" w:rsidRDefault="002D7793" w:rsidP="00C56BCB">
      <w:pPr>
        <w:jc w:val="center"/>
        <w:rPr>
          <w:b/>
          <w:bCs/>
          <w:sz w:val="18"/>
          <w:szCs w:val="18"/>
        </w:rPr>
      </w:pPr>
    </w:p>
    <w:p w14:paraId="098D0990" w14:textId="77777777" w:rsidR="002D7793" w:rsidRDefault="002D7793" w:rsidP="00C56BCB">
      <w:pPr>
        <w:jc w:val="center"/>
        <w:rPr>
          <w:b/>
          <w:bCs/>
          <w:sz w:val="18"/>
          <w:szCs w:val="18"/>
        </w:rPr>
      </w:pPr>
    </w:p>
    <w:p w14:paraId="476CC6B7" w14:textId="33103C0A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10DC1225" w14:textId="65B0C5FE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49A89616" w14:textId="6392AAA6" w:rsidR="00C56BCB" w:rsidRDefault="00C56BCB" w:rsidP="00C56BCB">
      <w:pPr>
        <w:jc w:val="center"/>
        <w:rPr>
          <w:b/>
          <w:bCs/>
          <w:sz w:val="18"/>
          <w:szCs w:val="18"/>
        </w:rPr>
      </w:pPr>
    </w:p>
    <w:p w14:paraId="0CA98849" w14:textId="77777777" w:rsidR="00C56BCB" w:rsidRPr="00570150" w:rsidRDefault="00C56BCB" w:rsidP="00C56BCB">
      <w:pPr>
        <w:jc w:val="center"/>
        <w:rPr>
          <w:b/>
          <w:bCs/>
          <w:sz w:val="18"/>
          <w:szCs w:val="18"/>
        </w:rPr>
      </w:pPr>
    </w:p>
    <w:p w14:paraId="464DE895" w14:textId="35E07C7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82730EC" w14:textId="201277D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8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7F8D105B" w14:textId="61B9604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1FB063E2" w14:textId="4CF49CE2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3092FC76" w14:textId="77777777" w:rsidR="00C56BCB" w:rsidRPr="00C56BCB" w:rsidRDefault="00C56BCB" w:rsidP="00C56BCB">
      <w:pPr>
        <w:jc w:val="right"/>
        <w:rPr>
          <w:rFonts w:ascii="Arial" w:hAnsi="Arial" w:cs="Arial"/>
          <w:i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>Załącznik nr 4 do Wytycznych organizacyjno – porządkowych</w:t>
      </w:r>
    </w:p>
    <w:p w14:paraId="11EC0B32" w14:textId="77777777" w:rsidR="00C56BCB" w:rsidRPr="00C56BCB" w:rsidRDefault="00C56BCB" w:rsidP="00C56BCB">
      <w:pPr>
        <w:jc w:val="right"/>
        <w:rPr>
          <w:rFonts w:ascii="Arial" w:hAnsi="Arial" w:cs="Arial"/>
          <w:i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>w zakresie współpracy z Wykonawcami</w:t>
      </w:r>
    </w:p>
    <w:p w14:paraId="277625DA" w14:textId="77777777" w:rsidR="00C56BCB" w:rsidRPr="00C56BCB" w:rsidRDefault="00C56BCB" w:rsidP="00C56BCB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color w:val="000000"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 xml:space="preserve">w </w:t>
      </w:r>
      <w:r w:rsidRPr="00C56BCB">
        <w:rPr>
          <w:rFonts w:ascii="Arial" w:hAnsi="Arial" w:cs="Arial"/>
          <w:i/>
          <w:iCs/>
          <w:color w:val="000000"/>
          <w:sz w:val="18"/>
          <w:szCs w:val="16"/>
        </w:rPr>
        <w:t>ORLEN S.A. – Oddział PGNiG w Zielonej Górze</w:t>
      </w:r>
      <w:r w:rsidRPr="00C56BCB">
        <w:rPr>
          <w:rFonts w:ascii="Arial" w:hAnsi="Arial" w:cs="Arial"/>
          <w:i/>
          <w:sz w:val="18"/>
          <w:szCs w:val="16"/>
        </w:rPr>
        <w:t xml:space="preserve"> </w:t>
      </w:r>
    </w:p>
    <w:p w14:paraId="7A96E7DF" w14:textId="77777777" w:rsidR="00C56BCB" w:rsidRPr="00C56BCB" w:rsidRDefault="00C56BCB" w:rsidP="00C56BCB">
      <w:pPr>
        <w:jc w:val="right"/>
        <w:rPr>
          <w:rFonts w:ascii="Arial" w:hAnsi="Arial" w:cs="Arial"/>
          <w:i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 xml:space="preserve">wprowadzonych Zarządzeniem nr 13/2025 </w:t>
      </w:r>
    </w:p>
    <w:p w14:paraId="0A4A4163" w14:textId="77777777" w:rsidR="00C56BCB" w:rsidRPr="00C56BCB" w:rsidRDefault="00C56BCB" w:rsidP="00C56BCB">
      <w:pPr>
        <w:jc w:val="right"/>
        <w:rPr>
          <w:rFonts w:ascii="Arial" w:hAnsi="Arial" w:cs="Arial"/>
          <w:i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>Dyrektora ORLEN S.A. -</w:t>
      </w:r>
    </w:p>
    <w:p w14:paraId="5DBB31AE" w14:textId="77777777" w:rsidR="00C56BCB" w:rsidRPr="00C56BCB" w:rsidRDefault="00C56BCB" w:rsidP="00C56BCB">
      <w:pPr>
        <w:jc w:val="right"/>
        <w:rPr>
          <w:rFonts w:ascii="Arial" w:hAnsi="Arial" w:cs="Arial"/>
          <w:i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>Oddziału w Zielonej Górze</w:t>
      </w:r>
    </w:p>
    <w:p w14:paraId="716DBB52" w14:textId="77777777" w:rsidR="00C56BCB" w:rsidRPr="00C56BCB" w:rsidRDefault="00C56BCB" w:rsidP="00C56BCB">
      <w:pPr>
        <w:jc w:val="right"/>
        <w:rPr>
          <w:rFonts w:ascii="Arial" w:hAnsi="Arial" w:cs="Arial"/>
          <w:i/>
          <w:sz w:val="18"/>
          <w:szCs w:val="16"/>
        </w:rPr>
      </w:pPr>
      <w:r w:rsidRPr="00C56BCB">
        <w:rPr>
          <w:rFonts w:ascii="Arial" w:hAnsi="Arial" w:cs="Arial"/>
          <w:i/>
          <w:sz w:val="18"/>
          <w:szCs w:val="16"/>
        </w:rPr>
        <w:t>z dnia: 16 maja 2025 r.</w:t>
      </w:r>
    </w:p>
    <w:p w14:paraId="5F336463" w14:textId="1C8AFCF0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1B1648E0" w14:textId="40F66A0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72C52C5F" w14:textId="19B83433" w:rsidR="00043828" w:rsidRDefault="00043828" w:rsidP="00C56BCB">
      <w:pPr>
        <w:widowControl w:val="0"/>
        <w:shd w:val="clear" w:color="auto" w:fill="FFFFFF"/>
        <w:autoSpaceDE w:val="0"/>
        <w:autoSpaceDN w:val="0"/>
        <w:adjustRightInd w:val="0"/>
        <w:rPr>
          <w:rFonts w:ascii="Arial" w:hAnsi="Arial"/>
          <w:sz w:val="22"/>
          <w:szCs w:val="22"/>
        </w:rPr>
      </w:pPr>
    </w:p>
    <w:p w14:paraId="64F8DAA1" w14:textId="77777777" w:rsidR="00043828" w:rsidRDefault="00043828" w:rsidP="00043828">
      <w:pPr>
        <w:spacing w:line="320" w:lineRule="exact"/>
        <w:jc w:val="center"/>
        <w:rPr>
          <w:b/>
        </w:rPr>
      </w:pPr>
      <w:r w:rsidRPr="009B09A0">
        <w:rPr>
          <w:b/>
          <w:bCs/>
        </w:rPr>
        <w:t xml:space="preserve">Schemat </w:t>
      </w:r>
      <w:r w:rsidRPr="009B09A0">
        <w:rPr>
          <w:b/>
        </w:rPr>
        <w:t xml:space="preserve">organizacyjny współpracy służb Zamawiającego i Wykonawcy podczas </w:t>
      </w:r>
    </w:p>
    <w:p w14:paraId="39E84E59" w14:textId="1AC2C9EA" w:rsidR="00043828" w:rsidRDefault="00043828" w:rsidP="00043828">
      <w:pPr>
        <w:spacing w:line="320" w:lineRule="exact"/>
        <w:jc w:val="center"/>
        <w:rPr>
          <w:b/>
        </w:rPr>
      </w:pPr>
      <w:r w:rsidRPr="009B09A0">
        <w:rPr>
          <w:b/>
        </w:rPr>
        <w:t>wykonywania prac na terenie Zakładu Górniczego</w:t>
      </w:r>
    </w:p>
    <w:p w14:paraId="3DC8CB22" w14:textId="5B25A8DF" w:rsidR="00043828" w:rsidRDefault="00043828" w:rsidP="00043828">
      <w:pPr>
        <w:spacing w:line="320" w:lineRule="exact"/>
        <w:jc w:val="center"/>
        <w:rPr>
          <w:b/>
        </w:rPr>
      </w:pPr>
    </w:p>
    <w:p w14:paraId="4ECC64D4" w14:textId="1244EF7C" w:rsidR="00043828" w:rsidRDefault="00043828" w:rsidP="00043828">
      <w:pPr>
        <w:spacing w:line="320" w:lineRule="exact"/>
        <w:jc w:val="center"/>
        <w:rPr>
          <w:b/>
        </w:rPr>
      </w:pPr>
    </w:p>
    <w:p w14:paraId="79A4330C" w14:textId="2B474CBF" w:rsidR="00043828" w:rsidRDefault="00043828" w:rsidP="00043828">
      <w:pPr>
        <w:spacing w:line="320" w:lineRule="exact"/>
        <w:jc w:val="center"/>
        <w:rPr>
          <w:b/>
        </w:rPr>
      </w:pPr>
    </w:p>
    <w:p w14:paraId="774D8F5F" w14:textId="4BC69690" w:rsidR="00043828" w:rsidRDefault="00043828" w:rsidP="00043828">
      <w:pPr>
        <w:spacing w:line="320" w:lineRule="exact"/>
        <w:rPr>
          <w:b/>
          <w:strike/>
        </w:rPr>
      </w:pPr>
    </w:p>
    <w:p w14:paraId="1C148C55" w14:textId="5B586B39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6A165B72" w14:textId="76BF1A46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1C5FE4EB" w14:textId="25DDDE05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4B9B26B4" w14:textId="1A28ACC5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2578D231" w14:textId="2724665D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A77B8FB" w14:textId="1E003BB2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09FECC39" w14:textId="0EED4ECC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40F4A267" w14:textId="04072F66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22B217B3" w14:textId="2543F7FC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B8D3CBD" w14:textId="345FEF5C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5F6E67F3" w14:textId="2996B2B7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1552DD5E" w14:textId="27030C2F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AF720EB" w14:textId="35B6B9E7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E06A74A" w14:textId="204C8997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347392D" w14:textId="4E694C96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8ABFD25" w14:textId="391B4870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66B6BBEA" w14:textId="0B53E7F0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2CF59331" w14:textId="641C90B2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36E7EAF6" w14:textId="7A2DA13A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438F214F" w14:textId="64FDBB9F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7513C07D" w14:textId="11CC73AC" w:rsidR="00043828" w:rsidRDefault="00043828" w:rsidP="00043828">
      <w:pPr>
        <w:spacing w:line="320" w:lineRule="exact"/>
        <w:jc w:val="center"/>
        <w:rPr>
          <w:b/>
          <w:strike/>
        </w:rPr>
      </w:pPr>
    </w:p>
    <w:p w14:paraId="6B7E557D" w14:textId="563450CC" w:rsidR="00043828" w:rsidRPr="009B09A0" w:rsidRDefault="00043828" w:rsidP="00043828">
      <w:pPr>
        <w:spacing w:line="320" w:lineRule="exact"/>
        <w:jc w:val="center"/>
        <w:rPr>
          <w:b/>
          <w:strike/>
        </w:rPr>
      </w:pPr>
      <w:r>
        <w:rPr>
          <w:b/>
          <w:strike/>
          <w:noProof/>
        </w:rPr>
        <w:drawing>
          <wp:anchor distT="0" distB="0" distL="114300" distR="114300" simplePos="0" relativeHeight="251658240" behindDoc="0" locked="0" layoutInCell="1" allowOverlap="1" wp14:anchorId="7FA2C019" wp14:editId="0C071A26">
            <wp:simplePos x="0" y="0"/>
            <wp:positionH relativeFrom="column">
              <wp:posOffset>279422</wp:posOffset>
            </wp:positionH>
            <wp:positionV relativeFrom="paragraph">
              <wp:posOffset>-4161352</wp:posOffset>
            </wp:positionV>
            <wp:extent cx="5822315" cy="4322445"/>
            <wp:effectExtent l="0" t="0" r="6985" b="1905"/>
            <wp:wrapNone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1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5200E4" w14:textId="7777777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3A108B16" w14:textId="4BAEEAA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106CE462" w14:textId="3C8243AA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6C6AB635" w14:textId="54DD0D35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3F509121" w14:textId="10DC87E4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755F4B1" w14:textId="3799135A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68830A7" w14:textId="31BF18B0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B22DD40" w14:textId="538E9466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1FDFF715" w14:textId="6E1694ED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35C400E" w14:textId="351251F2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F110C46" w14:textId="57F56895" w:rsidR="00043828" w:rsidRDefault="00043828" w:rsidP="00C56BCB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3D27A65C" w14:textId="3E1254A5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9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62F30760" w14:textId="0590A7E5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sz w:val="22"/>
          <w:szCs w:val="22"/>
        </w:rPr>
      </w:pPr>
    </w:p>
    <w:p w14:paraId="7CBA0613" w14:textId="77777777" w:rsidR="00C56BCB" w:rsidRPr="009B09A0" w:rsidRDefault="00C56BCB" w:rsidP="00C56BCB">
      <w:pPr>
        <w:jc w:val="right"/>
        <w:rPr>
          <w:i/>
          <w:sz w:val="16"/>
          <w:szCs w:val="16"/>
        </w:rPr>
      </w:pPr>
      <w:r w:rsidRPr="009B09A0">
        <w:rPr>
          <w:i/>
          <w:sz w:val="16"/>
          <w:szCs w:val="16"/>
        </w:rPr>
        <w:t>Załącznik nr 1 do Wytycznych organizacyjno – porządkowych</w:t>
      </w:r>
    </w:p>
    <w:p w14:paraId="078800F7" w14:textId="77777777" w:rsidR="00C56BCB" w:rsidRPr="00B05144" w:rsidRDefault="00C56BCB" w:rsidP="00C56BCB">
      <w:pPr>
        <w:jc w:val="right"/>
        <w:rPr>
          <w:i/>
          <w:sz w:val="16"/>
          <w:szCs w:val="16"/>
        </w:rPr>
      </w:pPr>
      <w:r w:rsidRPr="00B05144">
        <w:rPr>
          <w:i/>
          <w:sz w:val="16"/>
          <w:szCs w:val="16"/>
        </w:rPr>
        <w:t>w zakresie współpracy z Wykonawcami</w:t>
      </w:r>
    </w:p>
    <w:p w14:paraId="0799B32A" w14:textId="77777777" w:rsidR="00C56BCB" w:rsidRPr="00B05144" w:rsidRDefault="00C56BCB" w:rsidP="00C56BC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B05144">
        <w:rPr>
          <w:i/>
          <w:sz w:val="16"/>
          <w:szCs w:val="16"/>
        </w:rPr>
        <w:t xml:space="preserve">w </w:t>
      </w:r>
      <w:r w:rsidRPr="00B05144">
        <w:rPr>
          <w:i/>
          <w:iCs/>
          <w:sz w:val="16"/>
          <w:szCs w:val="16"/>
        </w:rPr>
        <w:t xml:space="preserve">ORLEN S.A.  – </w:t>
      </w:r>
      <w:r>
        <w:rPr>
          <w:i/>
          <w:iCs/>
          <w:sz w:val="16"/>
          <w:szCs w:val="16"/>
        </w:rPr>
        <w:t xml:space="preserve">Oddział PGNiG w Zielonej Górze </w:t>
      </w:r>
      <w:r w:rsidRPr="009B09A0">
        <w:rPr>
          <w:i/>
          <w:sz w:val="16"/>
          <w:szCs w:val="16"/>
        </w:rPr>
        <w:t xml:space="preserve"> </w:t>
      </w:r>
    </w:p>
    <w:p w14:paraId="2E7B04E9" w14:textId="77777777" w:rsidR="00C56BCB" w:rsidRPr="009B09A0" w:rsidRDefault="00C56BCB" w:rsidP="00C56BCB">
      <w:pPr>
        <w:jc w:val="right"/>
        <w:rPr>
          <w:i/>
          <w:sz w:val="16"/>
          <w:szCs w:val="16"/>
        </w:rPr>
      </w:pPr>
      <w:r>
        <w:rPr>
          <w:i/>
          <w:sz w:val="16"/>
          <w:szCs w:val="16"/>
        </w:rPr>
        <w:t>wprowadzonych Zarządzeniem nr 13/2025</w:t>
      </w:r>
    </w:p>
    <w:p w14:paraId="40783064" w14:textId="77777777" w:rsidR="00C56BCB" w:rsidRPr="0045301D" w:rsidRDefault="00C56BCB" w:rsidP="00C56BCB">
      <w:pPr>
        <w:autoSpaceDE w:val="0"/>
        <w:autoSpaceDN w:val="0"/>
        <w:adjustRightInd w:val="0"/>
        <w:jc w:val="right"/>
        <w:rPr>
          <w:i/>
          <w:iCs/>
          <w:color w:val="000000"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>Dyrektora ORLEN S.A -</w:t>
      </w:r>
    </w:p>
    <w:p w14:paraId="5DE54CAF" w14:textId="77777777" w:rsidR="00C56BCB" w:rsidRPr="009B09A0" w:rsidRDefault="00C56BCB" w:rsidP="00C56BCB">
      <w:pPr>
        <w:jc w:val="right"/>
        <w:rPr>
          <w:i/>
          <w:sz w:val="16"/>
          <w:szCs w:val="16"/>
        </w:rPr>
      </w:pPr>
      <w:r w:rsidRPr="009B09A0">
        <w:rPr>
          <w:i/>
          <w:sz w:val="16"/>
          <w:szCs w:val="16"/>
        </w:rPr>
        <w:t>Oddziału w Zielonej Górze</w:t>
      </w:r>
    </w:p>
    <w:p w14:paraId="40BBC60B" w14:textId="224D161C" w:rsidR="00C56BCB" w:rsidRDefault="00C56BCB" w:rsidP="00C56BCB">
      <w:pPr>
        <w:jc w:val="right"/>
        <w:rPr>
          <w:i/>
          <w:sz w:val="16"/>
          <w:szCs w:val="16"/>
        </w:rPr>
      </w:pPr>
      <w:r>
        <w:rPr>
          <w:i/>
          <w:sz w:val="16"/>
          <w:szCs w:val="16"/>
        </w:rPr>
        <w:t>z dnia: 16 maja 2025</w:t>
      </w:r>
      <w:r w:rsidRPr="009B09A0">
        <w:rPr>
          <w:i/>
          <w:sz w:val="16"/>
          <w:szCs w:val="16"/>
        </w:rPr>
        <w:t xml:space="preserve"> r.</w:t>
      </w:r>
    </w:p>
    <w:p w14:paraId="0255F975" w14:textId="374FA358" w:rsidR="00C56BCB" w:rsidRDefault="00C56BCB" w:rsidP="00C56BCB">
      <w:pPr>
        <w:jc w:val="right"/>
        <w:rPr>
          <w:i/>
          <w:sz w:val="16"/>
          <w:szCs w:val="16"/>
        </w:rPr>
      </w:pPr>
    </w:p>
    <w:p w14:paraId="053A3666" w14:textId="1985BEA8" w:rsidR="00C56BCB" w:rsidRDefault="00C56BCB" w:rsidP="00C56BCB">
      <w:pPr>
        <w:jc w:val="right"/>
        <w:rPr>
          <w:i/>
          <w:sz w:val="16"/>
          <w:szCs w:val="16"/>
        </w:rPr>
      </w:pPr>
    </w:p>
    <w:p w14:paraId="3AEFEAEE" w14:textId="77777777" w:rsidR="00C56BCB" w:rsidRDefault="00C56BCB" w:rsidP="00C56BCB">
      <w:pPr>
        <w:jc w:val="right"/>
        <w:rPr>
          <w:i/>
          <w:sz w:val="16"/>
          <w:szCs w:val="16"/>
        </w:rPr>
      </w:pPr>
    </w:p>
    <w:p w14:paraId="7B123BE5" w14:textId="77777777" w:rsidR="00C56BCB" w:rsidRPr="009B09A0" w:rsidRDefault="00C56BCB" w:rsidP="00C56BCB">
      <w:pPr>
        <w:jc w:val="right"/>
        <w:rPr>
          <w:i/>
          <w:sz w:val="16"/>
          <w:szCs w:val="16"/>
        </w:rPr>
      </w:pPr>
    </w:p>
    <w:p w14:paraId="2B2EE5EB" w14:textId="77777777" w:rsidR="0007238B" w:rsidRPr="0007238B" w:rsidRDefault="0007238B" w:rsidP="0007238B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07238B">
        <w:rPr>
          <w:rFonts w:ascii="Arial" w:hAnsi="Arial" w:cs="Arial"/>
          <w:b/>
          <w:sz w:val="20"/>
          <w:szCs w:val="20"/>
        </w:rPr>
        <w:t>Wykaz wewnętrznych dokumentów</w:t>
      </w:r>
    </w:p>
    <w:p w14:paraId="4137230A" w14:textId="77777777" w:rsidR="0007238B" w:rsidRPr="0007238B" w:rsidRDefault="0007238B" w:rsidP="0007238B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07238B">
        <w:rPr>
          <w:rFonts w:ascii="Arial" w:hAnsi="Arial" w:cs="Arial"/>
          <w:b/>
          <w:sz w:val="20"/>
          <w:szCs w:val="20"/>
        </w:rPr>
        <w:t xml:space="preserve">ORLEN S.A. - Oddział PGNiG w Zielonej Górze/ ORLEN S.A. - Oddział Geologii i Eksploatacji PGNiG </w:t>
      </w:r>
      <w:r w:rsidRPr="0007238B">
        <w:rPr>
          <w:rFonts w:ascii="Arial" w:hAnsi="Arial" w:cs="Arial"/>
          <w:b/>
          <w:sz w:val="20"/>
          <w:szCs w:val="20"/>
        </w:rPr>
        <w:br/>
        <w:t>w Warszawie / ORLEN S.A. - Oddział Centralny PGNiG w Warszawie,</w:t>
      </w:r>
    </w:p>
    <w:p w14:paraId="7B481916" w14:textId="77777777" w:rsidR="0007238B" w:rsidRPr="0007238B" w:rsidRDefault="0007238B" w:rsidP="0007238B">
      <w:pPr>
        <w:jc w:val="center"/>
        <w:rPr>
          <w:rFonts w:ascii="Arial" w:hAnsi="Arial" w:cs="Arial"/>
          <w:b/>
          <w:sz w:val="22"/>
          <w:szCs w:val="20"/>
        </w:rPr>
      </w:pPr>
      <w:r w:rsidRPr="0007238B">
        <w:rPr>
          <w:rFonts w:ascii="Arial" w:hAnsi="Arial" w:cs="Arial"/>
          <w:b/>
          <w:sz w:val="20"/>
          <w:szCs w:val="20"/>
        </w:rPr>
        <w:t>mających zastosowanie dla przedmiotu umowy / zlecenia:</w:t>
      </w:r>
    </w:p>
    <w:p w14:paraId="17F754C2" w14:textId="77777777" w:rsidR="0007238B" w:rsidRPr="0007238B" w:rsidRDefault="0007238B" w:rsidP="0007238B">
      <w:pPr>
        <w:jc w:val="center"/>
        <w:rPr>
          <w:rFonts w:ascii="Arial" w:hAnsi="Arial" w:cs="Arial"/>
          <w:b/>
          <w:sz w:val="22"/>
          <w:szCs w:val="20"/>
        </w:rPr>
      </w:pPr>
    </w:p>
    <w:p w14:paraId="067B6262" w14:textId="77777777" w:rsidR="0007238B" w:rsidRPr="0007238B" w:rsidRDefault="0007238B" w:rsidP="0007238B">
      <w:pPr>
        <w:jc w:val="center"/>
        <w:rPr>
          <w:rFonts w:ascii="Arial" w:hAnsi="Arial" w:cs="Arial"/>
          <w:b/>
          <w:sz w:val="22"/>
          <w:szCs w:val="20"/>
        </w:rPr>
      </w:pPr>
      <w:r w:rsidRPr="0007238B">
        <w:rPr>
          <w:rFonts w:ascii="Arial" w:hAnsi="Arial" w:cs="Arial"/>
          <w:b/>
          <w:sz w:val="22"/>
          <w:szCs w:val="20"/>
        </w:rPr>
        <w:t>………………………………………………………………………………………………………………………….</w:t>
      </w:r>
    </w:p>
    <w:p w14:paraId="4679FD27" w14:textId="77777777" w:rsidR="0007238B" w:rsidRPr="0007238B" w:rsidRDefault="0007238B" w:rsidP="0007238B">
      <w:pPr>
        <w:jc w:val="center"/>
        <w:rPr>
          <w:rFonts w:ascii="Arial" w:hAnsi="Arial" w:cs="Arial"/>
          <w:b/>
          <w:sz w:val="16"/>
          <w:szCs w:val="16"/>
        </w:rPr>
      </w:pPr>
      <w:r w:rsidRPr="0007238B">
        <w:rPr>
          <w:rFonts w:ascii="Arial" w:hAnsi="Arial" w:cs="Arial"/>
          <w:b/>
          <w:sz w:val="16"/>
          <w:szCs w:val="16"/>
        </w:rPr>
        <w:t>(sygnatura / numer umowy)</w:t>
      </w:r>
    </w:p>
    <w:p w14:paraId="50F199CF" w14:textId="77777777" w:rsidR="0007238B" w:rsidRPr="0007238B" w:rsidRDefault="0007238B" w:rsidP="0007238B">
      <w:pPr>
        <w:jc w:val="center"/>
        <w:rPr>
          <w:rFonts w:ascii="Arial" w:hAnsi="Arial" w:cs="Arial"/>
          <w:b/>
          <w:sz w:val="22"/>
          <w:szCs w:val="20"/>
        </w:rPr>
      </w:pPr>
      <w:r w:rsidRPr="0007238B">
        <w:rPr>
          <w:rFonts w:ascii="Arial" w:hAnsi="Arial" w:cs="Arial"/>
          <w:b/>
          <w:sz w:val="22"/>
          <w:szCs w:val="20"/>
        </w:rPr>
        <w:t xml:space="preserve"> </w:t>
      </w:r>
    </w:p>
    <w:p w14:paraId="5FA66F77" w14:textId="77777777" w:rsidR="0007238B" w:rsidRPr="0007238B" w:rsidRDefault="0007238B" w:rsidP="0007238B">
      <w:pPr>
        <w:autoSpaceDE w:val="0"/>
        <w:autoSpaceDN w:val="0"/>
        <w:adjustRightInd w:val="0"/>
        <w:spacing w:after="60"/>
        <w:jc w:val="both"/>
        <w:rPr>
          <w:rFonts w:ascii="Arial" w:hAnsi="Arial" w:cs="Arial"/>
          <w:sz w:val="22"/>
          <w:szCs w:val="22"/>
          <w:u w:val="single"/>
        </w:rPr>
      </w:pPr>
      <w:r w:rsidRPr="0007238B">
        <w:rPr>
          <w:rFonts w:ascii="Arial" w:hAnsi="Arial" w:cs="Arial"/>
          <w:sz w:val="22"/>
          <w:szCs w:val="20"/>
        </w:rPr>
        <w:t xml:space="preserve">Niniejszy Wykaz zawiera niezbędne dokumenty obowiązujące np. w ORLEN S.A. - Oddział PGNiG </w:t>
      </w:r>
      <w:r w:rsidRPr="0007238B">
        <w:rPr>
          <w:rFonts w:ascii="Arial" w:hAnsi="Arial" w:cs="Arial"/>
          <w:sz w:val="22"/>
          <w:szCs w:val="20"/>
        </w:rPr>
        <w:br/>
        <w:t xml:space="preserve">w Zielonej Górze, tj. np. </w:t>
      </w:r>
      <w:r w:rsidRPr="0007238B">
        <w:rPr>
          <w:rFonts w:ascii="Arial" w:hAnsi="Arial" w:cs="Arial"/>
          <w:sz w:val="22"/>
          <w:szCs w:val="22"/>
        </w:rPr>
        <w:t>Zarządzenia Kierownika Ruchu Zakładu Górniczego (KRZG),</w:t>
      </w:r>
      <w:r w:rsidRPr="0007238B">
        <w:rPr>
          <w:rFonts w:ascii="Arial" w:hAnsi="Arial" w:cs="Arial"/>
          <w:sz w:val="22"/>
          <w:szCs w:val="20"/>
        </w:rPr>
        <w:t xml:space="preserve"> </w:t>
      </w:r>
      <w:r w:rsidRPr="0007238B">
        <w:rPr>
          <w:rFonts w:ascii="Arial" w:hAnsi="Arial" w:cs="Arial"/>
          <w:sz w:val="22"/>
          <w:szCs w:val="22"/>
        </w:rPr>
        <w:t>Ustalenia KRZG, Instrukcje KRZG, inne zalecenia, zasady, wytyczne, normy, regulaminy itp.</w:t>
      </w:r>
      <w:r w:rsidRPr="0007238B">
        <w:rPr>
          <w:rFonts w:ascii="Arial" w:hAnsi="Arial" w:cs="Arial"/>
          <w:sz w:val="22"/>
          <w:szCs w:val="20"/>
        </w:rPr>
        <w:t xml:space="preserve"> do przestrzegania w okresie obowiązywania umowy.</w:t>
      </w:r>
    </w:p>
    <w:p w14:paraId="0F0F1D32" w14:textId="77777777" w:rsidR="0007238B" w:rsidRPr="0007238B" w:rsidRDefault="0007238B" w:rsidP="0007238B">
      <w:pPr>
        <w:jc w:val="both"/>
        <w:rPr>
          <w:rFonts w:ascii="Arial" w:hAnsi="Arial" w:cs="Arial"/>
          <w:sz w:val="22"/>
          <w:szCs w:val="20"/>
        </w:rPr>
      </w:pPr>
    </w:p>
    <w:p w14:paraId="51DFCF65" w14:textId="77777777" w:rsidR="0007238B" w:rsidRPr="0007238B" w:rsidRDefault="0007238B" w:rsidP="0007238B">
      <w:pPr>
        <w:jc w:val="both"/>
        <w:rPr>
          <w:rFonts w:ascii="Arial" w:hAnsi="Arial" w:cs="Arial"/>
          <w:color w:val="000000"/>
          <w:sz w:val="22"/>
          <w:szCs w:val="20"/>
        </w:rPr>
      </w:pPr>
      <w:r w:rsidRPr="0007238B">
        <w:rPr>
          <w:rFonts w:ascii="Arial" w:hAnsi="Arial" w:cs="Arial"/>
          <w:sz w:val="22"/>
          <w:szCs w:val="20"/>
        </w:rPr>
        <w:t>Wykonawca zobowiązuje się do stosowania postanowień przedmiotowych dokumentów p</w:t>
      </w:r>
      <w:r w:rsidRPr="0007238B">
        <w:rPr>
          <w:rFonts w:ascii="Arial" w:hAnsi="Arial" w:cs="Arial"/>
          <w:color w:val="000000"/>
          <w:sz w:val="22"/>
          <w:szCs w:val="20"/>
        </w:rPr>
        <w:t xml:space="preserve">odczas realizacji prac w ramach zawartej umowy. </w:t>
      </w:r>
    </w:p>
    <w:p w14:paraId="6AA129F3" w14:textId="77777777" w:rsidR="00C56BCB" w:rsidRPr="009B09A0" w:rsidRDefault="00C56BCB" w:rsidP="00C56BCB">
      <w:pPr>
        <w:spacing w:line="320" w:lineRule="exact"/>
      </w:pPr>
    </w:p>
    <w:p w14:paraId="43D32E96" w14:textId="77777777" w:rsidR="00C56BCB" w:rsidRPr="009B09A0" w:rsidRDefault="00C56BCB" w:rsidP="00C56BCB">
      <w:pPr>
        <w:spacing w:line="320" w:lineRule="exact"/>
        <w:rPr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3"/>
        <w:gridCol w:w="5701"/>
        <w:gridCol w:w="2140"/>
      </w:tblGrid>
      <w:tr w:rsidR="00C56BCB" w:rsidRPr="007D4625" w14:paraId="5BE15C20" w14:textId="77777777" w:rsidTr="008A7BDE">
        <w:trPr>
          <w:trHeight w:val="340"/>
          <w:jc w:val="center"/>
        </w:trPr>
        <w:tc>
          <w:tcPr>
            <w:tcW w:w="6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7AF0C22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b/>
                <w:i/>
                <w:sz w:val="20"/>
                <w:szCs w:val="22"/>
              </w:rPr>
            </w:pPr>
            <w:r w:rsidRPr="007D4625">
              <w:rPr>
                <w:rFonts w:eastAsia="Calibri"/>
                <w:b/>
                <w:i/>
                <w:sz w:val="20"/>
                <w:szCs w:val="22"/>
              </w:rPr>
              <w:t>Lp.</w:t>
            </w:r>
          </w:p>
        </w:tc>
        <w:tc>
          <w:tcPr>
            <w:tcW w:w="5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1712D73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b/>
                <w:sz w:val="20"/>
                <w:szCs w:val="22"/>
              </w:rPr>
            </w:pPr>
            <w:r w:rsidRPr="007D4625">
              <w:rPr>
                <w:rFonts w:eastAsia="Calibri"/>
                <w:b/>
                <w:sz w:val="20"/>
                <w:szCs w:val="22"/>
              </w:rPr>
              <w:t xml:space="preserve">Nazwa dokumentu aktualnie obowiązującego </w:t>
            </w:r>
          </w:p>
        </w:tc>
        <w:tc>
          <w:tcPr>
            <w:tcW w:w="21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5DE957FD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b/>
                <w:i/>
                <w:sz w:val="20"/>
                <w:szCs w:val="22"/>
              </w:rPr>
            </w:pPr>
            <w:r w:rsidRPr="007D4625">
              <w:rPr>
                <w:rFonts w:eastAsia="Calibri"/>
                <w:b/>
                <w:i/>
                <w:sz w:val="20"/>
                <w:szCs w:val="22"/>
              </w:rPr>
              <w:t>Sygnatura lub nr wydania</w:t>
            </w:r>
          </w:p>
        </w:tc>
      </w:tr>
      <w:tr w:rsidR="00C56BCB" w:rsidRPr="007D4625" w14:paraId="207A3747" w14:textId="77777777" w:rsidTr="008A7BDE">
        <w:trPr>
          <w:trHeight w:val="836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821F2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t>1</w:t>
            </w:r>
          </w:p>
        </w:tc>
        <w:tc>
          <w:tcPr>
            <w:tcW w:w="5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B3774" w14:textId="77777777" w:rsidR="00C56BCB" w:rsidRPr="007D4625" w:rsidRDefault="00C56BCB" w:rsidP="008A7BDE">
            <w:pPr>
              <w:rPr>
                <w:strike/>
                <w:sz w:val="20"/>
                <w:szCs w:val="22"/>
                <w:lang w:val="x-none" w:eastAsia="x-none"/>
              </w:rPr>
            </w:pPr>
            <w:r w:rsidRPr="007D4625">
              <w:rPr>
                <w:sz w:val="20"/>
                <w:szCs w:val="22"/>
                <w:lang w:eastAsia="x-none"/>
              </w:rPr>
              <w:t>Instrukcję IS.ZG.04 Organizacja bezpiecznej pracy przy urządzeniach energetycznych / organizacja prac szczególnie niebezpiecznych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B1E67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sz w:val="20"/>
                <w:szCs w:val="22"/>
              </w:rPr>
            </w:pPr>
            <w:r w:rsidRPr="007D4625">
              <w:rPr>
                <w:sz w:val="20"/>
                <w:szCs w:val="22"/>
              </w:rPr>
              <w:t>Wydanie 5</w:t>
            </w:r>
          </w:p>
        </w:tc>
      </w:tr>
      <w:tr w:rsidR="00C56BCB" w:rsidRPr="007D4625" w14:paraId="4B927610" w14:textId="77777777" w:rsidTr="008A7BDE">
        <w:trPr>
          <w:trHeight w:val="35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75AD0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t>2.</w:t>
            </w:r>
          </w:p>
        </w:tc>
        <w:tc>
          <w:tcPr>
            <w:tcW w:w="5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3A3FF" w14:textId="77777777" w:rsidR="00C56BCB" w:rsidRPr="007D4625" w:rsidRDefault="00C56BCB" w:rsidP="008A7BDE">
            <w:pPr>
              <w:spacing w:line="320" w:lineRule="exact"/>
              <w:ind w:left="57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t>PS.C.12 System LOTTO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73D95" w14:textId="018D9725" w:rsidR="00C56BCB" w:rsidRPr="006927B2" w:rsidRDefault="00C56BCB" w:rsidP="008A7BDE">
            <w:pPr>
              <w:spacing w:line="320" w:lineRule="exact"/>
              <w:jc w:val="center"/>
              <w:rPr>
                <w:rFonts w:eastAsia="Calibri"/>
                <w:sz w:val="20"/>
                <w:szCs w:val="22"/>
              </w:rPr>
            </w:pPr>
            <w:r w:rsidRPr="006927B2">
              <w:rPr>
                <w:rFonts w:eastAsia="Calibri"/>
                <w:sz w:val="20"/>
                <w:szCs w:val="22"/>
              </w:rPr>
              <w:t xml:space="preserve">Wyd. </w:t>
            </w:r>
            <w:r w:rsidR="0007238B" w:rsidRPr="006927B2">
              <w:rPr>
                <w:rFonts w:eastAsia="Calibri"/>
                <w:sz w:val="20"/>
                <w:szCs w:val="22"/>
              </w:rPr>
              <w:t xml:space="preserve"> 4</w:t>
            </w:r>
          </w:p>
        </w:tc>
      </w:tr>
      <w:tr w:rsidR="00C56BCB" w:rsidRPr="007D4625" w14:paraId="0D88394E" w14:textId="77777777" w:rsidTr="008A7BDE">
        <w:trPr>
          <w:trHeight w:val="688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82418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lastRenderedPageBreak/>
              <w:t>3.</w:t>
            </w:r>
          </w:p>
        </w:tc>
        <w:tc>
          <w:tcPr>
            <w:tcW w:w="5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D9638" w14:textId="77777777" w:rsidR="00C56BCB" w:rsidRPr="007D4625" w:rsidRDefault="00C56BCB" w:rsidP="008A7BDE">
            <w:pPr>
              <w:spacing w:line="320" w:lineRule="exact"/>
              <w:ind w:left="57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t>PS.C.06 Zapobieganie, gotowość i reagowanie na sytuacje awaryjne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8B297" w14:textId="2FEC04F0" w:rsidR="00C56BCB" w:rsidRPr="006927B2" w:rsidRDefault="00C56BCB" w:rsidP="008A7BDE">
            <w:pPr>
              <w:spacing w:line="320" w:lineRule="exact"/>
              <w:jc w:val="center"/>
              <w:rPr>
                <w:rFonts w:eastAsia="Calibri"/>
                <w:sz w:val="20"/>
                <w:szCs w:val="22"/>
              </w:rPr>
            </w:pPr>
            <w:r w:rsidRPr="006927B2">
              <w:rPr>
                <w:rFonts w:eastAsia="Calibri"/>
                <w:sz w:val="20"/>
                <w:szCs w:val="22"/>
              </w:rPr>
              <w:t xml:space="preserve">Wyd. </w:t>
            </w:r>
            <w:r w:rsidR="0007238B" w:rsidRPr="006927B2">
              <w:rPr>
                <w:rFonts w:eastAsia="Calibri"/>
                <w:sz w:val="20"/>
                <w:szCs w:val="22"/>
              </w:rPr>
              <w:t xml:space="preserve"> 8</w:t>
            </w:r>
          </w:p>
        </w:tc>
      </w:tr>
      <w:tr w:rsidR="00C56BCB" w:rsidRPr="007D4625" w14:paraId="31453C7E" w14:textId="77777777" w:rsidTr="008A7BDE">
        <w:trPr>
          <w:trHeight w:val="544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B0EC6" w14:textId="77777777" w:rsidR="00C56BCB" w:rsidRPr="007D4625" w:rsidRDefault="00C56BCB" w:rsidP="008A7BDE">
            <w:pPr>
              <w:spacing w:line="276" w:lineRule="auto"/>
              <w:jc w:val="center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t>4.</w:t>
            </w:r>
          </w:p>
        </w:tc>
        <w:tc>
          <w:tcPr>
            <w:tcW w:w="5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28690" w14:textId="77777777" w:rsidR="00C56BCB" w:rsidRPr="007D4625" w:rsidRDefault="00C56BCB" w:rsidP="008A7BDE">
            <w:pPr>
              <w:spacing w:line="320" w:lineRule="exact"/>
              <w:ind w:left="57"/>
              <w:rPr>
                <w:rFonts w:eastAsia="Calibri"/>
                <w:sz w:val="20"/>
                <w:szCs w:val="22"/>
              </w:rPr>
            </w:pPr>
            <w:r w:rsidRPr="007D4625">
              <w:rPr>
                <w:rFonts w:eastAsia="Calibri"/>
                <w:sz w:val="20"/>
                <w:szCs w:val="22"/>
              </w:rPr>
              <w:t>PS.C.09 Gotowość, reagowanie na wypadki i choroby zawodowe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12AD7" w14:textId="15A89F81" w:rsidR="00C56BCB" w:rsidRPr="006927B2" w:rsidRDefault="00C56BCB" w:rsidP="008A7BDE">
            <w:pPr>
              <w:spacing w:line="320" w:lineRule="exact"/>
              <w:jc w:val="center"/>
              <w:rPr>
                <w:rFonts w:eastAsia="Calibri"/>
                <w:sz w:val="20"/>
                <w:szCs w:val="22"/>
              </w:rPr>
            </w:pPr>
            <w:r w:rsidRPr="006927B2">
              <w:rPr>
                <w:rFonts w:eastAsia="Calibri"/>
                <w:sz w:val="20"/>
                <w:szCs w:val="22"/>
              </w:rPr>
              <w:t>Wyd.</w:t>
            </w:r>
            <w:r w:rsidR="0007238B" w:rsidRPr="006927B2">
              <w:rPr>
                <w:rFonts w:eastAsia="Calibri"/>
                <w:sz w:val="20"/>
                <w:szCs w:val="22"/>
              </w:rPr>
              <w:t xml:space="preserve"> 10</w:t>
            </w:r>
          </w:p>
        </w:tc>
      </w:tr>
    </w:tbl>
    <w:p w14:paraId="482E8511" w14:textId="77777777" w:rsidR="00C56BCB" w:rsidRPr="009B09A0" w:rsidRDefault="00C56BCB" w:rsidP="00C56BCB">
      <w:pPr>
        <w:spacing w:line="320" w:lineRule="exact"/>
        <w:rPr>
          <w:szCs w:val="22"/>
        </w:rPr>
      </w:pPr>
    </w:p>
    <w:p w14:paraId="3BB3A81B" w14:textId="77777777" w:rsidR="00C56BCB" w:rsidRPr="009B09A0" w:rsidRDefault="00C56BCB" w:rsidP="00C56BCB">
      <w:pPr>
        <w:spacing w:line="276" w:lineRule="auto"/>
        <w:rPr>
          <w:bCs/>
          <w:spacing w:val="2"/>
          <w:szCs w:val="22"/>
        </w:rPr>
      </w:pPr>
    </w:p>
    <w:p w14:paraId="7644DFDC" w14:textId="21147345" w:rsidR="00C56BCB" w:rsidRPr="009B09A0" w:rsidRDefault="00C56BCB" w:rsidP="00C56BCB">
      <w:pPr>
        <w:spacing w:line="276" w:lineRule="auto"/>
        <w:jc w:val="center"/>
        <w:rPr>
          <w:b/>
          <w:szCs w:val="22"/>
        </w:rPr>
      </w:pPr>
      <w:r w:rsidRPr="009B09A0">
        <w:rPr>
          <w:b/>
          <w:szCs w:val="22"/>
        </w:rPr>
        <w:t>Zamawiający:                                                                       Wykonawca:</w:t>
      </w:r>
    </w:p>
    <w:p w14:paraId="4B4CE2C6" w14:textId="2896EA7F" w:rsidR="00C56BCB" w:rsidRPr="009B09A0" w:rsidRDefault="00C56BCB" w:rsidP="00C56BCB">
      <w:pPr>
        <w:spacing w:line="276" w:lineRule="auto"/>
        <w:jc w:val="center"/>
        <w:rPr>
          <w:b/>
          <w:bCs/>
          <w:szCs w:val="22"/>
        </w:rPr>
      </w:pPr>
    </w:p>
    <w:p w14:paraId="5FA4967A" w14:textId="77777777" w:rsidR="00C56BCB" w:rsidRPr="009B09A0" w:rsidRDefault="00C56BCB" w:rsidP="00C56BCB">
      <w:pPr>
        <w:spacing w:line="276" w:lineRule="auto"/>
        <w:jc w:val="center"/>
        <w:rPr>
          <w:b/>
          <w:bCs/>
          <w:szCs w:val="22"/>
        </w:rPr>
      </w:pPr>
    </w:p>
    <w:p w14:paraId="482DAA46" w14:textId="77777777" w:rsidR="00C56BCB" w:rsidRPr="007D40A0" w:rsidRDefault="00C56BCB" w:rsidP="00C56BCB">
      <w:pPr>
        <w:spacing w:line="276" w:lineRule="auto"/>
        <w:jc w:val="center"/>
        <w:rPr>
          <w:b/>
          <w:bCs/>
          <w:szCs w:val="22"/>
        </w:rPr>
      </w:pPr>
      <w:r>
        <w:rPr>
          <w:b/>
          <w:bCs/>
          <w:szCs w:val="22"/>
        </w:rPr>
        <w:t>…………………………………</w:t>
      </w:r>
      <w:r>
        <w:rPr>
          <w:b/>
          <w:bCs/>
          <w:szCs w:val="22"/>
        </w:rPr>
        <w:tab/>
      </w:r>
      <w:r>
        <w:rPr>
          <w:b/>
          <w:bCs/>
          <w:szCs w:val="22"/>
        </w:rPr>
        <w:tab/>
      </w:r>
      <w:r>
        <w:rPr>
          <w:b/>
          <w:bCs/>
          <w:szCs w:val="22"/>
        </w:rPr>
        <w:tab/>
        <w:t>……………………………………</w:t>
      </w:r>
    </w:p>
    <w:p w14:paraId="1AEA251C" w14:textId="77777777" w:rsidR="00C56BCB" w:rsidRDefault="00C56BCB" w:rsidP="00C56BCB">
      <w:pPr>
        <w:shd w:val="clear" w:color="auto" w:fill="FFFFFF"/>
        <w:spacing w:line="276" w:lineRule="auto"/>
        <w:ind w:left="567" w:right="-2"/>
        <w:jc w:val="right"/>
        <w:rPr>
          <w:spacing w:val="-1"/>
          <w:szCs w:val="22"/>
        </w:rPr>
      </w:pPr>
    </w:p>
    <w:p w14:paraId="239E694F" w14:textId="77777777" w:rsidR="00C56BCB" w:rsidRDefault="00C56BCB" w:rsidP="00C56BCB">
      <w:pPr>
        <w:shd w:val="clear" w:color="auto" w:fill="FFFFFF"/>
        <w:spacing w:line="276" w:lineRule="auto"/>
        <w:ind w:left="567" w:right="-2"/>
        <w:jc w:val="right"/>
        <w:rPr>
          <w:spacing w:val="-1"/>
          <w:sz w:val="20"/>
        </w:rPr>
      </w:pPr>
    </w:p>
    <w:p w14:paraId="51029048" w14:textId="6A65F3FE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644E4F4F" w14:textId="2B45631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1FF73795" w14:textId="6A1C1AE1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3401C14" w14:textId="0F3AAFC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97621FC" w14:textId="24029F55" w:rsidR="00C56BCB" w:rsidRDefault="00C56BCB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13A7511B" w14:textId="14DF2864" w:rsidR="00C56BCB" w:rsidRDefault="00C56BCB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01D44EA" w14:textId="0DE9B4E1" w:rsidR="00C56BCB" w:rsidRDefault="00C56BCB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6CFAE02F" w14:textId="6F776B6C" w:rsidR="00043828" w:rsidRDefault="00043828" w:rsidP="00C81F9C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4DAE171F" w14:textId="0E910A05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10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53611448" w14:textId="4E53E659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3B8B628" w14:textId="68CDB748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36FD2896" w14:textId="290ADDC2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FAB2889" w14:textId="77777777" w:rsidR="00043828" w:rsidRDefault="00043828" w:rsidP="00043828">
      <w:pPr>
        <w:suppressAutoHyphens/>
        <w:autoSpaceDN w:val="0"/>
        <w:spacing w:line="276" w:lineRule="auto"/>
        <w:jc w:val="right"/>
        <w:textAlignment w:val="baseline"/>
        <w:rPr>
          <w:b/>
          <w:szCs w:val="22"/>
        </w:rPr>
      </w:pPr>
    </w:p>
    <w:p w14:paraId="743EE51C" w14:textId="77777777" w:rsidR="00043828" w:rsidRPr="007D40A0" w:rsidRDefault="00043828" w:rsidP="00043828">
      <w:pPr>
        <w:spacing w:line="259" w:lineRule="auto"/>
        <w:ind w:left="567"/>
        <w:rPr>
          <w:rFonts w:eastAsia="Calibri"/>
          <w:szCs w:val="22"/>
        </w:rPr>
      </w:pPr>
      <w:r w:rsidRPr="007D40A0">
        <w:rPr>
          <w:rFonts w:eastAsia="Calibri"/>
          <w:szCs w:val="22"/>
        </w:rPr>
        <w:t xml:space="preserve">…………………………………….… </w:t>
      </w:r>
      <w:r>
        <w:rPr>
          <w:rFonts w:eastAsia="Calibri"/>
          <w:szCs w:val="22"/>
        </w:rPr>
        <w:tab/>
      </w:r>
      <w:r>
        <w:rPr>
          <w:rFonts w:eastAsia="Calibri"/>
          <w:szCs w:val="22"/>
        </w:rPr>
        <w:tab/>
      </w:r>
      <w:r>
        <w:rPr>
          <w:rFonts w:eastAsia="Calibri"/>
          <w:szCs w:val="22"/>
        </w:rPr>
        <w:tab/>
        <w:t>…………………………….</w:t>
      </w:r>
    </w:p>
    <w:p w14:paraId="2BE85F1B" w14:textId="77777777" w:rsidR="00043828" w:rsidRPr="007D40A0" w:rsidRDefault="00043828" w:rsidP="00C56BCB">
      <w:pPr>
        <w:spacing w:line="259" w:lineRule="auto"/>
        <w:ind w:left="283"/>
        <w:rPr>
          <w:rFonts w:eastAsia="Calibri"/>
          <w:szCs w:val="22"/>
        </w:rPr>
      </w:pPr>
      <w:r w:rsidRPr="007D40A0">
        <w:rPr>
          <w:rFonts w:eastAsia="Calibri"/>
          <w:szCs w:val="22"/>
        </w:rPr>
        <w:t xml:space="preserve">(nazwa firmy Wykonawcy zlecenia/umowy) </w:t>
      </w:r>
      <w:r w:rsidRPr="007D40A0">
        <w:rPr>
          <w:rFonts w:eastAsia="Calibri"/>
          <w:szCs w:val="22"/>
        </w:rPr>
        <w:tab/>
      </w:r>
      <w:r w:rsidRPr="007D40A0">
        <w:rPr>
          <w:rFonts w:eastAsia="Calibri"/>
          <w:szCs w:val="22"/>
        </w:rPr>
        <w:tab/>
      </w:r>
      <w:r w:rsidRPr="007D40A0">
        <w:rPr>
          <w:rFonts w:eastAsia="Calibri"/>
          <w:szCs w:val="22"/>
        </w:rPr>
        <w:tab/>
        <w:t>(miejscowość, data)</w:t>
      </w:r>
      <w:r w:rsidRPr="007D40A0">
        <w:rPr>
          <w:rFonts w:eastAsia="Calibri"/>
          <w:szCs w:val="22"/>
        </w:rPr>
        <w:tab/>
      </w:r>
      <w:r w:rsidRPr="007D40A0">
        <w:rPr>
          <w:rFonts w:eastAsia="Calibri"/>
          <w:szCs w:val="22"/>
        </w:rPr>
        <w:tab/>
      </w:r>
      <w:r w:rsidRPr="007D40A0">
        <w:rPr>
          <w:rFonts w:eastAsia="Calibri"/>
          <w:szCs w:val="22"/>
        </w:rPr>
        <w:tab/>
      </w:r>
    </w:p>
    <w:p w14:paraId="0C955312" w14:textId="77777777" w:rsidR="00043828" w:rsidRPr="007D40A0" w:rsidRDefault="00043828" w:rsidP="00043828">
      <w:pPr>
        <w:spacing w:line="259" w:lineRule="auto"/>
        <w:jc w:val="center"/>
        <w:rPr>
          <w:rFonts w:eastAsia="Calibri"/>
          <w:szCs w:val="22"/>
        </w:rPr>
      </w:pPr>
      <w:r w:rsidRPr="007D40A0">
        <w:rPr>
          <w:rFonts w:eastAsia="Calibri"/>
          <w:szCs w:val="22"/>
        </w:rPr>
        <w:t>Oświadczenie o odpadach</w:t>
      </w:r>
    </w:p>
    <w:p w14:paraId="57A09F39" w14:textId="77777777" w:rsidR="00043828" w:rsidRPr="007D40A0" w:rsidRDefault="00043828" w:rsidP="00043828">
      <w:pPr>
        <w:spacing w:line="259" w:lineRule="auto"/>
        <w:jc w:val="center"/>
        <w:rPr>
          <w:rFonts w:eastAsia="Calibri"/>
          <w:szCs w:val="22"/>
        </w:rPr>
      </w:pPr>
      <w:r w:rsidRPr="007D40A0">
        <w:rPr>
          <w:rFonts w:eastAsia="Calibri"/>
          <w:szCs w:val="22"/>
        </w:rPr>
        <w:t>wymagane na podstawie art. 236b, ust. 1a Ustawy Prawo ochrony środowiska</w:t>
      </w:r>
    </w:p>
    <w:p w14:paraId="480924B3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Na podstawie zlecenia/umowy znak: ……..……......................................................................................................</w:t>
      </w:r>
    </w:p>
    <w:p w14:paraId="21D1BC73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lastRenderedPageBreak/>
        <w:t>dla zadania pn.: ……………………………………………………………………………………………………...</w:t>
      </w:r>
    </w:p>
    <w:p w14:paraId="06373DF4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z dnia …………………….. działając w imieniu……………………………………….…………………………</w:t>
      </w:r>
    </w:p>
    <w:p w14:paraId="105079A2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……………………………………………………………………………………………………………………...</w:t>
      </w:r>
    </w:p>
    <w:p w14:paraId="7A56F3F8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oświadczam (-y), że podczas wykonywania prac na instalacji Zamawiającego</w:t>
      </w:r>
    </w:p>
    <w:p w14:paraId="74DA732B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……………………………………………….............................................................................................................</w:t>
      </w:r>
    </w:p>
    <w:p w14:paraId="7B811F0B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(nazwa obiektu w miejscowości)</w:t>
      </w:r>
    </w:p>
    <w:p w14:paraId="2390F4E4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nie zostały wytworzone /zostały* wytworzone odpady: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"/>
        <w:gridCol w:w="1418"/>
        <w:gridCol w:w="3544"/>
        <w:gridCol w:w="1559"/>
        <w:gridCol w:w="2234"/>
      </w:tblGrid>
      <w:tr w:rsidR="00043828" w:rsidRPr="007D40A0" w14:paraId="6DF40349" w14:textId="77777777" w:rsidTr="00C56BCB">
        <w:trPr>
          <w:jc w:val="center"/>
        </w:trPr>
        <w:tc>
          <w:tcPr>
            <w:tcW w:w="533" w:type="dxa"/>
            <w:vAlign w:val="center"/>
          </w:tcPr>
          <w:p w14:paraId="0B0F871A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Lp.</w:t>
            </w:r>
          </w:p>
        </w:tc>
        <w:tc>
          <w:tcPr>
            <w:tcW w:w="1418" w:type="dxa"/>
            <w:vAlign w:val="center"/>
          </w:tcPr>
          <w:p w14:paraId="6DBEB3BA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Kod odpadu</w:t>
            </w:r>
          </w:p>
        </w:tc>
        <w:tc>
          <w:tcPr>
            <w:tcW w:w="3544" w:type="dxa"/>
            <w:vAlign w:val="center"/>
          </w:tcPr>
          <w:p w14:paraId="4801EB1E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Rodzaj odpadu</w:t>
            </w:r>
          </w:p>
        </w:tc>
        <w:tc>
          <w:tcPr>
            <w:tcW w:w="1559" w:type="dxa"/>
            <w:vAlign w:val="center"/>
          </w:tcPr>
          <w:p w14:paraId="0CA5C42E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Ilość wytworzonego odpadu</w:t>
            </w:r>
          </w:p>
          <w:p w14:paraId="4E63C9DD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w tonach [Mg]</w:t>
            </w:r>
          </w:p>
        </w:tc>
        <w:tc>
          <w:tcPr>
            <w:tcW w:w="2234" w:type="dxa"/>
          </w:tcPr>
          <w:p w14:paraId="6544031E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Sposób przetwarzania:</w:t>
            </w:r>
          </w:p>
          <w:p w14:paraId="7D387BF3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unieszkodliwiane (D)</w:t>
            </w:r>
          </w:p>
          <w:p w14:paraId="7AF80240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lub</w:t>
            </w:r>
          </w:p>
          <w:p w14:paraId="177B3D86" w14:textId="77777777" w:rsidR="00043828" w:rsidRPr="007D40A0" w:rsidRDefault="00043828" w:rsidP="00043828">
            <w:pPr>
              <w:jc w:val="center"/>
              <w:rPr>
                <w:b/>
                <w:sz w:val="20"/>
              </w:rPr>
            </w:pPr>
            <w:r w:rsidRPr="007D40A0">
              <w:rPr>
                <w:b/>
                <w:sz w:val="20"/>
              </w:rPr>
              <w:t>odzysk (R)</w:t>
            </w:r>
          </w:p>
        </w:tc>
      </w:tr>
      <w:tr w:rsidR="00043828" w:rsidRPr="007D40A0" w14:paraId="1FFBBA88" w14:textId="77777777" w:rsidTr="00C56BCB">
        <w:trPr>
          <w:jc w:val="center"/>
        </w:trPr>
        <w:tc>
          <w:tcPr>
            <w:tcW w:w="533" w:type="dxa"/>
          </w:tcPr>
          <w:p w14:paraId="452EFDE8" w14:textId="77777777" w:rsidR="00043828" w:rsidRPr="007D40A0" w:rsidRDefault="00043828" w:rsidP="00CB05EC">
            <w:pPr>
              <w:numPr>
                <w:ilvl w:val="0"/>
                <w:numId w:val="11"/>
              </w:numPr>
              <w:spacing w:line="259" w:lineRule="auto"/>
              <w:jc w:val="center"/>
              <w:rPr>
                <w:sz w:val="20"/>
              </w:rPr>
            </w:pPr>
          </w:p>
        </w:tc>
        <w:tc>
          <w:tcPr>
            <w:tcW w:w="1418" w:type="dxa"/>
          </w:tcPr>
          <w:p w14:paraId="36CF86D2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3544" w:type="dxa"/>
          </w:tcPr>
          <w:p w14:paraId="52740273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1559" w:type="dxa"/>
          </w:tcPr>
          <w:p w14:paraId="478EDFA7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</w:tcPr>
          <w:p w14:paraId="4F26D665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</w:tr>
      <w:tr w:rsidR="00043828" w:rsidRPr="007D40A0" w14:paraId="1B9EBF88" w14:textId="77777777" w:rsidTr="00C56BCB">
        <w:trPr>
          <w:jc w:val="center"/>
        </w:trPr>
        <w:tc>
          <w:tcPr>
            <w:tcW w:w="533" w:type="dxa"/>
          </w:tcPr>
          <w:p w14:paraId="172FC515" w14:textId="77777777" w:rsidR="00043828" w:rsidRPr="007D40A0" w:rsidRDefault="00043828" w:rsidP="00CB05EC">
            <w:pPr>
              <w:numPr>
                <w:ilvl w:val="0"/>
                <w:numId w:val="11"/>
              </w:numPr>
              <w:spacing w:line="259" w:lineRule="auto"/>
              <w:jc w:val="center"/>
              <w:rPr>
                <w:sz w:val="20"/>
              </w:rPr>
            </w:pPr>
          </w:p>
        </w:tc>
        <w:tc>
          <w:tcPr>
            <w:tcW w:w="1418" w:type="dxa"/>
          </w:tcPr>
          <w:p w14:paraId="1EA869A8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3544" w:type="dxa"/>
          </w:tcPr>
          <w:p w14:paraId="3DEA2042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1559" w:type="dxa"/>
          </w:tcPr>
          <w:p w14:paraId="59E44FBA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</w:tcPr>
          <w:p w14:paraId="26D384EA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</w:tr>
      <w:tr w:rsidR="00043828" w:rsidRPr="007D40A0" w14:paraId="2E453ABF" w14:textId="77777777" w:rsidTr="00C56BCB">
        <w:trPr>
          <w:jc w:val="center"/>
        </w:trPr>
        <w:tc>
          <w:tcPr>
            <w:tcW w:w="533" w:type="dxa"/>
          </w:tcPr>
          <w:p w14:paraId="34267290" w14:textId="77777777" w:rsidR="00043828" w:rsidRPr="007D40A0" w:rsidRDefault="00043828" w:rsidP="00CB05EC">
            <w:pPr>
              <w:numPr>
                <w:ilvl w:val="0"/>
                <w:numId w:val="11"/>
              </w:numPr>
              <w:spacing w:line="259" w:lineRule="auto"/>
              <w:jc w:val="center"/>
              <w:rPr>
                <w:sz w:val="20"/>
              </w:rPr>
            </w:pPr>
          </w:p>
        </w:tc>
        <w:tc>
          <w:tcPr>
            <w:tcW w:w="1418" w:type="dxa"/>
          </w:tcPr>
          <w:p w14:paraId="4205D3F5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3544" w:type="dxa"/>
          </w:tcPr>
          <w:p w14:paraId="74A12914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1559" w:type="dxa"/>
          </w:tcPr>
          <w:p w14:paraId="65B1E49E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</w:tcPr>
          <w:p w14:paraId="749C6114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</w:tr>
      <w:tr w:rsidR="00043828" w:rsidRPr="007D40A0" w14:paraId="6D322C69" w14:textId="77777777" w:rsidTr="00C56BCB">
        <w:trPr>
          <w:jc w:val="center"/>
        </w:trPr>
        <w:tc>
          <w:tcPr>
            <w:tcW w:w="533" w:type="dxa"/>
          </w:tcPr>
          <w:p w14:paraId="30EB7C3E" w14:textId="77777777" w:rsidR="00043828" w:rsidRPr="007D40A0" w:rsidRDefault="00043828" w:rsidP="00CB05EC">
            <w:pPr>
              <w:numPr>
                <w:ilvl w:val="0"/>
                <w:numId w:val="11"/>
              </w:numPr>
              <w:spacing w:line="259" w:lineRule="auto"/>
              <w:jc w:val="center"/>
              <w:rPr>
                <w:sz w:val="20"/>
              </w:rPr>
            </w:pPr>
          </w:p>
        </w:tc>
        <w:tc>
          <w:tcPr>
            <w:tcW w:w="1418" w:type="dxa"/>
          </w:tcPr>
          <w:p w14:paraId="550A1B9B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3544" w:type="dxa"/>
          </w:tcPr>
          <w:p w14:paraId="7FD1F547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1559" w:type="dxa"/>
          </w:tcPr>
          <w:p w14:paraId="34BB9B2E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</w:tcPr>
          <w:p w14:paraId="1C3D0D41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</w:tr>
      <w:tr w:rsidR="00043828" w:rsidRPr="007D40A0" w14:paraId="3802F0A6" w14:textId="77777777" w:rsidTr="00C56BCB">
        <w:trPr>
          <w:jc w:val="center"/>
        </w:trPr>
        <w:tc>
          <w:tcPr>
            <w:tcW w:w="533" w:type="dxa"/>
          </w:tcPr>
          <w:p w14:paraId="38DEA205" w14:textId="77777777" w:rsidR="00043828" w:rsidRPr="007D40A0" w:rsidRDefault="00043828" w:rsidP="00CB05EC">
            <w:pPr>
              <w:numPr>
                <w:ilvl w:val="0"/>
                <w:numId w:val="11"/>
              </w:numPr>
              <w:spacing w:line="259" w:lineRule="auto"/>
              <w:jc w:val="center"/>
              <w:rPr>
                <w:sz w:val="20"/>
              </w:rPr>
            </w:pPr>
          </w:p>
        </w:tc>
        <w:tc>
          <w:tcPr>
            <w:tcW w:w="1418" w:type="dxa"/>
          </w:tcPr>
          <w:p w14:paraId="4FFA669E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3544" w:type="dxa"/>
          </w:tcPr>
          <w:p w14:paraId="543F9C34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1559" w:type="dxa"/>
          </w:tcPr>
          <w:p w14:paraId="27586ACE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</w:tcPr>
          <w:p w14:paraId="06063A9B" w14:textId="77777777" w:rsidR="00043828" w:rsidRPr="007D40A0" w:rsidRDefault="00043828" w:rsidP="00043828">
            <w:pPr>
              <w:jc w:val="center"/>
              <w:rPr>
                <w:sz w:val="20"/>
              </w:rPr>
            </w:pPr>
          </w:p>
        </w:tc>
      </w:tr>
    </w:tbl>
    <w:p w14:paraId="63D6EDD0" w14:textId="77777777" w:rsidR="00043828" w:rsidRPr="007D40A0" w:rsidRDefault="00043828" w:rsidP="00043828">
      <w:pPr>
        <w:spacing w:line="259" w:lineRule="auto"/>
        <w:rPr>
          <w:rFonts w:eastAsia="Calibri"/>
          <w:szCs w:val="22"/>
        </w:rPr>
      </w:pPr>
    </w:p>
    <w:p w14:paraId="476E38C7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W/w odpady zostały przekazane do firmy …...……………………………………</w:t>
      </w:r>
      <w:r>
        <w:rPr>
          <w:rFonts w:eastAsia="Calibri"/>
          <w:szCs w:val="22"/>
        </w:rPr>
        <w:t>…</w:t>
      </w:r>
      <w:r w:rsidRPr="007D40A0">
        <w:rPr>
          <w:rFonts w:eastAsia="Calibri"/>
          <w:szCs w:val="22"/>
        </w:rPr>
        <w:t>……</w:t>
      </w:r>
    </w:p>
    <w:p w14:paraId="6A84F991" w14:textId="77777777" w:rsidR="00043828" w:rsidRPr="007D40A0" w:rsidRDefault="00043828" w:rsidP="00043828">
      <w:pPr>
        <w:spacing w:line="259" w:lineRule="auto"/>
        <w:ind w:left="4248" w:firstLine="708"/>
        <w:rPr>
          <w:rFonts w:eastAsia="Calibri"/>
          <w:szCs w:val="22"/>
        </w:rPr>
      </w:pPr>
      <w:r w:rsidRPr="007D40A0">
        <w:rPr>
          <w:rFonts w:eastAsia="Calibri"/>
          <w:szCs w:val="22"/>
        </w:rPr>
        <w:t>(wpisać nazwę firmy)</w:t>
      </w:r>
    </w:p>
    <w:p w14:paraId="0A671043" w14:textId="77777777" w:rsidR="00043828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na podstawie</w:t>
      </w:r>
      <w:r>
        <w:rPr>
          <w:rFonts w:eastAsia="Calibri"/>
          <w:szCs w:val="22"/>
        </w:rPr>
        <w:t xml:space="preserve"> zlecenia/umowy </w:t>
      </w:r>
      <w:r w:rsidRPr="007D40A0">
        <w:rPr>
          <w:rFonts w:eastAsia="Calibri"/>
          <w:szCs w:val="22"/>
        </w:rPr>
        <w:t>…….…………………………………………………………</w:t>
      </w:r>
    </w:p>
    <w:p w14:paraId="2EE792FD" w14:textId="77777777" w:rsidR="00043828" w:rsidRPr="007D40A0" w:rsidRDefault="00043828" w:rsidP="00043828">
      <w:pPr>
        <w:spacing w:line="259" w:lineRule="auto"/>
        <w:ind w:left="2832" w:firstLine="708"/>
        <w:rPr>
          <w:rFonts w:eastAsia="Calibri"/>
          <w:szCs w:val="22"/>
        </w:rPr>
      </w:pPr>
      <w:r w:rsidRPr="007D40A0">
        <w:rPr>
          <w:rFonts w:eastAsia="Calibri"/>
          <w:szCs w:val="22"/>
        </w:rPr>
        <w:t>(wpisać nr i datę zawarcia zlecenia /umowy)</w:t>
      </w:r>
    </w:p>
    <w:p w14:paraId="04FEB3AE" w14:textId="77777777" w:rsidR="00043828" w:rsidRPr="007D40A0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Załączniki wymagane do Oświadczenia:</w:t>
      </w:r>
    </w:p>
    <w:p w14:paraId="3A3FBD6E" w14:textId="77777777" w:rsidR="00043828" w:rsidRPr="007D40A0" w:rsidRDefault="00043828" w:rsidP="00CB05EC">
      <w:pPr>
        <w:numPr>
          <w:ilvl w:val="0"/>
          <w:numId w:val="10"/>
        </w:numPr>
        <w:spacing w:line="259" w:lineRule="auto"/>
        <w:contextualSpacing/>
        <w:rPr>
          <w:rFonts w:eastAsia="Calibri"/>
          <w:szCs w:val="22"/>
        </w:rPr>
      </w:pPr>
      <w:r w:rsidRPr="007D40A0">
        <w:rPr>
          <w:rFonts w:eastAsia="Calibri"/>
          <w:szCs w:val="22"/>
        </w:rPr>
        <w:t>kopie Kart Przekazania Odpadów - ………… szt.</w:t>
      </w:r>
    </w:p>
    <w:p w14:paraId="3A52E6AC" w14:textId="77777777" w:rsidR="00043828" w:rsidRPr="007D40A0" w:rsidRDefault="00043828" w:rsidP="00043828">
      <w:pPr>
        <w:spacing w:line="259" w:lineRule="auto"/>
        <w:ind w:left="720"/>
        <w:contextualSpacing/>
        <w:rPr>
          <w:rFonts w:eastAsia="Calibri"/>
          <w:szCs w:val="22"/>
        </w:rPr>
      </w:pPr>
    </w:p>
    <w:p w14:paraId="196839CA" w14:textId="77777777" w:rsidR="00043828" w:rsidRPr="007D40A0" w:rsidRDefault="00043828" w:rsidP="00043828">
      <w:pPr>
        <w:spacing w:line="259" w:lineRule="auto"/>
        <w:ind w:left="720"/>
        <w:contextualSpacing/>
        <w:rPr>
          <w:rFonts w:eastAsia="Calibri"/>
          <w:szCs w:val="22"/>
        </w:rPr>
      </w:pPr>
    </w:p>
    <w:p w14:paraId="4E7DC409" w14:textId="77777777" w:rsidR="00043828" w:rsidRPr="007D40A0" w:rsidRDefault="00043828" w:rsidP="00043828">
      <w:pPr>
        <w:spacing w:line="259" w:lineRule="auto"/>
        <w:ind w:left="4248" w:firstLine="708"/>
        <w:rPr>
          <w:rFonts w:eastAsia="Calibri"/>
          <w:szCs w:val="22"/>
        </w:rPr>
      </w:pPr>
      <w:r>
        <w:rPr>
          <w:rFonts w:eastAsia="Calibri"/>
          <w:szCs w:val="22"/>
        </w:rPr>
        <w:t>…</w:t>
      </w:r>
      <w:r w:rsidRPr="007D40A0">
        <w:rPr>
          <w:rFonts w:eastAsia="Calibri"/>
          <w:szCs w:val="22"/>
        </w:rPr>
        <w:t>..……………………………………..</w:t>
      </w:r>
    </w:p>
    <w:p w14:paraId="49D67C50" w14:textId="77777777" w:rsidR="00043828" w:rsidRPr="007D40A0" w:rsidRDefault="00043828" w:rsidP="00043828">
      <w:pPr>
        <w:spacing w:line="259" w:lineRule="auto"/>
        <w:ind w:left="4956"/>
        <w:rPr>
          <w:rFonts w:eastAsia="Calibri"/>
          <w:szCs w:val="22"/>
        </w:rPr>
      </w:pPr>
      <w:r w:rsidRPr="007D40A0">
        <w:rPr>
          <w:rFonts w:eastAsia="Calibri"/>
          <w:szCs w:val="22"/>
        </w:rPr>
        <w:lastRenderedPageBreak/>
        <w:t>Podpis osoby upoważnionej Wykonawcy prac</w:t>
      </w:r>
    </w:p>
    <w:p w14:paraId="446BEA3F" w14:textId="77777777" w:rsidR="00043828" w:rsidRPr="007D40A0" w:rsidRDefault="00043828" w:rsidP="00043828">
      <w:pPr>
        <w:spacing w:line="259" w:lineRule="auto"/>
        <w:ind w:left="4956"/>
        <w:rPr>
          <w:rFonts w:eastAsia="Calibri"/>
          <w:szCs w:val="22"/>
        </w:rPr>
      </w:pPr>
    </w:p>
    <w:p w14:paraId="7B063CEA" w14:textId="77777777" w:rsidR="00043828" w:rsidRDefault="00043828" w:rsidP="00C56BCB">
      <w:pPr>
        <w:spacing w:line="259" w:lineRule="auto"/>
        <w:ind w:left="340"/>
        <w:rPr>
          <w:rFonts w:eastAsia="Calibri"/>
          <w:szCs w:val="22"/>
        </w:rPr>
      </w:pPr>
      <w:r w:rsidRPr="007D40A0">
        <w:rPr>
          <w:rFonts w:eastAsia="Calibri"/>
          <w:szCs w:val="22"/>
        </w:rPr>
        <w:t>*) niepotrzebne skreślić</w:t>
      </w:r>
    </w:p>
    <w:p w14:paraId="20EA1819" w14:textId="1128D610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66A8D051" w14:textId="754CAF94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19F8C025" w14:textId="76F01D2F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711E54E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777896B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8395D58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EA7EF09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50CA3941" w14:textId="77777777" w:rsidR="002D7793" w:rsidRDefault="002D7793" w:rsidP="0004382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3CC69E5" w14:textId="040759B3" w:rsidR="00043828" w:rsidRDefault="00043828" w:rsidP="00C81F9C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2908E3E6" w14:textId="7620BCC4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11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60F68FAE" w14:textId="6DF2F660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1CE2BDDC" w14:textId="6D9A631B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56D8EDA8" w14:textId="5B2220C5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474FFE22" w14:textId="62D52CA6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271ED564" w14:textId="64ED252F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78B85D54" w14:textId="7777777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131D2846" w14:textId="77777777" w:rsidR="00043828" w:rsidRPr="009B09A0" w:rsidRDefault="00043828" w:rsidP="00043828">
      <w:pPr>
        <w:tabs>
          <w:tab w:val="left" w:pos="1695"/>
        </w:tabs>
        <w:spacing w:line="276" w:lineRule="auto"/>
        <w:jc w:val="center"/>
        <w:rPr>
          <w:b/>
          <w:bCs/>
          <w:szCs w:val="22"/>
        </w:rPr>
      </w:pPr>
      <w:r w:rsidRPr="009B09A0">
        <w:rPr>
          <w:b/>
          <w:bCs/>
          <w:szCs w:val="22"/>
        </w:rPr>
        <w:t>OŚWIADCZENIE O ZAPOZNANIU Z DOKUMENTEM BEZPIECZEŃSTWA</w:t>
      </w:r>
    </w:p>
    <w:p w14:paraId="609ECF28" w14:textId="77777777" w:rsidR="00043828" w:rsidRPr="009B09A0" w:rsidRDefault="00043828" w:rsidP="00043828">
      <w:pPr>
        <w:tabs>
          <w:tab w:val="left" w:pos="1695"/>
        </w:tabs>
        <w:spacing w:line="276" w:lineRule="auto"/>
        <w:rPr>
          <w:b/>
          <w:bCs/>
          <w:szCs w:val="22"/>
        </w:rPr>
      </w:pPr>
    </w:p>
    <w:p w14:paraId="477E278B" w14:textId="77777777" w:rsidR="00043828" w:rsidRPr="009B09A0" w:rsidRDefault="00043828" w:rsidP="00043828">
      <w:pPr>
        <w:tabs>
          <w:tab w:val="left" w:pos="1695"/>
        </w:tabs>
        <w:spacing w:line="276" w:lineRule="auto"/>
        <w:rPr>
          <w:b/>
          <w:bCs/>
          <w:szCs w:val="22"/>
        </w:rPr>
      </w:pPr>
    </w:p>
    <w:p w14:paraId="4DBFDC8E" w14:textId="77777777" w:rsidR="00043828" w:rsidRPr="009B09A0" w:rsidRDefault="00043828" w:rsidP="00043828">
      <w:pPr>
        <w:tabs>
          <w:tab w:val="left" w:pos="1695"/>
        </w:tabs>
        <w:spacing w:line="276" w:lineRule="auto"/>
        <w:rPr>
          <w:b/>
          <w:bCs/>
          <w:szCs w:val="22"/>
        </w:rPr>
      </w:pPr>
    </w:p>
    <w:p w14:paraId="547D245A" w14:textId="77777777" w:rsidR="00043828" w:rsidRPr="009B09A0" w:rsidRDefault="00043828" w:rsidP="00043828">
      <w:pPr>
        <w:tabs>
          <w:tab w:val="left" w:pos="1695"/>
        </w:tabs>
        <w:spacing w:line="276" w:lineRule="auto"/>
        <w:rPr>
          <w:b/>
          <w:bCs/>
          <w:szCs w:val="22"/>
        </w:rPr>
      </w:pPr>
    </w:p>
    <w:p w14:paraId="5FE878B2" w14:textId="77777777" w:rsidR="00043828" w:rsidRPr="009B09A0" w:rsidRDefault="00043828" w:rsidP="00043828">
      <w:pPr>
        <w:tabs>
          <w:tab w:val="left" w:pos="1695"/>
        </w:tabs>
        <w:spacing w:line="276" w:lineRule="auto"/>
        <w:rPr>
          <w:b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96"/>
        <w:gridCol w:w="1086"/>
        <w:gridCol w:w="4082"/>
      </w:tblGrid>
      <w:tr w:rsidR="00043828" w:rsidRPr="009B09A0" w14:paraId="42552807" w14:textId="77777777" w:rsidTr="00043828">
        <w:tc>
          <w:tcPr>
            <w:tcW w:w="4128" w:type="dxa"/>
            <w:hideMark/>
          </w:tcPr>
          <w:p w14:paraId="746B22FF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  <w:r w:rsidRPr="009B09A0">
              <w:rPr>
                <w:b/>
                <w:szCs w:val="22"/>
              </w:rPr>
              <w:t>………………………………………………..</w:t>
            </w:r>
          </w:p>
        </w:tc>
        <w:tc>
          <w:tcPr>
            <w:tcW w:w="2609" w:type="dxa"/>
          </w:tcPr>
          <w:p w14:paraId="4D2A84C6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</w:p>
        </w:tc>
        <w:tc>
          <w:tcPr>
            <w:tcW w:w="4128" w:type="dxa"/>
            <w:hideMark/>
          </w:tcPr>
          <w:p w14:paraId="73348EBF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  <w:r>
              <w:rPr>
                <w:b/>
                <w:szCs w:val="22"/>
              </w:rPr>
              <w:t>…………………………………………</w:t>
            </w:r>
          </w:p>
        </w:tc>
      </w:tr>
      <w:tr w:rsidR="00043828" w:rsidRPr="009B09A0" w14:paraId="0DB52A99" w14:textId="77777777" w:rsidTr="00043828">
        <w:tc>
          <w:tcPr>
            <w:tcW w:w="4128" w:type="dxa"/>
            <w:hideMark/>
          </w:tcPr>
          <w:p w14:paraId="57ED6B16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  <w:r w:rsidRPr="009B09A0">
              <w:rPr>
                <w:b/>
                <w:szCs w:val="22"/>
              </w:rPr>
              <w:t>Pracodawca</w:t>
            </w:r>
          </w:p>
        </w:tc>
        <w:tc>
          <w:tcPr>
            <w:tcW w:w="2609" w:type="dxa"/>
          </w:tcPr>
          <w:p w14:paraId="4A31FCF7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</w:p>
        </w:tc>
        <w:tc>
          <w:tcPr>
            <w:tcW w:w="4128" w:type="dxa"/>
            <w:hideMark/>
          </w:tcPr>
          <w:p w14:paraId="7AC25EA0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  <w:r w:rsidRPr="009B09A0">
              <w:rPr>
                <w:b/>
                <w:szCs w:val="22"/>
              </w:rPr>
              <w:t>miejscowość</w:t>
            </w:r>
          </w:p>
        </w:tc>
      </w:tr>
      <w:tr w:rsidR="00043828" w:rsidRPr="009B09A0" w14:paraId="7A2734E1" w14:textId="77777777" w:rsidTr="00043828">
        <w:trPr>
          <w:trHeight w:val="167"/>
        </w:trPr>
        <w:tc>
          <w:tcPr>
            <w:tcW w:w="4128" w:type="dxa"/>
          </w:tcPr>
          <w:p w14:paraId="7A2FD677" w14:textId="77777777" w:rsidR="00043828" w:rsidRDefault="00043828" w:rsidP="00043828">
            <w:pPr>
              <w:spacing w:line="276" w:lineRule="auto"/>
              <w:rPr>
                <w:b/>
                <w:szCs w:val="22"/>
              </w:rPr>
            </w:pPr>
          </w:p>
          <w:p w14:paraId="18439DDA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</w:p>
        </w:tc>
        <w:tc>
          <w:tcPr>
            <w:tcW w:w="2609" w:type="dxa"/>
          </w:tcPr>
          <w:p w14:paraId="750B692B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</w:p>
        </w:tc>
        <w:tc>
          <w:tcPr>
            <w:tcW w:w="4128" w:type="dxa"/>
          </w:tcPr>
          <w:p w14:paraId="51CE8092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</w:p>
        </w:tc>
      </w:tr>
      <w:tr w:rsidR="00043828" w:rsidRPr="009B09A0" w14:paraId="51F56DA6" w14:textId="77777777" w:rsidTr="00043828">
        <w:tc>
          <w:tcPr>
            <w:tcW w:w="4128" w:type="dxa"/>
            <w:hideMark/>
          </w:tcPr>
          <w:p w14:paraId="4D24A5C1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  <w:r w:rsidRPr="009B09A0">
              <w:rPr>
                <w:b/>
                <w:szCs w:val="22"/>
              </w:rPr>
              <w:t>…………………………………………………..</w:t>
            </w:r>
          </w:p>
        </w:tc>
        <w:tc>
          <w:tcPr>
            <w:tcW w:w="2609" w:type="dxa"/>
          </w:tcPr>
          <w:p w14:paraId="11F7CD6F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</w:p>
        </w:tc>
        <w:tc>
          <w:tcPr>
            <w:tcW w:w="4128" w:type="dxa"/>
          </w:tcPr>
          <w:p w14:paraId="6A90D983" w14:textId="77777777" w:rsidR="00043828" w:rsidRPr="009B09A0" w:rsidRDefault="00043828" w:rsidP="00043828">
            <w:pPr>
              <w:spacing w:line="276" w:lineRule="auto"/>
              <w:rPr>
                <w:b/>
                <w:szCs w:val="22"/>
              </w:rPr>
            </w:pPr>
          </w:p>
        </w:tc>
      </w:tr>
      <w:tr w:rsidR="00043828" w:rsidRPr="009B09A0" w14:paraId="6ABF548F" w14:textId="77777777" w:rsidTr="00043828">
        <w:tc>
          <w:tcPr>
            <w:tcW w:w="4128" w:type="dxa"/>
            <w:hideMark/>
          </w:tcPr>
          <w:p w14:paraId="4F7C6B32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  <w:r w:rsidRPr="009B09A0">
              <w:rPr>
                <w:b/>
                <w:szCs w:val="22"/>
              </w:rPr>
              <w:t>Imię i nazwisko pracownika</w:t>
            </w:r>
          </w:p>
        </w:tc>
        <w:tc>
          <w:tcPr>
            <w:tcW w:w="2609" w:type="dxa"/>
          </w:tcPr>
          <w:p w14:paraId="73293A99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</w:p>
        </w:tc>
        <w:tc>
          <w:tcPr>
            <w:tcW w:w="4128" w:type="dxa"/>
          </w:tcPr>
          <w:p w14:paraId="0FB9ECD5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</w:p>
        </w:tc>
      </w:tr>
    </w:tbl>
    <w:p w14:paraId="491BE018" w14:textId="77777777" w:rsidR="00043828" w:rsidRPr="009B09A0" w:rsidRDefault="00043828" w:rsidP="00043828">
      <w:pPr>
        <w:spacing w:line="276" w:lineRule="auto"/>
        <w:rPr>
          <w:szCs w:val="22"/>
        </w:rPr>
      </w:pPr>
    </w:p>
    <w:p w14:paraId="4D70D302" w14:textId="77777777" w:rsidR="00043828" w:rsidRPr="009B09A0" w:rsidRDefault="00043828" w:rsidP="00043828">
      <w:pPr>
        <w:spacing w:line="276" w:lineRule="auto"/>
        <w:rPr>
          <w:szCs w:val="22"/>
        </w:rPr>
      </w:pPr>
    </w:p>
    <w:p w14:paraId="7C5BC8D7" w14:textId="77777777" w:rsidR="00043828" w:rsidRPr="009B09A0" w:rsidRDefault="00043828" w:rsidP="00043828">
      <w:pPr>
        <w:spacing w:line="276" w:lineRule="auto"/>
        <w:rPr>
          <w:szCs w:val="22"/>
        </w:rPr>
      </w:pPr>
    </w:p>
    <w:p w14:paraId="6834ED7E" w14:textId="77777777" w:rsidR="00043828" w:rsidRPr="009B09A0" w:rsidRDefault="00043828" w:rsidP="00043828">
      <w:pPr>
        <w:spacing w:line="276" w:lineRule="auto"/>
        <w:rPr>
          <w:b/>
          <w:bCs/>
          <w:szCs w:val="22"/>
          <w:u w:val="single"/>
        </w:rPr>
      </w:pPr>
    </w:p>
    <w:p w14:paraId="5187F1AF" w14:textId="77777777" w:rsidR="00043828" w:rsidRPr="009B09A0" w:rsidRDefault="00043828" w:rsidP="00043828">
      <w:pPr>
        <w:autoSpaceDE w:val="0"/>
        <w:autoSpaceDN w:val="0"/>
        <w:adjustRightInd w:val="0"/>
        <w:spacing w:line="480" w:lineRule="auto"/>
        <w:rPr>
          <w:bCs/>
          <w:szCs w:val="22"/>
        </w:rPr>
      </w:pPr>
      <w:r w:rsidRPr="009B09A0">
        <w:rPr>
          <w:bCs/>
          <w:szCs w:val="22"/>
        </w:rPr>
        <w:t>W związku z bezpośrednim wykonywaniem przeze mnie prac na terenie …………………………………………………………………………………………………………</w:t>
      </w:r>
      <w:r>
        <w:rPr>
          <w:bCs/>
          <w:szCs w:val="22"/>
        </w:rPr>
        <w:t>………………………………………………………………………………………………</w:t>
      </w:r>
      <w:r w:rsidRPr="009B09A0">
        <w:rPr>
          <w:bCs/>
          <w:szCs w:val="22"/>
        </w:rPr>
        <w:t>,</w:t>
      </w:r>
    </w:p>
    <w:p w14:paraId="674FAA87" w14:textId="77777777" w:rsidR="00043828" w:rsidRPr="009B09A0" w:rsidRDefault="00043828" w:rsidP="00043828">
      <w:pPr>
        <w:autoSpaceDE w:val="0"/>
        <w:autoSpaceDN w:val="0"/>
        <w:adjustRightInd w:val="0"/>
        <w:spacing w:line="480" w:lineRule="auto"/>
        <w:rPr>
          <w:iCs/>
          <w:szCs w:val="22"/>
        </w:rPr>
      </w:pPr>
      <w:r w:rsidRPr="009B09A0">
        <w:rPr>
          <w:bCs/>
          <w:szCs w:val="22"/>
        </w:rPr>
        <w:t xml:space="preserve"> oświadczam</w:t>
      </w:r>
      <w:r w:rsidRPr="009B09A0">
        <w:rPr>
          <w:iCs/>
          <w:szCs w:val="22"/>
        </w:rPr>
        <w:t xml:space="preserve"> że zapoznałem się z Dokumentem Bezpieczeństwa.</w:t>
      </w:r>
    </w:p>
    <w:p w14:paraId="764DE2B8" w14:textId="77777777" w:rsidR="00043828" w:rsidRPr="009B09A0" w:rsidRDefault="00043828" w:rsidP="00043828">
      <w:pPr>
        <w:autoSpaceDE w:val="0"/>
        <w:autoSpaceDN w:val="0"/>
        <w:adjustRightInd w:val="0"/>
        <w:spacing w:line="276" w:lineRule="auto"/>
        <w:ind w:left="567"/>
        <w:rPr>
          <w:iCs/>
          <w:szCs w:val="22"/>
        </w:rPr>
      </w:pPr>
    </w:p>
    <w:p w14:paraId="24FF9958" w14:textId="77777777" w:rsidR="00043828" w:rsidRPr="009B09A0" w:rsidRDefault="00043828" w:rsidP="00043828">
      <w:pPr>
        <w:autoSpaceDE w:val="0"/>
        <w:autoSpaceDN w:val="0"/>
        <w:adjustRightInd w:val="0"/>
        <w:spacing w:line="276" w:lineRule="auto"/>
        <w:rPr>
          <w:bCs/>
          <w:szCs w:val="22"/>
        </w:rPr>
      </w:pPr>
    </w:p>
    <w:p w14:paraId="7CAA790A" w14:textId="77777777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p w14:paraId="32F27E0D" w14:textId="77777777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p w14:paraId="1BDA97A9" w14:textId="77777777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p w14:paraId="2B771B5B" w14:textId="43499D1D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p w14:paraId="136129F5" w14:textId="77777777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p w14:paraId="119362D0" w14:textId="77777777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tbl>
      <w:tblPr>
        <w:tblpPr w:leftFromText="141" w:rightFromText="141" w:vertAnchor="text" w:horzAnchor="margin" w:tblpXSpec="right" w:tblpY="186"/>
        <w:tblW w:w="0" w:type="auto"/>
        <w:tblLook w:val="04A0" w:firstRow="1" w:lastRow="0" w:firstColumn="1" w:lastColumn="0" w:noHBand="0" w:noVBand="1"/>
      </w:tblPr>
      <w:tblGrid>
        <w:gridCol w:w="4896"/>
      </w:tblGrid>
      <w:tr w:rsidR="00043828" w:rsidRPr="009B09A0" w14:paraId="3AE77B3D" w14:textId="77777777" w:rsidTr="00043828">
        <w:trPr>
          <w:trHeight w:val="853"/>
        </w:trPr>
        <w:tc>
          <w:tcPr>
            <w:tcW w:w="4857" w:type="dxa"/>
            <w:hideMark/>
          </w:tcPr>
          <w:p w14:paraId="5E4291FD" w14:textId="77777777" w:rsidR="00043828" w:rsidRPr="009B09A0" w:rsidRDefault="00043828" w:rsidP="00043828">
            <w:pPr>
              <w:spacing w:line="276" w:lineRule="auto"/>
              <w:jc w:val="center"/>
              <w:rPr>
                <w:b/>
                <w:szCs w:val="22"/>
              </w:rPr>
            </w:pPr>
            <w:r w:rsidRPr="009B09A0">
              <w:rPr>
                <w:b/>
                <w:szCs w:val="22"/>
              </w:rPr>
              <w:t>…………………………………………………..</w:t>
            </w:r>
          </w:p>
        </w:tc>
      </w:tr>
    </w:tbl>
    <w:p w14:paraId="5D6FB551" w14:textId="77777777" w:rsidR="00043828" w:rsidRPr="009B09A0" w:rsidRDefault="00043828" w:rsidP="00043828">
      <w:pPr>
        <w:spacing w:line="276" w:lineRule="auto"/>
        <w:ind w:left="6480"/>
        <w:jc w:val="center"/>
        <w:rPr>
          <w:szCs w:val="22"/>
        </w:rPr>
      </w:pPr>
    </w:p>
    <w:p w14:paraId="218BBC52" w14:textId="77777777" w:rsidR="00043828" w:rsidRPr="009B09A0" w:rsidRDefault="00043828" w:rsidP="00043828">
      <w:pPr>
        <w:spacing w:line="276" w:lineRule="auto"/>
        <w:rPr>
          <w:szCs w:val="22"/>
        </w:rPr>
      </w:pPr>
      <w:r>
        <w:rPr>
          <w:szCs w:val="22"/>
        </w:rPr>
        <w:t xml:space="preserve">  </w:t>
      </w:r>
    </w:p>
    <w:p w14:paraId="08C44BBE" w14:textId="77777777" w:rsidR="00043828" w:rsidRDefault="00043828" w:rsidP="00043828">
      <w:pPr>
        <w:spacing w:line="276" w:lineRule="auto"/>
        <w:jc w:val="right"/>
        <w:rPr>
          <w:szCs w:val="22"/>
        </w:rPr>
      </w:pPr>
      <w:r w:rsidRPr="009B09A0">
        <w:rPr>
          <w:szCs w:val="22"/>
        </w:rPr>
        <w:t xml:space="preserve">                                                                                                            </w:t>
      </w:r>
      <w:r>
        <w:rPr>
          <w:szCs w:val="22"/>
        </w:rPr>
        <w:t xml:space="preserve">                             </w:t>
      </w:r>
      <w:r w:rsidRPr="009B09A0">
        <w:rPr>
          <w:szCs w:val="22"/>
        </w:rPr>
        <w:t>Pracownik Wykonawcy / Podwykonawcy</w:t>
      </w:r>
    </w:p>
    <w:p w14:paraId="58822047" w14:textId="75DAB2E7" w:rsidR="00043828" w:rsidRDefault="00043828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color w:val="000000"/>
          <w:spacing w:val="-3"/>
          <w:sz w:val="20"/>
        </w:rPr>
      </w:pPr>
    </w:p>
    <w:p w14:paraId="7D9D3D6D" w14:textId="3F3871B3" w:rsidR="00043828" w:rsidRDefault="00043828" w:rsidP="005519A4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5FFD25EC" w14:textId="77777777" w:rsidR="00C81F9C" w:rsidRDefault="00C81F9C" w:rsidP="002D7793">
      <w:pPr>
        <w:widowControl w:val="0"/>
        <w:shd w:val="clear" w:color="auto" w:fill="FFFFFF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14:paraId="104CE959" w14:textId="5BAAB23A" w:rsidR="00043828" w:rsidRPr="00467F4E" w:rsidRDefault="00043828" w:rsidP="00467F4E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12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7D12D23F" w14:textId="77777777" w:rsidR="00467F4E" w:rsidRDefault="00467F4E" w:rsidP="00043828">
      <w:pPr>
        <w:rPr>
          <w:szCs w:val="22"/>
        </w:rPr>
      </w:pPr>
    </w:p>
    <w:p w14:paraId="77324850" w14:textId="46D1AC78" w:rsidR="00467F4E" w:rsidRDefault="00467F4E" w:rsidP="00467F4E">
      <w:pPr>
        <w:jc w:val="center"/>
        <w:rPr>
          <w:szCs w:val="22"/>
        </w:rPr>
      </w:pPr>
    </w:p>
    <w:p w14:paraId="16A35025" w14:textId="5AF6DE39" w:rsidR="00467F4E" w:rsidRDefault="00467F4E" w:rsidP="006A7AAF">
      <w:pPr>
        <w:jc w:val="center"/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44039B90" wp14:editId="3B92F82B">
            <wp:extent cx="6450353" cy="1068780"/>
            <wp:effectExtent l="0" t="0" r="7620" b="0"/>
            <wp:docPr id="1889433377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121" cy="107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BEB00" w14:textId="77777777" w:rsidR="00467F4E" w:rsidRDefault="00467F4E" w:rsidP="00043828">
      <w:pPr>
        <w:rPr>
          <w:szCs w:val="22"/>
        </w:rPr>
      </w:pPr>
    </w:p>
    <w:tbl>
      <w:tblPr>
        <w:tblW w:w="1107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33"/>
        <w:gridCol w:w="1094"/>
        <w:gridCol w:w="1701"/>
        <w:gridCol w:w="3350"/>
      </w:tblGrid>
      <w:tr w:rsidR="00467F4E" w:rsidRPr="00E65D56" w14:paraId="7D0AF750" w14:textId="77777777" w:rsidTr="00607755">
        <w:trPr>
          <w:trHeight w:val="392"/>
          <w:jc w:val="center"/>
        </w:trPr>
        <w:tc>
          <w:tcPr>
            <w:tcW w:w="4933" w:type="dxa"/>
            <w:vAlign w:val="bottom"/>
            <w:hideMark/>
          </w:tcPr>
          <w:p w14:paraId="24F90FDF" w14:textId="77777777" w:rsidR="00467F4E" w:rsidRPr="00E65D56" w:rsidRDefault="00467F4E" w:rsidP="00607755">
            <w:pPr>
              <w:ind w:left="271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65D56">
              <w:rPr>
                <w:rFonts w:ascii="Arial" w:hAnsi="Arial" w:cs="Arial"/>
                <w:color w:val="000000"/>
                <w:sz w:val="18"/>
                <w:szCs w:val="18"/>
              </w:rPr>
              <w:t>Nazwa zadania: ………………………………………..……</w:t>
            </w:r>
          </w:p>
        </w:tc>
        <w:tc>
          <w:tcPr>
            <w:tcW w:w="1094" w:type="dxa"/>
            <w:noWrap/>
            <w:vAlign w:val="bottom"/>
            <w:hideMark/>
          </w:tcPr>
          <w:p w14:paraId="01E2937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hideMark/>
          </w:tcPr>
          <w:p w14:paraId="6C3EF6B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50" w:type="dxa"/>
            <w:vMerge w:val="restart"/>
            <w:vAlign w:val="center"/>
            <w:hideMark/>
          </w:tcPr>
          <w:p w14:paraId="468BD22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7F4E" w:rsidRPr="00E65D56" w14:paraId="4BD04F0F" w14:textId="77777777" w:rsidTr="00607755">
        <w:trPr>
          <w:trHeight w:val="392"/>
          <w:jc w:val="center"/>
        </w:trPr>
        <w:tc>
          <w:tcPr>
            <w:tcW w:w="4933" w:type="dxa"/>
            <w:vAlign w:val="bottom"/>
            <w:hideMark/>
          </w:tcPr>
          <w:p w14:paraId="28BEB8A4" w14:textId="77777777" w:rsidR="00467F4E" w:rsidRPr="00E65D56" w:rsidRDefault="00467F4E" w:rsidP="00607755">
            <w:pPr>
              <w:ind w:left="271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65D56">
              <w:rPr>
                <w:rFonts w:ascii="Arial" w:hAnsi="Arial" w:cs="Arial"/>
                <w:color w:val="000000"/>
                <w:sz w:val="18"/>
                <w:szCs w:val="18"/>
              </w:rPr>
              <w:t>Umowa nr: ……………………….….</w:t>
            </w:r>
            <w:r w:rsidRPr="00E65D56">
              <w:rPr>
                <w:rFonts w:ascii="Arial" w:hAnsi="Arial" w:cs="Arial"/>
                <w:sz w:val="18"/>
                <w:szCs w:val="18"/>
              </w:rPr>
              <w:t>z dnia ……………….</w:t>
            </w:r>
          </w:p>
        </w:tc>
        <w:tc>
          <w:tcPr>
            <w:tcW w:w="1094" w:type="dxa"/>
            <w:noWrap/>
            <w:vAlign w:val="bottom"/>
            <w:hideMark/>
          </w:tcPr>
          <w:p w14:paraId="37BE39B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17B97FB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50" w:type="dxa"/>
            <w:vMerge/>
            <w:vAlign w:val="center"/>
            <w:hideMark/>
          </w:tcPr>
          <w:p w14:paraId="426585F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1175CA7E" w14:textId="77777777" w:rsidR="00467F4E" w:rsidRDefault="00467F4E" w:rsidP="00467F4E">
      <w:pPr>
        <w:ind w:left="142" w:hanging="142"/>
        <w:rPr>
          <w:rFonts w:ascii="Arial" w:hAnsi="Arial" w:cs="Arial"/>
          <w:sz w:val="16"/>
          <w:szCs w:val="16"/>
        </w:rPr>
      </w:pPr>
    </w:p>
    <w:p w14:paraId="6EE607A8" w14:textId="77777777" w:rsidR="00467F4E" w:rsidRDefault="00467F4E" w:rsidP="00467F4E">
      <w:pPr>
        <w:ind w:left="284"/>
        <w:rPr>
          <w:rFonts w:ascii="Arial" w:hAnsi="Arial" w:cs="Arial"/>
          <w:b/>
          <w:sz w:val="20"/>
          <w:szCs w:val="20"/>
        </w:rPr>
      </w:pPr>
    </w:p>
    <w:p w14:paraId="09C0A79A" w14:textId="77777777" w:rsidR="00467F4E" w:rsidRDefault="00467F4E" w:rsidP="00467F4E">
      <w:pPr>
        <w:rPr>
          <w:rFonts w:ascii="Arial" w:hAnsi="Arial" w:cs="Arial"/>
          <w:b/>
          <w:sz w:val="20"/>
          <w:szCs w:val="20"/>
        </w:rPr>
      </w:pPr>
    </w:p>
    <w:p w14:paraId="3EEA8441" w14:textId="77777777" w:rsidR="00467F4E" w:rsidRPr="00B35DDA" w:rsidRDefault="00467F4E" w:rsidP="00CB05EC">
      <w:pPr>
        <w:numPr>
          <w:ilvl w:val="1"/>
          <w:numId w:val="12"/>
        </w:numPr>
        <w:spacing w:after="6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OSOBY ODPOWIEDZIALNE ZA</w:t>
      </w:r>
      <w:r w:rsidRPr="00E65D56">
        <w:rPr>
          <w:rFonts w:ascii="Arial" w:hAnsi="Arial" w:cs="Arial"/>
          <w:b/>
          <w:sz w:val="20"/>
          <w:szCs w:val="20"/>
        </w:rPr>
        <w:t xml:space="preserve">  NADZÓR</w:t>
      </w:r>
      <w:r>
        <w:rPr>
          <w:rFonts w:ascii="Arial" w:hAnsi="Arial" w:cs="Arial"/>
          <w:b/>
          <w:sz w:val="20"/>
          <w:szCs w:val="20"/>
        </w:rPr>
        <w:t xml:space="preserve"> NAD </w:t>
      </w:r>
      <w:r w:rsidRPr="00E65D56">
        <w:rPr>
          <w:rFonts w:ascii="Arial" w:hAnsi="Arial" w:cs="Arial"/>
          <w:b/>
          <w:sz w:val="20"/>
          <w:szCs w:val="20"/>
        </w:rPr>
        <w:t>REALIZACJ</w:t>
      </w:r>
      <w:r>
        <w:rPr>
          <w:rFonts w:ascii="Arial" w:hAnsi="Arial" w:cs="Arial"/>
          <w:b/>
          <w:sz w:val="20"/>
          <w:szCs w:val="20"/>
        </w:rPr>
        <w:t xml:space="preserve">Ą </w:t>
      </w:r>
      <w:r w:rsidRPr="00E65D56">
        <w:rPr>
          <w:rFonts w:ascii="Arial" w:hAnsi="Arial" w:cs="Arial"/>
          <w:b/>
          <w:sz w:val="20"/>
          <w:szCs w:val="20"/>
        </w:rPr>
        <w:t>WYMAGAŃ BEZPIECZEŃSTWA (</w:t>
      </w:r>
      <w:r>
        <w:rPr>
          <w:rFonts w:ascii="Arial" w:hAnsi="Arial" w:cs="Arial"/>
          <w:b/>
          <w:sz w:val="20"/>
          <w:szCs w:val="20"/>
        </w:rPr>
        <w:t>Q</w:t>
      </w:r>
      <w:r w:rsidRPr="00E65D56">
        <w:rPr>
          <w:rFonts w:ascii="Arial" w:hAnsi="Arial" w:cs="Arial"/>
          <w:b/>
          <w:sz w:val="20"/>
          <w:szCs w:val="20"/>
        </w:rPr>
        <w:t>HSE)</w:t>
      </w:r>
      <w:r>
        <w:rPr>
          <w:rFonts w:ascii="Arial" w:hAnsi="Arial" w:cs="Arial"/>
          <w:b/>
          <w:sz w:val="20"/>
          <w:szCs w:val="20"/>
        </w:rPr>
        <w:t xml:space="preserve">  ZE STRONY WYKONAWCY</w:t>
      </w:r>
    </w:p>
    <w:tbl>
      <w:tblPr>
        <w:tblW w:w="9923" w:type="dxa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93"/>
        <w:gridCol w:w="2552"/>
        <w:gridCol w:w="2268"/>
        <w:gridCol w:w="2410"/>
      </w:tblGrid>
      <w:tr w:rsidR="00467F4E" w:rsidRPr="00E65D56" w14:paraId="526C91A6" w14:textId="77777777" w:rsidTr="00607755">
        <w:trPr>
          <w:trHeight w:val="340"/>
        </w:trPr>
        <w:tc>
          <w:tcPr>
            <w:tcW w:w="99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noWrap/>
            <w:vAlign w:val="center"/>
          </w:tcPr>
          <w:p w14:paraId="45E08C2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E65D56">
              <w:rPr>
                <w:rFonts w:ascii="Arial" w:hAnsi="Arial" w:cs="Arial"/>
                <w:b/>
                <w:sz w:val="16"/>
                <w:szCs w:val="16"/>
              </w:rPr>
              <w:t xml:space="preserve">Wykonawca </w:t>
            </w:r>
          </w:p>
        </w:tc>
      </w:tr>
      <w:tr w:rsidR="00467F4E" w:rsidRPr="00E65D56" w14:paraId="270DA7F7" w14:textId="77777777" w:rsidTr="00607755">
        <w:trPr>
          <w:trHeight w:val="287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noWrap/>
            <w:vAlign w:val="center"/>
          </w:tcPr>
          <w:p w14:paraId="2A1C67F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Stanowisko / Funkcja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1ECD66B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Imię i nazwisko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48E966B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Telefon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3D16998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E-mail</w:t>
            </w:r>
          </w:p>
        </w:tc>
      </w:tr>
      <w:tr w:rsidR="00467F4E" w:rsidRPr="00E65D56" w14:paraId="2D0372F9" w14:textId="77777777" w:rsidTr="00607755">
        <w:trPr>
          <w:trHeight w:val="34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</w:tcPr>
          <w:p w14:paraId="51F17E3B" w14:textId="77777777" w:rsidR="00467F4E" w:rsidRPr="00E65D56" w:rsidRDefault="00467F4E" w:rsidP="0060775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846C8F" w14:textId="77777777" w:rsidR="00467F4E" w:rsidRPr="00E65D56" w:rsidRDefault="00467F4E" w:rsidP="00607755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457C9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C9BA7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01B4E441" w14:textId="77777777" w:rsidTr="00607755">
        <w:trPr>
          <w:trHeight w:val="34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</w:tcPr>
          <w:p w14:paraId="785E8B14" w14:textId="77777777" w:rsidR="00467F4E" w:rsidRPr="00E65D56" w:rsidRDefault="00467F4E" w:rsidP="0060775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0A6930" w14:textId="77777777" w:rsidR="00467F4E" w:rsidRPr="00E65D56" w:rsidRDefault="00467F4E" w:rsidP="00607755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72381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DDD804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6F8348AA" w14:textId="77777777" w:rsidTr="00607755">
        <w:trPr>
          <w:trHeight w:val="34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</w:tcPr>
          <w:p w14:paraId="13A53A14" w14:textId="77777777" w:rsidR="00467F4E" w:rsidRPr="00E65D56" w:rsidRDefault="00467F4E" w:rsidP="0060775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B1C80A" w14:textId="77777777" w:rsidR="00467F4E" w:rsidRPr="00E65D56" w:rsidRDefault="00467F4E" w:rsidP="00607755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54100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F6F78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A879261" w14:textId="77777777" w:rsidR="00467F4E" w:rsidRDefault="00467F4E" w:rsidP="00467F4E">
      <w:pPr>
        <w:ind w:left="142" w:hanging="142"/>
        <w:rPr>
          <w:rFonts w:ascii="Arial" w:hAnsi="Arial" w:cs="Arial"/>
          <w:sz w:val="16"/>
          <w:szCs w:val="16"/>
        </w:rPr>
      </w:pPr>
    </w:p>
    <w:p w14:paraId="5E074703" w14:textId="77777777" w:rsidR="00467F4E" w:rsidRPr="002E36ED" w:rsidRDefault="00467F4E" w:rsidP="00467F4E">
      <w:pPr>
        <w:ind w:left="284"/>
        <w:rPr>
          <w:rFonts w:ascii="Arial" w:hAnsi="Arial" w:cs="Arial"/>
          <w:b/>
          <w:smallCaps/>
          <w:sz w:val="20"/>
          <w:szCs w:val="20"/>
        </w:rPr>
      </w:pPr>
    </w:p>
    <w:p w14:paraId="583C2BA2" w14:textId="77777777" w:rsidR="00467F4E" w:rsidRPr="00E65D56" w:rsidRDefault="00467F4E" w:rsidP="00CB05EC">
      <w:pPr>
        <w:numPr>
          <w:ilvl w:val="1"/>
          <w:numId w:val="12"/>
        </w:numPr>
        <w:spacing w:after="60"/>
        <w:ind w:left="284" w:hanging="284"/>
        <w:rPr>
          <w:rFonts w:ascii="Arial" w:hAnsi="Arial" w:cs="Arial"/>
          <w:b/>
          <w:smallCaps/>
          <w:sz w:val="20"/>
          <w:szCs w:val="20"/>
        </w:rPr>
      </w:pPr>
      <w:r w:rsidRPr="00E65D56">
        <w:rPr>
          <w:rFonts w:ascii="Arial" w:hAnsi="Arial" w:cs="Arial"/>
          <w:b/>
          <w:sz w:val="20"/>
          <w:szCs w:val="20"/>
        </w:rPr>
        <w:t xml:space="preserve">PODWYKONAWCY </w:t>
      </w:r>
    </w:p>
    <w:p w14:paraId="1762D51F" w14:textId="77777777" w:rsidR="00467F4E" w:rsidRPr="00E65D56" w:rsidRDefault="00467F4E" w:rsidP="00467F4E">
      <w:pPr>
        <w:rPr>
          <w:rFonts w:ascii="Arial" w:hAnsi="Arial"/>
          <w:b/>
          <w:smallCaps/>
          <w:sz w:val="4"/>
          <w:szCs w:val="4"/>
        </w:rPr>
      </w:pPr>
    </w:p>
    <w:tbl>
      <w:tblPr>
        <w:tblW w:w="992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"/>
        <w:gridCol w:w="3468"/>
        <w:gridCol w:w="2547"/>
        <w:gridCol w:w="3544"/>
      </w:tblGrid>
      <w:tr w:rsidR="00467F4E" w:rsidRPr="00E65D56" w14:paraId="261A2730" w14:textId="77777777" w:rsidTr="00607755">
        <w:trPr>
          <w:trHeight w:val="397"/>
        </w:trPr>
        <w:tc>
          <w:tcPr>
            <w:tcW w:w="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14:paraId="4596D5F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Lp.</w:t>
            </w:r>
          </w:p>
        </w:tc>
        <w:tc>
          <w:tcPr>
            <w:tcW w:w="3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469C089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 xml:space="preserve">Nazwa Podwykonawcy                                                                      / (nazwa firmy / imię i nazwisko osoby fizycznej) </w:t>
            </w: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6B01DC0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Adres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4163A0B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Zakres prac</w:t>
            </w:r>
          </w:p>
        </w:tc>
      </w:tr>
      <w:tr w:rsidR="00467F4E" w:rsidRPr="00E65D56" w14:paraId="1BF4A01A" w14:textId="77777777" w:rsidTr="00607755">
        <w:trPr>
          <w:trHeight w:val="340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545E1C9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3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97B1FD3" w14:textId="77777777" w:rsidR="00467F4E" w:rsidRPr="00E65D56" w:rsidRDefault="00467F4E" w:rsidP="00607755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380B51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BB14D7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1E270648" w14:textId="77777777" w:rsidTr="00607755">
        <w:trPr>
          <w:trHeight w:val="340"/>
        </w:trPr>
        <w:tc>
          <w:tcPr>
            <w:tcW w:w="36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2AEB3D4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2.</w:t>
            </w:r>
          </w:p>
        </w:tc>
        <w:tc>
          <w:tcPr>
            <w:tcW w:w="3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53359033" w14:textId="77777777" w:rsidR="00467F4E" w:rsidRPr="00E65D56" w:rsidRDefault="00467F4E" w:rsidP="00607755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8E9D99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E4DEA6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33FC6F95" w14:textId="77777777" w:rsidTr="00607755">
        <w:trPr>
          <w:trHeight w:val="340"/>
        </w:trPr>
        <w:tc>
          <w:tcPr>
            <w:tcW w:w="364" w:type="dxa"/>
            <w:tcBorders>
              <w:top w:val="sing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A28B1D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</w:t>
            </w:r>
          </w:p>
        </w:tc>
        <w:tc>
          <w:tcPr>
            <w:tcW w:w="346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3BCCCA" w14:textId="77777777" w:rsidR="00467F4E" w:rsidRPr="00E65D56" w:rsidRDefault="00467F4E" w:rsidP="00607755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2C3DF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53269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651835D" w14:textId="77777777" w:rsidR="00467F4E" w:rsidRPr="00E65D56" w:rsidRDefault="00467F4E" w:rsidP="00467F4E">
      <w:pPr>
        <w:ind w:left="786"/>
        <w:rPr>
          <w:rFonts w:ascii="Arial" w:hAnsi="Arial"/>
          <w:smallCaps/>
          <w:sz w:val="10"/>
          <w:szCs w:val="10"/>
        </w:rPr>
      </w:pPr>
    </w:p>
    <w:p w14:paraId="302977A1" w14:textId="77777777" w:rsidR="00467F4E" w:rsidRPr="00E65D56" w:rsidRDefault="00467F4E" w:rsidP="00CB05EC">
      <w:pPr>
        <w:numPr>
          <w:ilvl w:val="1"/>
          <w:numId w:val="12"/>
        </w:numPr>
        <w:spacing w:before="360" w:after="60"/>
        <w:ind w:left="284" w:hanging="284"/>
        <w:rPr>
          <w:rFonts w:ascii="Arial" w:hAnsi="Arial" w:cs="Arial"/>
          <w:smallCaps/>
          <w:sz w:val="20"/>
          <w:szCs w:val="20"/>
        </w:rPr>
      </w:pPr>
      <w:r w:rsidRPr="00E65D56">
        <w:rPr>
          <w:rFonts w:ascii="Arial" w:hAnsi="Arial" w:cs="Arial"/>
          <w:b/>
          <w:sz w:val="20"/>
          <w:szCs w:val="20"/>
        </w:rPr>
        <w:t>PRACOWNICY WYKONAWCY / PODWYKONAWCY</w:t>
      </w:r>
    </w:p>
    <w:p w14:paraId="41DF243E" w14:textId="77777777" w:rsidR="00467F4E" w:rsidRPr="00E65D56" w:rsidRDefault="00467F4E" w:rsidP="00467F4E">
      <w:pPr>
        <w:rPr>
          <w:rFonts w:cs="Calibri"/>
          <w:b/>
          <w:sz w:val="4"/>
          <w:szCs w:val="4"/>
        </w:rPr>
      </w:pPr>
    </w:p>
    <w:tbl>
      <w:tblPr>
        <w:tblW w:w="4968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7"/>
        <w:gridCol w:w="1100"/>
        <w:gridCol w:w="973"/>
        <w:gridCol w:w="26"/>
        <w:gridCol w:w="1161"/>
        <w:gridCol w:w="26"/>
        <w:gridCol w:w="1167"/>
        <w:gridCol w:w="24"/>
        <w:gridCol w:w="1167"/>
        <w:gridCol w:w="22"/>
        <w:gridCol w:w="1299"/>
        <w:gridCol w:w="22"/>
        <w:gridCol w:w="1299"/>
        <w:gridCol w:w="24"/>
        <w:gridCol w:w="1313"/>
      </w:tblGrid>
      <w:tr w:rsidR="00467F4E" w:rsidRPr="00E65D56" w14:paraId="32B0F61A" w14:textId="77777777" w:rsidTr="00607755">
        <w:trPr>
          <w:trHeight w:val="345"/>
          <w:jc w:val="center"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14:paraId="287E46AD" w14:textId="77777777" w:rsidR="00467F4E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0F6A20C2" w14:textId="77777777" w:rsidR="00467F4E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577780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Lp</w:t>
            </w:r>
            <w:r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0343D42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 xml:space="preserve">Nazwisko i imię </w:t>
            </w:r>
          </w:p>
        </w:tc>
        <w:tc>
          <w:tcPr>
            <w:tcW w:w="500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14:paraId="5C2E6D2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Stanowisko</w:t>
            </w:r>
          </w:p>
        </w:tc>
        <w:tc>
          <w:tcPr>
            <w:tcW w:w="119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7C1F3A1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Szkolenia wstępne / okresowe bhp</w:t>
            </w:r>
          </w:p>
        </w:tc>
        <w:tc>
          <w:tcPr>
            <w:tcW w:w="125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5504F7B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Badania lekarskie</w:t>
            </w:r>
          </w:p>
        </w:tc>
        <w:tc>
          <w:tcPr>
            <w:tcW w:w="131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  <w:hideMark/>
          </w:tcPr>
          <w:p w14:paraId="3AA04CD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Uprawnienia</w:t>
            </w:r>
          </w:p>
        </w:tc>
      </w:tr>
      <w:tr w:rsidR="00467F4E" w:rsidRPr="00E65D56" w14:paraId="45A19EF6" w14:textId="77777777" w:rsidTr="00607755">
        <w:trPr>
          <w:trHeight w:val="345"/>
          <w:jc w:val="center"/>
        </w:trPr>
        <w:tc>
          <w:tcPr>
            <w:tcW w:w="18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</w:tcPr>
          <w:p w14:paraId="49DE120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BD4B4"/>
            <w:vAlign w:val="center"/>
          </w:tcPr>
          <w:p w14:paraId="67671E9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00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</w:tcPr>
          <w:p w14:paraId="7A0D649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</w:tcPr>
          <w:p w14:paraId="6ED8D79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Data Szkolenia</w:t>
            </w:r>
          </w:p>
        </w:tc>
        <w:tc>
          <w:tcPr>
            <w:tcW w:w="59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</w:tcPr>
          <w:p w14:paraId="0FD4651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Okres Ważności</w:t>
            </w:r>
          </w:p>
        </w:tc>
        <w:tc>
          <w:tcPr>
            <w:tcW w:w="5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</w:tcPr>
          <w:p w14:paraId="6237396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Rodzaj</w:t>
            </w:r>
            <w:r w:rsidRPr="00E65D56">
              <w:rPr>
                <w:rFonts w:ascii="Arial" w:hAnsi="Arial" w:cs="Arial"/>
                <w:sz w:val="16"/>
                <w:szCs w:val="16"/>
              </w:rPr>
              <w:br/>
              <w:t>Badania</w:t>
            </w:r>
          </w:p>
        </w:tc>
        <w:tc>
          <w:tcPr>
            <w:tcW w:w="6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</w:tcPr>
          <w:p w14:paraId="7BA350D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Data Ważności</w:t>
            </w:r>
          </w:p>
        </w:tc>
        <w:tc>
          <w:tcPr>
            <w:tcW w:w="6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</w:tcPr>
          <w:p w14:paraId="4361D33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Rodzaj</w:t>
            </w:r>
          </w:p>
          <w:p w14:paraId="1AF120A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Uprawnień</w:t>
            </w:r>
          </w:p>
        </w:tc>
        <w:tc>
          <w:tcPr>
            <w:tcW w:w="6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BD4B4"/>
            <w:vAlign w:val="center"/>
          </w:tcPr>
          <w:p w14:paraId="2F7F671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Data Ważności</w:t>
            </w:r>
          </w:p>
        </w:tc>
      </w:tr>
      <w:tr w:rsidR="00467F4E" w:rsidRPr="00E65D56" w14:paraId="3F714E0D" w14:textId="77777777" w:rsidTr="00607755">
        <w:trPr>
          <w:trHeight w:val="375"/>
          <w:jc w:val="center"/>
        </w:trPr>
        <w:tc>
          <w:tcPr>
            <w:tcW w:w="5000" w:type="pct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C2E8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b/>
                <w:sz w:val="16"/>
                <w:szCs w:val="16"/>
              </w:rPr>
              <w:t>Pracownicy Wykonawcy</w:t>
            </w:r>
          </w:p>
        </w:tc>
      </w:tr>
      <w:tr w:rsidR="00467F4E" w:rsidRPr="00E65D56" w14:paraId="18FA784D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C293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B56947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8AD04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52A5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15BFF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3473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7F0D6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32D44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06A52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4F9692CF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5DF1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2.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CAD3DC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27671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A9A90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C55D3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94BB6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E6246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0F501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7F957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1893572F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AE41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15D3ED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409AF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84EB6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480F8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87CB7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94600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34CC4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8E850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430EE283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846B8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right w:val="single" w:sz="4" w:space="0" w:color="000000"/>
            </w:tcBorders>
            <w:vAlign w:val="center"/>
          </w:tcPr>
          <w:p w14:paraId="5E1E28D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46123B5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447B540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4A530E5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6F5B221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16377C1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69A0269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3FF55D7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0B0B7F3F" w14:textId="77777777" w:rsidTr="00607755">
        <w:trPr>
          <w:trHeight w:val="375"/>
          <w:jc w:val="center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49E5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E65D56">
              <w:rPr>
                <w:rFonts w:ascii="Arial" w:hAnsi="Arial" w:cs="Arial"/>
                <w:b/>
                <w:sz w:val="16"/>
                <w:szCs w:val="16"/>
              </w:rPr>
              <w:t>Pracownicy Podwykonawcy</w:t>
            </w:r>
          </w:p>
        </w:tc>
      </w:tr>
      <w:tr w:rsidR="00467F4E" w:rsidRPr="00E65D56" w14:paraId="6F1585E8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D4F3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55EE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5AC6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42DB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A527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9A32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4CA7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6F82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B360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72A57CF0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F18C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lastRenderedPageBreak/>
              <w:t>2.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6821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A0A4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9B9D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B115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400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42B0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4AD5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B137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6976B539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6E77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3.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9B56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080E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E64D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FE2E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16EF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A136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6456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27B0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09223104" w14:textId="77777777" w:rsidTr="00607755">
        <w:trPr>
          <w:trHeight w:val="340"/>
          <w:jc w:val="center"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34B5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CFC5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9DCB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D8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94BF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4408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CA0A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B510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03BC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FBF1342" w14:textId="77777777" w:rsidR="00467F4E" w:rsidRDefault="00467F4E" w:rsidP="00467F4E">
      <w:pPr>
        <w:ind w:left="284"/>
        <w:rPr>
          <w:rFonts w:ascii="Arial" w:hAnsi="Arial" w:cs="Arial"/>
          <w:b/>
          <w:smallCaps/>
          <w:sz w:val="20"/>
          <w:szCs w:val="20"/>
        </w:rPr>
      </w:pPr>
    </w:p>
    <w:p w14:paraId="02CFAB14" w14:textId="77777777" w:rsidR="00467F4E" w:rsidRDefault="00467F4E" w:rsidP="00467F4E">
      <w:pPr>
        <w:rPr>
          <w:rFonts w:ascii="Arial" w:hAnsi="Arial" w:cs="Arial"/>
          <w:b/>
          <w:smallCaps/>
          <w:sz w:val="20"/>
          <w:szCs w:val="20"/>
        </w:rPr>
      </w:pPr>
    </w:p>
    <w:p w14:paraId="72A0ACC9" w14:textId="051097BB" w:rsidR="00467F4E" w:rsidRDefault="00467F4E" w:rsidP="006A7AAF">
      <w:pPr>
        <w:jc w:val="center"/>
        <w:rPr>
          <w:rFonts w:ascii="Arial" w:hAnsi="Arial" w:cs="Arial"/>
          <w:b/>
          <w:smallCaps/>
          <w:sz w:val="20"/>
          <w:szCs w:val="20"/>
        </w:rPr>
      </w:pPr>
      <w:r>
        <w:rPr>
          <w:rFonts w:ascii="Arial" w:hAnsi="Arial" w:cs="Arial"/>
          <w:b/>
          <w:smallCaps/>
          <w:noProof/>
          <w:sz w:val="20"/>
          <w:szCs w:val="20"/>
        </w:rPr>
        <w:drawing>
          <wp:inline distT="0" distB="0" distL="0" distR="0" wp14:anchorId="1B09686C" wp14:editId="37EE5BE7">
            <wp:extent cx="6375190" cy="1140032"/>
            <wp:effectExtent l="0" t="0" r="6985" b="3175"/>
            <wp:docPr id="1299056454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630" cy="1148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D4CBDF" w14:textId="77777777" w:rsidR="00467F4E" w:rsidRPr="007C00CD" w:rsidRDefault="00467F4E" w:rsidP="00467F4E">
      <w:pPr>
        <w:rPr>
          <w:rFonts w:ascii="Arial" w:hAnsi="Arial" w:cs="Arial"/>
          <w:b/>
          <w:smallCaps/>
          <w:sz w:val="20"/>
          <w:szCs w:val="20"/>
        </w:rPr>
      </w:pPr>
    </w:p>
    <w:p w14:paraId="479E1130" w14:textId="77777777" w:rsidR="00467F4E" w:rsidRPr="006A7AAF" w:rsidRDefault="00467F4E" w:rsidP="00CB05EC">
      <w:pPr>
        <w:numPr>
          <w:ilvl w:val="1"/>
          <w:numId w:val="12"/>
        </w:numPr>
        <w:spacing w:after="120"/>
        <w:ind w:left="284" w:hanging="284"/>
        <w:rPr>
          <w:rFonts w:ascii="Arial" w:hAnsi="Arial" w:cs="Arial"/>
          <w:b/>
          <w:smallCaps/>
          <w:sz w:val="22"/>
          <w:szCs w:val="22"/>
        </w:rPr>
      </w:pPr>
      <w:r w:rsidRPr="006A7AAF">
        <w:rPr>
          <w:rFonts w:ascii="Arial" w:hAnsi="Arial" w:cs="Arial"/>
          <w:b/>
          <w:sz w:val="22"/>
          <w:szCs w:val="22"/>
        </w:rPr>
        <w:t>RYZYKO ZAWODOWE/MIEJSCOWE</w:t>
      </w:r>
    </w:p>
    <w:p w14:paraId="16063CDA" w14:textId="77777777" w:rsidR="00467F4E" w:rsidRPr="006A7AAF" w:rsidRDefault="00467F4E" w:rsidP="00467F4E">
      <w:pPr>
        <w:tabs>
          <w:tab w:val="left" w:pos="8460"/>
        </w:tabs>
        <w:rPr>
          <w:rFonts w:ascii="Arial" w:hAnsi="Arial"/>
          <w:sz w:val="22"/>
          <w:szCs w:val="22"/>
        </w:rPr>
      </w:pPr>
      <w:r w:rsidRPr="006A7AAF">
        <w:rPr>
          <w:rFonts w:ascii="Arial" w:hAnsi="Arial"/>
          <w:sz w:val="22"/>
          <w:szCs w:val="22"/>
        </w:rPr>
        <w:tab/>
      </w:r>
    </w:p>
    <w:p w14:paraId="08592594" w14:textId="77777777" w:rsidR="00467F4E" w:rsidRPr="006A7AAF" w:rsidRDefault="00467F4E" w:rsidP="00467F4E">
      <w:pPr>
        <w:tabs>
          <w:tab w:val="left" w:pos="8460"/>
        </w:tabs>
        <w:ind w:left="284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sz w:val="22"/>
          <w:szCs w:val="22"/>
        </w:rPr>
        <w:t xml:space="preserve">Wykonawca oświadcza, że jego pracownicy oraz pracownicy podwykonawcy posiadają aktualne karty oceny ryzyka zawodowego oraz, że pracownicy zostali zapoznani z ryzykiem zawodowym </w:t>
      </w:r>
      <w:r w:rsidRPr="006A7AAF">
        <w:rPr>
          <w:rFonts w:ascii="Arial" w:hAnsi="Arial" w:cs="Arial"/>
          <w:sz w:val="22"/>
          <w:szCs w:val="22"/>
        </w:rPr>
        <w:br/>
        <w:t>i miejscowym.</w:t>
      </w:r>
    </w:p>
    <w:p w14:paraId="1FF7E95C" w14:textId="77777777" w:rsidR="00467F4E" w:rsidRPr="006A7AAF" w:rsidRDefault="00467F4E" w:rsidP="00467F4E">
      <w:pPr>
        <w:autoSpaceDE w:val="0"/>
        <w:autoSpaceDN w:val="0"/>
        <w:adjustRightInd w:val="0"/>
        <w:rPr>
          <w:rFonts w:ascii="Arial" w:hAnsi="Arial" w:cs="Arial"/>
          <w:color w:val="00B050"/>
          <w:sz w:val="22"/>
          <w:szCs w:val="22"/>
        </w:rPr>
      </w:pPr>
    </w:p>
    <w:p w14:paraId="04C0232D" w14:textId="77777777" w:rsidR="00467F4E" w:rsidRPr="006A7AAF" w:rsidRDefault="00467F4E" w:rsidP="00CB05EC">
      <w:pPr>
        <w:numPr>
          <w:ilvl w:val="1"/>
          <w:numId w:val="12"/>
        </w:numPr>
        <w:spacing w:after="120"/>
        <w:ind w:left="284" w:hanging="284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b/>
          <w:sz w:val="22"/>
          <w:szCs w:val="22"/>
        </w:rPr>
        <w:t>SUBSTANCJE I MIESZANINY CHEMICZNE</w:t>
      </w:r>
    </w:p>
    <w:p w14:paraId="5A122407" w14:textId="77777777" w:rsidR="00467F4E" w:rsidRPr="006A7AAF" w:rsidRDefault="00467F4E" w:rsidP="00467F4E">
      <w:pPr>
        <w:ind w:left="330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sz w:val="22"/>
          <w:szCs w:val="22"/>
        </w:rPr>
        <w:t>W tabeli należy uwzględnić wszystkie substancje i mieszaniny o właściwościach rakotwórczych, mutagennych, utleniających i o toksyczności ostrej (bez względu na ilość) oraz pozostałe substancje i mieszaniny niebezpieczne, jeżeli ich ilość przekracza 210 litrów (jedna beczka).</w:t>
      </w:r>
    </w:p>
    <w:p w14:paraId="04FD009B" w14:textId="77777777" w:rsidR="00467F4E" w:rsidRPr="003D133B" w:rsidRDefault="00467F4E" w:rsidP="00467F4E">
      <w:pPr>
        <w:ind w:left="330"/>
        <w:rPr>
          <w:rFonts w:ascii="Arial" w:hAnsi="Arial" w:cs="Arial"/>
          <w:szCs w:val="20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0"/>
        <w:gridCol w:w="2085"/>
        <w:gridCol w:w="1317"/>
        <w:gridCol w:w="850"/>
        <w:gridCol w:w="425"/>
        <w:gridCol w:w="426"/>
        <w:gridCol w:w="425"/>
        <w:gridCol w:w="425"/>
        <w:gridCol w:w="425"/>
        <w:gridCol w:w="567"/>
        <w:gridCol w:w="426"/>
        <w:gridCol w:w="425"/>
        <w:gridCol w:w="709"/>
        <w:gridCol w:w="567"/>
        <w:gridCol w:w="488"/>
      </w:tblGrid>
      <w:tr w:rsidR="00467F4E" w:rsidRPr="00E65D56" w14:paraId="36E1D287" w14:textId="77777777" w:rsidTr="00607755">
        <w:trPr>
          <w:trHeight w:val="275"/>
          <w:jc w:val="center"/>
        </w:trPr>
        <w:tc>
          <w:tcPr>
            <w:tcW w:w="4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  <w:hideMark/>
          </w:tcPr>
          <w:p w14:paraId="790CE889" w14:textId="77777777" w:rsidR="00467F4E" w:rsidRPr="00D26E2D" w:rsidRDefault="00467F4E" w:rsidP="00607755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D26E2D">
              <w:rPr>
                <w:rFonts w:ascii="Arial" w:hAnsi="Arial" w:cs="Arial"/>
                <w:sz w:val="16"/>
                <w:szCs w:val="16"/>
              </w:rPr>
              <w:t>Lp.</w:t>
            </w:r>
          </w:p>
        </w:tc>
        <w:tc>
          <w:tcPr>
            <w:tcW w:w="20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  <w:hideMark/>
          </w:tcPr>
          <w:p w14:paraId="7F41D2BE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26E2D">
              <w:rPr>
                <w:rFonts w:ascii="Arial" w:hAnsi="Arial" w:cs="Arial"/>
                <w:sz w:val="16"/>
                <w:szCs w:val="16"/>
              </w:rPr>
              <w:t xml:space="preserve">Nazwa </w:t>
            </w:r>
            <w:r>
              <w:rPr>
                <w:rFonts w:ascii="Arial" w:hAnsi="Arial" w:cs="Arial"/>
                <w:sz w:val="16"/>
                <w:szCs w:val="16"/>
              </w:rPr>
              <w:t xml:space="preserve">substancji, </w:t>
            </w:r>
            <w:r w:rsidRPr="00D26E2D">
              <w:rPr>
                <w:rFonts w:ascii="Arial" w:hAnsi="Arial" w:cs="Arial"/>
                <w:sz w:val="16"/>
                <w:szCs w:val="16"/>
              </w:rPr>
              <w:t>mieszaniny chemicznej stosowanej podczas realizacji prac</w:t>
            </w:r>
          </w:p>
        </w:tc>
        <w:tc>
          <w:tcPr>
            <w:tcW w:w="13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1B3EB059" w14:textId="77777777" w:rsidR="00467F4E" w:rsidRPr="00D26E2D" w:rsidRDefault="00467F4E" w:rsidP="00607755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D26E2D">
              <w:rPr>
                <w:rFonts w:ascii="Arial" w:hAnsi="Arial" w:cs="Arial"/>
                <w:sz w:val="16"/>
                <w:szCs w:val="16"/>
              </w:rPr>
              <w:t>Przeznaczenie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BD4B4"/>
            <w:vAlign w:val="center"/>
          </w:tcPr>
          <w:p w14:paraId="4EFFFA68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26E2D">
              <w:rPr>
                <w:rFonts w:ascii="Arial" w:hAnsi="Arial" w:cs="Arial"/>
                <w:sz w:val="16"/>
                <w:szCs w:val="16"/>
              </w:rPr>
              <w:t>Ilość [</w:t>
            </w:r>
            <w:r>
              <w:rPr>
                <w:rFonts w:ascii="Arial" w:hAnsi="Arial" w:cs="Arial"/>
                <w:sz w:val="16"/>
                <w:szCs w:val="16"/>
              </w:rPr>
              <w:t>l/</w:t>
            </w:r>
            <w:r w:rsidRPr="00D26E2D">
              <w:rPr>
                <w:rFonts w:ascii="Arial" w:hAnsi="Arial" w:cs="Arial"/>
                <w:sz w:val="16"/>
                <w:szCs w:val="16"/>
              </w:rPr>
              <w:t>kg]</w:t>
            </w:r>
          </w:p>
        </w:tc>
        <w:tc>
          <w:tcPr>
            <w:tcW w:w="530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  <w:hideMark/>
          </w:tcPr>
          <w:p w14:paraId="4D364AD6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Zagrożenie</w:t>
            </w:r>
            <w:r w:rsidRPr="00D26E2D">
              <w:rPr>
                <w:rFonts w:ascii="Arial" w:hAnsi="Arial" w:cs="Arial"/>
                <w:sz w:val="16"/>
                <w:szCs w:val="16"/>
              </w:rPr>
              <w:t xml:space="preserve"> (zaznaczyć X)</w:t>
            </w:r>
          </w:p>
        </w:tc>
      </w:tr>
      <w:tr w:rsidR="00467F4E" w:rsidRPr="00E65D56" w14:paraId="434305CA" w14:textId="77777777" w:rsidTr="00607755">
        <w:trPr>
          <w:trHeight w:val="275"/>
          <w:jc w:val="center"/>
        </w:trPr>
        <w:tc>
          <w:tcPr>
            <w:tcW w:w="49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  <w:hideMark/>
          </w:tcPr>
          <w:p w14:paraId="10565645" w14:textId="77777777" w:rsidR="00467F4E" w:rsidRPr="00D26E2D" w:rsidRDefault="00467F4E" w:rsidP="00607755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  <w:hideMark/>
          </w:tcPr>
          <w:p w14:paraId="5B3844A5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18AE54E5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FBD4B4"/>
            <w:vAlign w:val="center"/>
          </w:tcPr>
          <w:p w14:paraId="72FB9EB1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  <w:hideMark/>
          </w:tcPr>
          <w:p w14:paraId="3A03F3C6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fizykochemiczne</w:t>
            </w:r>
          </w:p>
        </w:tc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44ABB5FE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dla zdrowia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0A719A8F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dla środowiska</w:t>
            </w:r>
          </w:p>
        </w:tc>
      </w:tr>
      <w:tr w:rsidR="00467F4E" w:rsidRPr="00E65D56" w14:paraId="7479DBEB" w14:textId="77777777" w:rsidTr="00607755">
        <w:trPr>
          <w:cantSplit/>
          <w:trHeight w:val="1881"/>
          <w:jc w:val="center"/>
        </w:trPr>
        <w:tc>
          <w:tcPr>
            <w:tcW w:w="4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7D41E5CE" w14:textId="77777777" w:rsidR="00467F4E" w:rsidRPr="00D26E2D" w:rsidRDefault="00467F4E" w:rsidP="00607755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6419FE5A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543FBFE6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14:paraId="2CB1C867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3B61D5D5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wybuchowe lub </w:t>
            </w:r>
            <w:r w:rsidRPr="00D26E2D">
              <w:rPr>
                <w:rFonts w:ascii="Arial" w:hAnsi="Arial" w:cs="Arial"/>
                <w:sz w:val="12"/>
                <w:szCs w:val="12"/>
              </w:rPr>
              <w:t xml:space="preserve">samoreaktywne </w:t>
            </w:r>
            <w:r>
              <w:rPr>
                <w:rFonts w:ascii="Arial" w:hAnsi="Arial" w:cs="Arial"/>
                <w:sz w:val="12"/>
                <w:szCs w:val="12"/>
              </w:rPr>
              <w:t xml:space="preserve">, </w:t>
            </w:r>
            <w:r w:rsidRPr="00D26E2D">
              <w:rPr>
                <w:rFonts w:ascii="Arial" w:hAnsi="Arial" w:cs="Arial"/>
                <w:sz w:val="12"/>
                <w:szCs w:val="12"/>
              </w:rPr>
              <w:t>(GHS01)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335531FC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 xml:space="preserve">łatwopalne </w:t>
            </w:r>
            <w:r>
              <w:rPr>
                <w:rFonts w:ascii="Arial" w:hAnsi="Arial" w:cs="Arial"/>
                <w:sz w:val="12"/>
                <w:szCs w:val="12"/>
              </w:rPr>
              <w:t xml:space="preserve">samonagrzewajace się, piroforyczne, </w:t>
            </w:r>
            <w:r w:rsidRPr="00D26E2D">
              <w:rPr>
                <w:rFonts w:ascii="Arial" w:hAnsi="Arial" w:cs="Arial"/>
                <w:sz w:val="12"/>
                <w:szCs w:val="12"/>
              </w:rPr>
              <w:t>(GHS02)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666B4FB6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>utleniające (ghs03)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3DDDD7AD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</w:t>
            </w:r>
            <w:r w:rsidRPr="00D26E2D">
              <w:rPr>
                <w:rFonts w:ascii="Arial" w:hAnsi="Arial" w:cs="Arial"/>
                <w:sz w:val="12"/>
                <w:szCs w:val="12"/>
              </w:rPr>
              <w:t>zy pod ciśnieniem (GHS04)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02A7EA88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 xml:space="preserve">korodujące </w:t>
            </w:r>
            <w:r>
              <w:rPr>
                <w:rFonts w:ascii="Arial" w:hAnsi="Arial" w:cs="Arial"/>
                <w:sz w:val="12"/>
                <w:szCs w:val="12"/>
              </w:rPr>
              <w:t>metale</w:t>
            </w:r>
            <w:r w:rsidRPr="00D26E2D">
              <w:rPr>
                <w:rFonts w:ascii="Arial" w:hAnsi="Arial" w:cs="Arial"/>
                <w:sz w:val="12"/>
                <w:szCs w:val="12"/>
              </w:rPr>
              <w:t xml:space="preserve"> (GHS05)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7EDD1F58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>żrące</w:t>
            </w:r>
            <w:r>
              <w:rPr>
                <w:rFonts w:ascii="Arial" w:hAnsi="Arial" w:cs="Arial"/>
                <w:sz w:val="12"/>
                <w:szCs w:val="12"/>
              </w:rPr>
              <w:t xml:space="preserve"> oraz</w:t>
            </w:r>
            <w:r w:rsidRPr="00D26E2D">
              <w:rPr>
                <w:rFonts w:ascii="Arial" w:hAnsi="Arial" w:cs="Arial"/>
                <w:sz w:val="12"/>
                <w:szCs w:val="12"/>
              </w:rPr>
              <w:t xml:space="preserve"> powodujące uszkodzenie oczu (GHS05)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04087F2A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toksyczność ostra</w:t>
            </w:r>
            <w:r w:rsidRPr="00D26E2D">
              <w:rPr>
                <w:rFonts w:ascii="Arial" w:hAnsi="Arial" w:cs="Arial"/>
                <w:sz w:val="12"/>
                <w:szCs w:val="12"/>
              </w:rPr>
              <w:t xml:space="preserve"> (GHS06)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550332F7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>drażniące, uczulające, toksyczne (GHS07)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76C71D39" w14:textId="77777777" w:rsidR="00467F4E" w:rsidRPr="00D26E2D" w:rsidRDefault="00467F4E" w:rsidP="00607755">
            <w:pPr>
              <w:tabs>
                <w:tab w:val="left" w:pos="8460"/>
              </w:tabs>
              <w:ind w:left="113"/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 xml:space="preserve">mutagenne, rakotwórcze, </w:t>
            </w:r>
            <w:r>
              <w:rPr>
                <w:rFonts w:ascii="Arial" w:hAnsi="Arial" w:cs="Arial"/>
                <w:sz w:val="12"/>
                <w:szCs w:val="12"/>
              </w:rPr>
              <w:t xml:space="preserve">lub działające na </w:t>
            </w:r>
            <w:r w:rsidRPr="00D26E2D">
              <w:rPr>
                <w:rFonts w:ascii="Arial" w:hAnsi="Arial" w:cs="Arial"/>
                <w:sz w:val="12"/>
                <w:szCs w:val="12"/>
              </w:rPr>
              <w:t>rozrodczość, toksyczne</w:t>
            </w:r>
            <w:r>
              <w:rPr>
                <w:rFonts w:ascii="Arial" w:hAnsi="Arial" w:cs="Arial"/>
                <w:sz w:val="12"/>
                <w:szCs w:val="12"/>
              </w:rPr>
              <w:t>, uczulające na układ oddechowy</w:t>
            </w:r>
            <w:r w:rsidRPr="00D26E2D">
              <w:rPr>
                <w:rFonts w:ascii="Arial" w:hAnsi="Arial" w:cs="Arial"/>
                <w:sz w:val="12"/>
                <w:szCs w:val="12"/>
              </w:rPr>
              <w:t xml:space="preserve"> (GHS08)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4FB8F856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>warstwy ozonowej (GHS07)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/>
            <w:textDirection w:val="btLr"/>
            <w:vAlign w:val="center"/>
          </w:tcPr>
          <w:p w14:paraId="061BD2FD" w14:textId="77777777" w:rsidR="00467F4E" w:rsidRPr="00D26E2D" w:rsidRDefault="00467F4E" w:rsidP="00607755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26E2D">
              <w:rPr>
                <w:rFonts w:ascii="Arial" w:hAnsi="Arial" w:cs="Arial"/>
                <w:sz w:val="12"/>
                <w:szCs w:val="12"/>
              </w:rPr>
              <w:t>wodnego (GHS09)</w:t>
            </w:r>
          </w:p>
        </w:tc>
      </w:tr>
      <w:tr w:rsidR="00467F4E" w:rsidRPr="00E65D56" w14:paraId="756AF86A" w14:textId="77777777" w:rsidTr="00607755">
        <w:trPr>
          <w:trHeight w:val="340"/>
          <w:jc w:val="center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6C66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7076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54096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F8D50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18B5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B76F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01DA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E586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30F7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4EEB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7D6F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DFFA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2EF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6875C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7B334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3CF8AD44" w14:textId="77777777" w:rsidTr="00607755">
        <w:trPr>
          <w:trHeight w:val="340"/>
          <w:jc w:val="center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9019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5D56">
              <w:rPr>
                <w:rFonts w:ascii="Arial" w:hAnsi="Arial" w:cs="Arial"/>
                <w:sz w:val="16"/>
                <w:szCs w:val="16"/>
              </w:rPr>
              <w:t>2.</w:t>
            </w: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F5DF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D4B19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AD8DD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7AD2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B6E0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9558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37C2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EC90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2B16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C046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08F7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BE794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4FC01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898D2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40ECF4DA" w14:textId="77777777" w:rsidTr="00607755">
        <w:trPr>
          <w:trHeight w:val="340"/>
          <w:jc w:val="center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BE7F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  <w:r w:rsidRPr="00E65D5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9EB58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A73B9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4C14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7A2F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31C2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C79E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E974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E1CE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8179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E133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3D52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557DD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8AE8C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0D1509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5E685008" w14:textId="77777777" w:rsidTr="00607755">
        <w:trPr>
          <w:trHeight w:val="340"/>
          <w:jc w:val="center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A2F54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</w:t>
            </w:r>
            <w:r w:rsidRPr="00E65D5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768514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DC28C1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461C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9190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2828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746F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A799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6E26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7853F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F8BD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49BA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4731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02B4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47ED53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7F4E" w:rsidRPr="00E65D56" w14:paraId="3577F56B" w14:textId="77777777" w:rsidTr="00607755">
        <w:trPr>
          <w:trHeight w:val="340"/>
          <w:jc w:val="center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33CA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  <w:r w:rsidRPr="00E65D5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CB25F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7C5742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2C79B5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602F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CEBB6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9C7B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EDBBA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0152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88E4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70D7E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D4A20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1A608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3B7D37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3F67A4" w14:textId="77777777" w:rsidR="00467F4E" w:rsidRPr="00E65D56" w:rsidRDefault="00467F4E" w:rsidP="0060775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60ECBF5" w14:textId="77777777" w:rsidR="00467F4E" w:rsidRPr="00E65D56" w:rsidRDefault="00467F4E" w:rsidP="00467F4E">
      <w:pPr>
        <w:tabs>
          <w:tab w:val="left" w:pos="8460"/>
        </w:tabs>
        <w:jc w:val="center"/>
        <w:rPr>
          <w:rFonts w:ascii="Arial" w:hAnsi="Arial" w:cs="Arial"/>
          <w:noProof/>
          <w:sz w:val="10"/>
          <w:szCs w:val="10"/>
        </w:rPr>
      </w:pPr>
    </w:p>
    <w:p w14:paraId="10B357CA" w14:textId="77777777" w:rsidR="00467F4E" w:rsidRPr="00E65D56" w:rsidRDefault="00467F4E" w:rsidP="00CB05EC">
      <w:pPr>
        <w:numPr>
          <w:ilvl w:val="0"/>
          <w:numId w:val="13"/>
        </w:numPr>
        <w:ind w:left="284" w:hanging="284"/>
        <w:rPr>
          <w:rFonts w:ascii="Arial" w:hAnsi="Arial" w:cs="Arial"/>
          <w:noProof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lastRenderedPageBreak/>
        <w:t xml:space="preserve">Dla wszysytkich </w:t>
      </w:r>
      <w:r w:rsidRPr="00E65D56">
        <w:rPr>
          <w:rFonts w:ascii="Arial" w:hAnsi="Arial" w:cs="Arial"/>
          <w:noProof/>
          <w:sz w:val="16"/>
          <w:szCs w:val="16"/>
        </w:rPr>
        <w:t>substancji</w:t>
      </w:r>
      <w:r>
        <w:rPr>
          <w:rFonts w:ascii="Arial" w:hAnsi="Arial" w:cs="Arial"/>
          <w:noProof/>
          <w:sz w:val="16"/>
          <w:szCs w:val="16"/>
        </w:rPr>
        <w:t xml:space="preserve">, </w:t>
      </w:r>
      <w:r w:rsidRPr="00E65D56">
        <w:rPr>
          <w:rFonts w:ascii="Arial" w:hAnsi="Arial" w:cs="Arial"/>
          <w:noProof/>
          <w:sz w:val="16"/>
          <w:szCs w:val="16"/>
        </w:rPr>
        <w:t xml:space="preserve">mieszanin chemicznych </w:t>
      </w:r>
      <w:r>
        <w:rPr>
          <w:rFonts w:ascii="Arial" w:hAnsi="Arial" w:cs="Arial"/>
          <w:noProof/>
          <w:sz w:val="16"/>
          <w:szCs w:val="16"/>
        </w:rPr>
        <w:t>wymienionych w tabeli</w:t>
      </w:r>
      <w:r w:rsidRPr="00E65D56">
        <w:rPr>
          <w:rFonts w:ascii="Arial" w:hAnsi="Arial" w:cs="Arial"/>
          <w:noProof/>
          <w:sz w:val="16"/>
          <w:szCs w:val="16"/>
        </w:rPr>
        <w:t>, należy posiadać</w:t>
      </w:r>
      <w:r>
        <w:rPr>
          <w:rFonts w:ascii="Arial" w:hAnsi="Arial" w:cs="Arial"/>
          <w:noProof/>
          <w:sz w:val="16"/>
          <w:szCs w:val="16"/>
        </w:rPr>
        <w:t xml:space="preserve"> w miejscu pracy</w:t>
      </w:r>
      <w:r w:rsidRPr="00E65D56">
        <w:rPr>
          <w:rFonts w:ascii="Arial" w:hAnsi="Arial" w:cs="Arial"/>
          <w:noProof/>
          <w:sz w:val="16"/>
          <w:szCs w:val="16"/>
        </w:rPr>
        <w:t xml:space="preserve"> karty charakterystyki </w:t>
      </w:r>
      <w:r>
        <w:rPr>
          <w:rFonts w:ascii="Arial" w:hAnsi="Arial" w:cs="Arial"/>
          <w:noProof/>
          <w:sz w:val="16"/>
          <w:szCs w:val="16"/>
        </w:rPr>
        <w:br/>
      </w:r>
      <w:r w:rsidRPr="00E65D56">
        <w:rPr>
          <w:rFonts w:ascii="Arial" w:hAnsi="Arial" w:cs="Arial"/>
          <w:noProof/>
          <w:sz w:val="16"/>
          <w:szCs w:val="16"/>
        </w:rPr>
        <w:t>w języku polskim. Na wszystkich opakowaniach muszą znajdować się prawidłowe</w:t>
      </w:r>
      <w:r>
        <w:rPr>
          <w:rFonts w:ascii="Arial" w:hAnsi="Arial" w:cs="Arial"/>
          <w:noProof/>
          <w:sz w:val="16"/>
          <w:szCs w:val="16"/>
        </w:rPr>
        <w:t>, czytelne</w:t>
      </w:r>
      <w:r w:rsidRPr="00E65D56">
        <w:rPr>
          <w:rFonts w:ascii="Arial" w:hAnsi="Arial" w:cs="Arial"/>
          <w:noProof/>
          <w:sz w:val="16"/>
          <w:szCs w:val="16"/>
        </w:rPr>
        <w:t xml:space="preserve"> etykiety.</w:t>
      </w:r>
    </w:p>
    <w:p w14:paraId="4B3B956F" w14:textId="77777777" w:rsidR="00467F4E" w:rsidRPr="00E65D56" w:rsidRDefault="00467F4E" w:rsidP="00CB05EC">
      <w:pPr>
        <w:numPr>
          <w:ilvl w:val="0"/>
          <w:numId w:val="13"/>
        </w:numPr>
        <w:tabs>
          <w:tab w:val="left" w:pos="284"/>
        </w:tabs>
        <w:ind w:left="284" w:hanging="284"/>
        <w:rPr>
          <w:rFonts w:ascii="Arial" w:hAnsi="Arial" w:cs="Arial"/>
          <w:sz w:val="16"/>
          <w:szCs w:val="16"/>
        </w:rPr>
      </w:pPr>
      <w:r w:rsidRPr="00E65D56">
        <w:rPr>
          <w:rFonts w:ascii="Arial" w:hAnsi="Arial" w:cs="Arial"/>
          <w:sz w:val="16"/>
          <w:szCs w:val="16"/>
        </w:rPr>
        <w:t>W niniejszym wykazie należy uwzględnić substancje, mieszaniny chemiczne stosowane przez podwykonawców, których Wykonawca zatrudnia do realizacji prac</w:t>
      </w:r>
      <w:r>
        <w:rPr>
          <w:rFonts w:ascii="Arial" w:hAnsi="Arial" w:cs="Arial"/>
          <w:sz w:val="16"/>
          <w:szCs w:val="16"/>
        </w:rPr>
        <w:t>.</w:t>
      </w:r>
    </w:p>
    <w:p w14:paraId="47E08DE1" w14:textId="77777777" w:rsidR="00467F4E" w:rsidRDefault="00467F4E" w:rsidP="00467F4E">
      <w:pPr>
        <w:rPr>
          <w:rFonts w:ascii="Arial" w:hAnsi="Arial" w:cs="Arial"/>
          <w:sz w:val="16"/>
          <w:szCs w:val="16"/>
        </w:rPr>
      </w:pPr>
    </w:p>
    <w:p w14:paraId="0CAFC051" w14:textId="77777777" w:rsidR="00467F4E" w:rsidRDefault="00467F4E" w:rsidP="00467F4E">
      <w:pPr>
        <w:rPr>
          <w:rFonts w:ascii="Arial" w:hAnsi="Arial" w:cs="Arial"/>
          <w:sz w:val="16"/>
          <w:szCs w:val="16"/>
        </w:rPr>
      </w:pPr>
    </w:p>
    <w:p w14:paraId="4D719328" w14:textId="77777777" w:rsidR="00467F4E" w:rsidRDefault="00467F4E" w:rsidP="00467F4E">
      <w:pPr>
        <w:rPr>
          <w:rFonts w:ascii="Arial" w:hAnsi="Arial" w:cs="Arial"/>
          <w:sz w:val="16"/>
          <w:szCs w:val="16"/>
        </w:rPr>
      </w:pPr>
    </w:p>
    <w:p w14:paraId="1927340F" w14:textId="77777777" w:rsidR="00467F4E" w:rsidRPr="006A7AAF" w:rsidRDefault="00467F4E" w:rsidP="00CB05EC">
      <w:pPr>
        <w:numPr>
          <w:ilvl w:val="1"/>
          <w:numId w:val="12"/>
        </w:numPr>
        <w:spacing w:after="120"/>
        <w:ind w:left="284" w:hanging="284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b/>
          <w:sz w:val="22"/>
          <w:szCs w:val="22"/>
        </w:rPr>
        <w:t xml:space="preserve">MASZYNY I URZĄDZENIA TECHNICZNE </w:t>
      </w:r>
    </w:p>
    <w:p w14:paraId="1004E4B7" w14:textId="77777777" w:rsidR="00467F4E" w:rsidRPr="006A7AAF" w:rsidRDefault="00467F4E" w:rsidP="00467F4E">
      <w:pPr>
        <w:ind w:left="330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sz w:val="22"/>
          <w:szCs w:val="22"/>
        </w:rPr>
        <w:t>Wykonawca oświadcza, że maszyny i urządzenia techniczne wykorzystywane podczas realizacji prac umowy/ zlecenia spełniają  zasadnicze wymagania  bezpieczeństwa. Maszyny są odpowiednio oznakowane, w tym znakiem CE. Posiadają deklaracje zgodności WE oraz aktualne przeglądy i badania.</w:t>
      </w:r>
    </w:p>
    <w:p w14:paraId="26C6FBFA" w14:textId="77777777" w:rsidR="00467F4E" w:rsidRPr="006A7AAF" w:rsidRDefault="00467F4E" w:rsidP="00467F4E">
      <w:pPr>
        <w:ind w:left="330"/>
        <w:rPr>
          <w:rFonts w:ascii="Arial" w:hAnsi="Arial" w:cs="Arial"/>
          <w:sz w:val="22"/>
          <w:szCs w:val="22"/>
        </w:rPr>
      </w:pPr>
    </w:p>
    <w:p w14:paraId="3ABD61D7" w14:textId="77777777" w:rsidR="00467F4E" w:rsidRPr="006A7AAF" w:rsidRDefault="00467F4E" w:rsidP="00CB05EC">
      <w:pPr>
        <w:numPr>
          <w:ilvl w:val="1"/>
          <w:numId w:val="12"/>
        </w:numPr>
        <w:spacing w:after="120"/>
        <w:ind w:left="284" w:hanging="284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b/>
          <w:sz w:val="22"/>
          <w:szCs w:val="22"/>
        </w:rPr>
        <w:t xml:space="preserve">DODATKOWE WYMAGANIA </w:t>
      </w:r>
    </w:p>
    <w:p w14:paraId="0E5F3B8B" w14:textId="77777777" w:rsidR="00467F4E" w:rsidRPr="006A7AAF" w:rsidRDefault="00467F4E" w:rsidP="00467F4E">
      <w:pPr>
        <w:ind w:left="330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sz w:val="22"/>
          <w:szCs w:val="22"/>
        </w:rPr>
        <w:t>Zamawiający określa dodatkowe wymagania jednostki organizacyjnej.</w:t>
      </w:r>
    </w:p>
    <w:p w14:paraId="767BED14" w14:textId="77777777" w:rsidR="00467F4E" w:rsidRPr="006A7AAF" w:rsidRDefault="00467F4E" w:rsidP="00467F4E">
      <w:pPr>
        <w:ind w:left="330"/>
        <w:rPr>
          <w:rFonts w:ascii="Arial" w:hAnsi="Arial" w:cs="Arial"/>
          <w:sz w:val="22"/>
          <w:szCs w:val="22"/>
        </w:rPr>
      </w:pPr>
    </w:p>
    <w:p w14:paraId="0B431134" w14:textId="77777777" w:rsidR="00467F4E" w:rsidRPr="006A7AAF" w:rsidRDefault="00467F4E" w:rsidP="00CB05EC">
      <w:pPr>
        <w:pStyle w:val="Akapitzlist"/>
        <w:numPr>
          <w:ilvl w:val="1"/>
          <w:numId w:val="12"/>
        </w:numPr>
        <w:spacing w:after="240"/>
        <w:jc w:val="both"/>
        <w:rPr>
          <w:rFonts w:ascii="Arial" w:hAnsi="Arial" w:cs="Arial"/>
          <w:b/>
          <w:sz w:val="22"/>
          <w:szCs w:val="22"/>
        </w:rPr>
      </w:pPr>
      <w:r w:rsidRPr="006A7AAF">
        <w:rPr>
          <w:rFonts w:ascii="Arial" w:hAnsi="Arial" w:cs="Arial"/>
          <w:b/>
          <w:sz w:val="22"/>
          <w:szCs w:val="22"/>
        </w:rPr>
        <w:t xml:space="preserve">KLAUZULE INFORMACYJNE </w:t>
      </w:r>
    </w:p>
    <w:p w14:paraId="296FFF18" w14:textId="38DB7817" w:rsidR="00467F4E" w:rsidRPr="006A7AAF" w:rsidRDefault="00467F4E" w:rsidP="006A7AAF">
      <w:pPr>
        <w:ind w:left="426"/>
        <w:rPr>
          <w:rFonts w:ascii="Arial" w:hAnsi="Arial" w:cs="Arial"/>
          <w:sz w:val="22"/>
          <w:szCs w:val="22"/>
        </w:rPr>
      </w:pPr>
      <w:r w:rsidRPr="006A7AAF">
        <w:rPr>
          <w:rFonts w:ascii="Arial" w:hAnsi="Arial" w:cs="Arial"/>
          <w:sz w:val="22"/>
          <w:szCs w:val="22"/>
        </w:rPr>
        <w:t xml:space="preserve">Wykonawca oświadcza, że każdej z osób, której dane osobowe ujawnił w punktach 1-3 niniejszego Oświadczenia, przekazał - przy jednoczesnym zachowaniu zasady rozliczalności - odpowiednią klauzulę informacyjną ORLEN S.A., zgodnie ze wzorami zamieszczonymi poniżej. </w:t>
      </w:r>
    </w:p>
    <w:p w14:paraId="5956CAD6" w14:textId="54D5C0FC" w:rsidR="00467F4E" w:rsidRDefault="00467F4E" w:rsidP="006A7AAF">
      <w:pPr>
        <w:jc w:val="center"/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drawing>
          <wp:inline distT="0" distB="0" distL="0" distR="0" wp14:anchorId="16579F61" wp14:editId="0283E6DE">
            <wp:extent cx="6591391" cy="1163782"/>
            <wp:effectExtent l="0" t="0" r="0" b="0"/>
            <wp:docPr id="142269995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301" cy="1165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24E60E" w14:textId="77777777" w:rsidR="00467F4E" w:rsidRDefault="00467F4E" w:rsidP="00467F4E">
      <w:pPr>
        <w:jc w:val="center"/>
        <w:rPr>
          <w:rFonts w:ascii="Arial" w:hAnsi="Arial" w:cs="Arial"/>
          <w:b/>
        </w:rPr>
      </w:pPr>
    </w:p>
    <w:p w14:paraId="5F9A9647" w14:textId="77777777" w:rsidR="00467F4E" w:rsidRDefault="00467F4E" w:rsidP="00467F4E">
      <w:pPr>
        <w:jc w:val="center"/>
        <w:rPr>
          <w:rFonts w:ascii="Arial" w:hAnsi="Arial" w:cs="Arial"/>
          <w:b/>
        </w:rPr>
      </w:pPr>
    </w:p>
    <w:p w14:paraId="488410E9" w14:textId="77777777" w:rsidR="00467F4E" w:rsidRPr="00945366" w:rsidRDefault="00467F4E" w:rsidP="00467F4E">
      <w:pPr>
        <w:jc w:val="center"/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KLAUZULA INFORMACYJNA</w:t>
      </w:r>
    </w:p>
    <w:p w14:paraId="0D89A2CC" w14:textId="77777777" w:rsidR="00467F4E" w:rsidRPr="00945366" w:rsidRDefault="00467F4E" w:rsidP="00467F4E">
      <w:pPr>
        <w:jc w:val="center"/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dla osób reprezentujących Kontrahenta</w:t>
      </w:r>
      <w:r w:rsidRPr="00945366">
        <w:rPr>
          <w:rFonts w:ascii="Arial" w:eastAsia="Aptos" w:hAnsi="Arial" w:cs="Arial"/>
          <w:b/>
          <w:bCs/>
          <w:kern w:val="2"/>
          <w:sz w:val="20"/>
          <w:szCs w:val="20"/>
          <w:vertAlign w:val="superscript"/>
          <w14:ligatures w14:val="standardContextual"/>
        </w:rPr>
        <w:footnoteReference w:id="3"/>
      </w: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, wskazanych do kontaktu lub współpracujących z Kontrahentem przy zawarciu i realizacji umów z ORLEN S.A.</w:t>
      </w:r>
    </w:p>
    <w:p w14:paraId="74373204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0486AF5B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Kto jest administratorem Twoich danych osobowych?</w:t>
      </w:r>
    </w:p>
    <w:p w14:paraId="3E01D8C0" w14:textId="77777777" w:rsidR="00467F4E" w:rsidRPr="00945366" w:rsidRDefault="00467F4E" w:rsidP="00467F4E">
      <w:pPr>
        <w:spacing w:after="120"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lastRenderedPageBreak/>
        <w:t>Administratorem Twoich danych jest ORLEN S.A. z siedzibą w Płocku, ul. Chemików 7. Telefon kontaktowy: (24) 256 00 00, (24) 365 00 00, (22) 778 00 00.</w:t>
      </w:r>
    </w:p>
    <w:p w14:paraId="67E51B69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 możesz się skontaktować z Inspektorem Ochrony Danych?</w:t>
      </w:r>
    </w:p>
    <w:p w14:paraId="5B5966EE" w14:textId="77777777" w:rsidR="00467F4E" w:rsidRPr="00945366" w:rsidRDefault="00467F4E" w:rsidP="00467F4E">
      <w:pPr>
        <w:spacing w:after="120"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Możesz napisać na adres e-mail: daneosobowe@orlen.pl lub listownie na adres ORLEN S.A. z dopiskiem „Inspektor Ochrony Danych”. Więcej informacji znajdziesz na www.orlen.pl w zakładce „Kontakty”.</w:t>
      </w:r>
    </w:p>
    <w:p w14:paraId="0FCEA5DC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Jakie dane przetwarzamy?</w:t>
      </w:r>
    </w:p>
    <w:p w14:paraId="05BDA3E5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 zależności od rodzaju współpracy:</w:t>
      </w:r>
    </w:p>
    <w:p w14:paraId="574539CB" w14:textId="77777777" w:rsidR="00467F4E" w:rsidRPr="00945366" w:rsidRDefault="00467F4E" w:rsidP="00CB05EC">
      <w:pPr>
        <w:numPr>
          <w:ilvl w:val="0"/>
          <w:numId w:val="1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imię i nazwisko,</w:t>
      </w:r>
    </w:p>
    <w:p w14:paraId="15C70407" w14:textId="77777777" w:rsidR="00467F4E" w:rsidRPr="00945366" w:rsidRDefault="00467F4E" w:rsidP="00CB05EC">
      <w:pPr>
        <w:numPr>
          <w:ilvl w:val="0"/>
          <w:numId w:val="1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stanowisko i funkcja,</w:t>
      </w:r>
    </w:p>
    <w:p w14:paraId="0EF24DDF" w14:textId="77777777" w:rsidR="00467F4E" w:rsidRPr="00945366" w:rsidRDefault="00467F4E" w:rsidP="00CB05EC">
      <w:pPr>
        <w:numPr>
          <w:ilvl w:val="0"/>
          <w:numId w:val="1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służbowy numer telefonu i e-mail,</w:t>
      </w:r>
    </w:p>
    <w:p w14:paraId="00A228E0" w14:textId="77777777" w:rsidR="00467F4E" w:rsidRPr="00945366" w:rsidRDefault="00467F4E" w:rsidP="00CB05EC">
      <w:pPr>
        <w:numPr>
          <w:ilvl w:val="0"/>
          <w:numId w:val="1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numer PESEL,</w:t>
      </w:r>
    </w:p>
    <w:p w14:paraId="6806CA14" w14:textId="77777777" w:rsidR="00467F4E" w:rsidRPr="00945366" w:rsidRDefault="00467F4E" w:rsidP="00CB05EC">
      <w:pPr>
        <w:numPr>
          <w:ilvl w:val="0"/>
          <w:numId w:val="1"/>
        </w:numPr>
        <w:spacing w:after="240" w:line="259" w:lineRule="auto"/>
        <w:ind w:left="714" w:hanging="357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informacje o uprawnieniach i kwalifikacjach.</w:t>
      </w:r>
    </w:p>
    <w:p w14:paraId="67833DA7" w14:textId="77777777" w:rsidR="00467F4E" w:rsidRPr="00945366" w:rsidRDefault="00467F4E" w:rsidP="00467F4E">
      <w:pPr>
        <w:spacing w:after="240" w:line="259" w:lineRule="auto"/>
        <w:ind w:left="714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30E1138C" w14:textId="77777777" w:rsidR="00467F4E" w:rsidRPr="00945366" w:rsidRDefault="00467F4E" w:rsidP="00467F4E">
      <w:pPr>
        <w:spacing w:before="120"/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W jakim celu przetwarzamy dane?</w:t>
      </w:r>
    </w:p>
    <w:p w14:paraId="45B7C092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są przetwarzane, aby:</w:t>
      </w:r>
    </w:p>
    <w:p w14:paraId="35636B4B" w14:textId="77777777" w:rsidR="00467F4E" w:rsidRPr="00945366" w:rsidRDefault="00467F4E" w:rsidP="00CB05EC">
      <w:pPr>
        <w:numPr>
          <w:ilvl w:val="0"/>
          <w:numId w:val="2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realizować umowy z Kontrahentami (np. kontakt, weryfikacja uprawnień, kwalifikacji i oświadczeń, wydawanie pełnomocnictw, wymiany korespondencji, należytego wykonania umowy, kontroli, rozliczenia umowy, zachowania zasad poufności oraz bezpieczeństwa i higieny pracy),</w:t>
      </w:r>
    </w:p>
    <w:p w14:paraId="4217F64F" w14:textId="77777777" w:rsidR="00467F4E" w:rsidRPr="00945366" w:rsidRDefault="00467F4E" w:rsidP="00CB05EC">
      <w:pPr>
        <w:numPr>
          <w:ilvl w:val="0"/>
          <w:numId w:val="2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dochodzić i bronić roszczeń,</w:t>
      </w:r>
    </w:p>
    <w:p w14:paraId="2C511B47" w14:textId="77777777" w:rsidR="00467F4E" w:rsidRPr="00945366" w:rsidRDefault="00467F4E" w:rsidP="00CB05EC">
      <w:pPr>
        <w:numPr>
          <w:ilvl w:val="0"/>
          <w:numId w:val="2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spełnić obowiązki prawne (np. wynikające z ustawy o przeciwdziałaniu praniu pieniędzy, prawa budowlanego, przepisów UE).</w:t>
      </w:r>
    </w:p>
    <w:p w14:paraId="3E903FD2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3EED2AA3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Na jakiej podstawie prawnej przetwarzamy dane?</w:t>
      </w:r>
    </w:p>
    <w:p w14:paraId="2B8996C4" w14:textId="77777777" w:rsidR="00467F4E" w:rsidRPr="00945366" w:rsidRDefault="00467F4E" w:rsidP="00CB05EC">
      <w:pPr>
        <w:numPr>
          <w:ilvl w:val="0"/>
          <w:numId w:val="3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prawnie uzasadniony interes ORLEN S.A. (art. 6 ust. 1 lit. f RODO),</w:t>
      </w:r>
    </w:p>
    <w:p w14:paraId="5869B817" w14:textId="77777777" w:rsidR="00467F4E" w:rsidRPr="00945366" w:rsidRDefault="00467F4E" w:rsidP="00CB05EC">
      <w:pPr>
        <w:numPr>
          <w:ilvl w:val="0"/>
          <w:numId w:val="3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obowiązki wynikające z przepisów prawa (art. 6 ust. 1 lit. c RODO).</w:t>
      </w:r>
    </w:p>
    <w:p w14:paraId="6AC830DB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1D072DFB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Kto może mieć dostęp do Twoich danych?</w:t>
      </w:r>
    </w:p>
    <w:p w14:paraId="377BC9BB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mogą być przekazywane spółkom z Grupy ORLEN i innym podmiotom współpracującym, podmiotom biorącym udział w procesach zakupowych, oraz takim podmiotom jak: firmy informatyczne, kurierskie, ochrony, BHP, prawne, doradcze czy archiwizacyjne.</w:t>
      </w:r>
    </w:p>
    <w:p w14:paraId="22F6D2B8" w14:textId="77777777" w:rsidR="00467F4E" w:rsidRPr="00945366" w:rsidRDefault="00467F4E" w:rsidP="00467F4E">
      <w:pPr>
        <w:spacing w:before="120"/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 długo przetwarzamy dane?</w:t>
      </w:r>
    </w:p>
    <w:p w14:paraId="71FE90C4" w14:textId="77777777" w:rsidR="00467F4E" w:rsidRPr="00945366" w:rsidRDefault="00467F4E" w:rsidP="00467F4E">
      <w:pPr>
        <w:spacing w:after="120"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są przetwarzane przez czas potrzebny do realizacji celów oraz obowiązków prawnych. Mogą być przechowywane dłużej tylko, jeśli wymagają tego przepisy prawa.</w:t>
      </w:r>
    </w:p>
    <w:p w14:paraId="4E04AAAF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lastRenderedPageBreak/>
        <w:t>Jakie masz prawa?</w:t>
      </w:r>
    </w:p>
    <w:p w14:paraId="2414E29A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Masz prawo do:</w:t>
      </w:r>
    </w:p>
    <w:p w14:paraId="5045FE6B" w14:textId="77777777" w:rsidR="00467F4E" w:rsidRPr="00945366" w:rsidRDefault="00467F4E" w:rsidP="00CB05EC">
      <w:pPr>
        <w:numPr>
          <w:ilvl w:val="0"/>
          <w:numId w:val="4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dostępu do swoich danych,</w:t>
      </w:r>
    </w:p>
    <w:p w14:paraId="283E2BDC" w14:textId="77777777" w:rsidR="00467F4E" w:rsidRPr="00945366" w:rsidRDefault="00467F4E" w:rsidP="00CB05EC">
      <w:pPr>
        <w:numPr>
          <w:ilvl w:val="0"/>
          <w:numId w:val="4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ich sprostowania, usunięcia lub ograniczenia przetwarzania,</w:t>
      </w:r>
    </w:p>
    <w:p w14:paraId="74255A5B" w14:textId="77777777" w:rsidR="00467F4E" w:rsidRPr="00945366" w:rsidRDefault="00467F4E" w:rsidP="00CB05EC">
      <w:pPr>
        <w:numPr>
          <w:ilvl w:val="0"/>
          <w:numId w:val="4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wniesienia sprzeciwu (jeśli przetwarzamy dane na podstawie uzasadnionego interesu),</w:t>
      </w:r>
    </w:p>
    <w:p w14:paraId="5808412E" w14:textId="77777777" w:rsidR="00467F4E" w:rsidRPr="00945366" w:rsidRDefault="00467F4E" w:rsidP="00CB05EC">
      <w:pPr>
        <w:numPr>
          <w:ilvl w:val="0"/>
          <w:numId w:val="4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złożenia skargi do Prezesa Urzędu Ochrony Danych Osobowych.</w:t>
      </w:r>
    </w:p>
    <w:p w14:paraId="4FB95FBF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Wnioski możesz kierować na: daneosobowe@orlen.pl lub listownie z dopiskiem „Inspektor Ochrony Danych”.</w:t>
      </w:r>
    </w:p>
    <w:p w14:paraId="758EB174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7E3AB8B5" w14:textId="74ED8C41" w:rsidR="00467F4E" w:rsidRPr="00945366" w:rsidRDefault="00467F4E" w:rsidP="006A7AAF">
      <w:pPr>
        <w:jc w:val="center"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>
        <w:rPr>
          <w:rFonts w:ascii="Arial" w:eastAsia="Aptos" w:hAnsi="Arial" w:cs="Arial"/>
          <w:noProof/>
          <w:kern w:val="2"/>
          <w:sz w:val="20"/>
          <w:szCs w:val="20"/>
          <w14:ligatures w14:val="standardContextual"/>
        </w:rPr>
        <w:drawing>
          <wp:inline distT="0" distB="0" distL="0" distR="0" wp14:anchorId="2BA54206" wp14:editId="2BF3CDAC">
            <wp:extent cx="6127667" cy="1104263"/>
            <wp:effectExtent l="0" t="0" r="0" b="1270"/>
            <wp:docPr id="690781047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572" cy="11112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CCE47A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2865E561" w14:textId="77777777" w:rsidR="00467F4E" w:rsidRPr="00945366" w:rsidRDefault="00467F4E" w:rsidP="00467F4E">
      <w:pPr>
        <w:jc w:val="center"/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KLAUZULA INFORMACYJNA</w:t>
      </w:r>
    </w:p>
    <w:p w14:paraId="681D7189" w14:textId="77777777" w:rsidR="00467F4E" w:rsidRPr="00945366" w:rsidRDefault="00467F4E" w:rsidP="00467F4E">
      <w:pPr>
        <w:jc w:val="center"/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dla Kontrahenta</w:t>
      </w:r>
      <w:r w:rsidRPr="00945366">
        <w:rPr>
          <w:rFonts w:ascii="Arial" w:eastAsia="Aptos" w:hAnsi="Arial" w:cs="Arial"/>
          <w:b/>
          <w:bCs/>
          <w:kern w:val="2"/>
          <w:sz w:val="20"/>
          <w:szCs w:val="20"/>
          <w:vertAlign w:val="superscript"/>
          <w14:ligatures w14:val="standardContextual"/>
        </w:rPr>
        <w:footnoteReference w:id="4"/>
      </w: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 xml:space="preserve"> będącego osobą fizyczną lub prowadzącego działalność gospodarczą, w tym wspólnika spółki cywilnej</w:t>
      </w:r>
    </w:p>
    <w:p w14:paraId="4C99708E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357FE4FB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Kto jest administratorem Twoich danych osobowych?</w:t>
      </w:r>
    </w:p>
    <w:p w14:paraId="06805285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Administratorem Twoich danych jest ORLEN S.A. z siedzibą w Płocku, ul. Chemików 7. Telefon kontaktowy: (24) 256 00 00, (24) 365 00 00, (22) 778 00 00.</w:t>
      </w:r>
    </w:p>
    <w:p w14:paraId="03EA69EC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52EE3FA6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 możesz się skontaktować z Inspektorem Ochrony Danych?</w:t>
      </w:r>
    </w:p>
    <w:p w14:paraId="190CB6FF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Możesz napisać na adres e-mail: daneosobowe@orlen.pl lub listownie na adres ORLEN S.A. z dopiskiem „Inspektor Ochrony Danych”. Więcej informacji znajdziesz na stronie www.orlen.pl w zakładce „Kontakty”.</w:t>
      </w:r>
    </w:p>
    <w:p w14:paraId="17D51980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653FF434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Jakie dane przetwarzamy?</w:t>
      </w:r>
    </w:p>
    <w:p w14:paraId="61884B47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 zależności od rodzaju współpracy:</w:t>
      </w:r>
    </w:p>
    <w:p w14:paraId="44BCBB35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imię i nazwisko,</w:t>
      </w:r>
    </w:p>
    <w:p w14:paraId="1766C6FC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kontaktowe (adres, telefon, e-mail),</w:t>
      </w:r>
    </w:p>
    <w:p w14:paraId="5CEC6625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numer PESEL lub NIP,</w:t>
      </w:r>
    </w:p>
    <w:p w14:paraId="741786E9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dotyczące prowadzonej działalności gospodarczej,</w:t>
      </w:r>
    </w:p>
    <w:p w14:paraId="459F80F2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lastRenderedPageBreak/>
        <w:t>dane z publicznych rejestrów (KRS, CEIDG),</w:t>
      </w:r>
    </w:p>
    <w:p w14:paraId="132297C3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dotyczące sytuacji prawnej i finansowej,</w:t>
      </w:r>
    </w:p>
    <w:p w14:paraId="3124D122" w14:textId="77777777" w:rsidR="00467F4E" w:rsidRPr="00945366" w:rsidRDefault="00467F4E" w:rsidP="00CB05EC">
      <w:pPr>
        <w:numPr>
          <w:ilvl w:val="0"/>
          <w:numId w:val="5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inne dane niezbędne do realizacji umowy.</w:t>
      </w:r>
    </w:p>
    <w:p w14:paraId="6C77CF27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4B530826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W jakim celu przetwarzamy dane?</w:t>
      </w:r>
    </w:p>
    <w:p w14:paraId="4B6C72BF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są przetwarzane, aby:</w:t>
      </w:r>
    </w:p>
    <w:p w14:paraId="1A7AD42B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nawiązać współpracę, zawrzeć i wykonać umowę,</w:t>
      </w:r>
    </w:p>
    <w:p w14:paraId="752A33BC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wypełnić obowiązki prawne (np. podatkowe, rachunkowe, przeciwdziałanie praniu pieniędzy, przeciwdziałanie nadużyciom i korupcji),</w:t>
      </w:r>
    </w:p>
    <w:p w14:paraId="6F0FA363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weryfikować dane i wiarygodność kontrahenta,</w:t>
      </w:r>
    </w:p>
    <w:p w14:paraId="45FC02FA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zapewnić bezpieczeństwo i wysokie standardy etyczne,</w:t>
      </w:r>
    </w:p>
    <w:p w14:paraId="700B0DF4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prowadzić korespondencję i kontakty biznesowe,</w:t>
      </w:r>
    </w:p>
    <w:p w14:paraId="73234160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analizować współpracę i możliwości jej rozwoju,</w:t>
      </w:r>
    </w:p>
    <w:p w14:paraId="2A8FE3E8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dochodzić i bronić roszczeń,</w:t>
      </w:r>
    </w:p>
    <w:p w14:paraId="6D2701A3" w14:textId="77777777" w:rsidR="00467F4E" w:rsidRPr="00945366" w:rsidRDefault="00467F4E" w:rsidP="00CB05EC">
      <w:pPr>
        <w:numPr>
          <w:ilvl w:val="0"/>
          <w:numId w:val="6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prowadzić marketing produktów i usług ORLEN S.A.</w:t>
      </w:r>
    </w:p>
    <w:p w14:paraId="0C76B990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41B979CB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Na jakiej podstawie prawnej przetwarzamy dane?</w:t>
      </w:r>
    </w:p>
    <w:p w14:paraId="0382283B" w14:textId="77777777" w:rsidR="00467F4E" w:rsidRPr="00945366" w:rsidRDefault="00467F4E" w:rsidP="00CB05EC">
      <w:pPr>
        <w:numPr>
          <w:ilvl w:val="0"/>
          <w:numId w:val="7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zawarcie i wykonanie umowy (art. 6 ust. 1 lit. b RODO),</w:t>
      </w:r>
    </w:p>
    <w:p w14:paraId="334E1DDA" w14:textId="77777777" w:rsidR="00467F4E" w:rsidRPr="00945366" w:rsidRDefault="00467F4E" w:rsidP="00CB05EC">
      <w:pPr>
        <w:numPr>
          <w:ilvl w:val="0"/>
          <w:numId w:val="7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obowiązki wynikające z przepisów prawa (art. 6 ust. 1 lit. c RODO),</w:t>
      </w:r>
    </w:p>
    <w:p w14:paraId="56DBF36F" w14:textId="77777777" w:rsidR="00467F4E" w:rsidRPr="00945366" w:rsidRDefault="00467F4E" w:rsidP="00CB05EC">
      <w:pPr>
        <w:numPr>
          <w:ilvl w:val="0"/>
          <w:numId w:val="7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prawnie uzasadniony interes ORLEN S.A. (art. 6 ust. 1 lit. f RODO).</w:t>
      </w:r>
    </w:p>
    <w:p w14:paraId="4F16CEDA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390A5FC1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Skąd mamy Twoje dane?</w:t>
      </w:r>
    </w:p>
    <w:p w14:paraId="5E0851CB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zostały podane bezpośrednio przez Ciebie lub pochodzą z publicznych rejestrów (KRS, CEIDG), stron internetowych lub od podmiotów świadczących usługi informacyjne na rzecz ORLEN S.A.</w:t>
      </w:r>
    </w:p>
    <w:p w14:paraId="0036BB0E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4EB2C78D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Kto może mieć dostęp do Twoich danych?</w:t>
      </w:r>
    </w:p>
    <w:p w14:paraId="3B9E404B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mogą być przekazywane:</w:t>
      </w:r>
    </w:p>
    <w:p w14:paraId="41155DD4" w14:textId="77777777" w:rsidR="00467F4E" w:rsidRPr="00945366" w:rsidRDefault="00467F4E" w:rsidP="00CB05EC">
      <w:pPr>
        <w:numPr>
          <w:ilvl w:val="0"/>
          <w:numId w:val="8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spółkom z Grupy ORLEN,</w:t>
      </w:r>
    </w:p>
    <w:p w14:paraId="6BBD6D06" w14:textId="77777777" w:rsidR="00467F4E" w:rsidRPr="00945366" w:rsidRDefault="00467F4E" w:rsidP="00CB05EC">
      <w:pPr>
        <w:numPr>
          <w:ilvl w:val="0"/>
          <w:numId w:val="8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podmiotom współpracującym przy realizacji umowy,</w:t>
      </w:r>
    </w:p>
    <w:p w14:paraId="5D0C654E" w14:textId="77777777" w:rsidR="00467F4E" w:rsidRPr="00945366" w:rsidRDefault="00467F4E" w:rsidP="00CB05EC">
      <w:pPr>
        <w:numPr>
          <w:ilvl w:val="0"/>
          <w:numId w:val="8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firmom świadczącym usługi IT, doradcze, prawne, windykacyjne, archiwizacyjne, ochrony, fakturowania i doręczania korespondencji.</w:t>
      </w:r>
    </w:p>
    <w:p w14:paraId="75617869" w14:textId="77777777" w:rsidR="00467F4E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5F4F8EFA" w14:textId="5DE2A607" w:rsidR="00467F4E" w:rsidRDefault="00467F4E" w:rsidP="006A7AAF">
      <w:pPr>
        <w:jc w:val="center"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>
        <w:rPr>
          <w:rFonts w:ascii="Arial" w:eastAsia="Aptos" w:hAnsi="Arial" w:cs="Arial"/>
          <w:noProof/>
          <w:kern w:val="2"/>
          <w:sz w:val="20"/>
          <w:szCs w:val="20"/>
          <w14:ligatures w14:val="standardContextual"/>
        </w:rPr>
        <w:lastRenderedPageBreak/>
        <w:drawing>
          <wp:inline distT="0" distB="0" distL="0" distR="0" wp14:anchorId="680F0679" wp14:editId="29FCE019">
            <wp:extent cx="6526866" cy="1104405"/>
            <wp:effectExtent l="0" t="0" r="7620" b="635"/>
            <wp:docPr id="152683100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33" cy="11153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3D34AC" w14:textId="77777777" w:rsidR="00467F4E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2D9A648D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2B18D8BE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Czy podanie danych jest obowiązkowe?</w:t>
      </w:r>
    </w:p>
    <w:p w14:paraId="733FABD7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Podanie danych jest dobrowolne, ale niezbędne do zawarcia i realizacji umowy oraz celów wskazanych powyżej.</w:t>
      </w:r>
    </w:p>
    <w:p w14:paraId="6CB0477F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41B3BEA9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 długo przetwarzamy dane?</w:t>
      </w:r>
    </w:p>
    <w:p w14:paraId="27A6260C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Dane są przetwarzane przez czas trwania umowy, a po jej zakończeniu – przez okres wymagany przepisami prawa lub do czasu wygaśnięcia roszczeń. W przypadku przetwarzania na podstawie uzasadnionego interesu – do jego realizacji lub skutecznego wniesienia sprzeciwu.</w:t>
      </w:r>
    </w:p>
    <w:p w14:paraId="2C0E6D3B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</w:p>
    <w:p w14:paraId="4081463A" w14:textId="77777777" w:rsidR="00467F4E" w:rsidRPr="00945366" w:rsidRDefault="00467F4E" w:rsidP="00467F4E">
      <w:pPr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b/>
          <w:bCs/>
          <w:kern w:val="2"/>
          <w:sz w:val="20"/>
          <w:szCs w:val="20"/>
          <w14:ligatures w14:val="standardContextual"/>
        </w:rPr>
        <w:t>Jakie masz prawa?</w:t>
      </w:r>
    </w:p>
    <w:p w14:paraId="3A6FF816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Masz prawo do:</w:t>
      </w:r>
    </w:p>
    <w:p w14:paraId="748D35BC" w14:textId="77777777" w:rsidR="00467F4E" w:rsidRPr="00945366" w:rsidRDefault="00467F4E" w:rsidP="00CB05EC">
      <w:pPr>
        <w:numPr>
          <w:ilvl w:val="0"/>
          <w:numId w:val="9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dostępu do swoich danych,</w:t>
      </w:r>
    </w:p>
    <w:p w14:paraId="68537404" w14:textId="77777777" w:rsidR="00467F4E" w:rsidRPr="00945366" w:rsidRDefault="00467F4E" w:rsidP="00CB05EC">
      <w:pPr>
        <w:numPr>
          <w:ilvl w:val="0"/>
          <w:numId w:val="9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ich sprostowania, usunięcia lub ograniczenia przetwarzania,</w:t>
      </w:r>
    </w:p>
    <w:p w14:paraId="6496AE12" w14:textId="77777777" w:rsidR="00467F4E" w:rsidRPr="00945366" w:rsidRDefault="00467F4E" w:rsidP="00CB05EC">
      <w:pPr>
        <w:numPr>
          <w:ilvl w:val="0"/>
          <w:numId w:val="9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przenoszenia danych,</w:t>
      </w:r>
    </w:p>
    <w:p w14:paraId="03A0C29B" w14:textId="77777777" w:rsidR="00467F4E" w:rsidRPr="00945366" w:rsidRDefault="00467F4E" w:rsidP="00CB05EC">
      <w:pPr>
        <w:numPr>
          <w:ilvl w:val="0"/>
          <w:numId w:val="9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wniesienia sprzeciwu (jeśli przetwarzamy dane na podstawie uzasadnionego interesu),</w:t>
      </w:r>
    </w:p>
    <w:p w14:paraId="49567486" w14:textId="77777777" w:rsidR="00467F4E" w:rsidRPr="00945366" w:rsidRDefault="00467F4E" w:rsidP="00CB05EC">
      <w:pPr>
        <w:numPr>
          <w:ilvl w:val="0"/>
          <w:numId w:val="9"/>
        </w:numPr>
        <w:spacing w:after="160" w:line="259" w:lineRule="auto"/>
        <w:contextualSpacing/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złożenia skargi do Prezesa Urzędu Ochrony Danych Osobowych.</w:t>
      </w:r>
    </w:p>
    <w:p w14:paraId="14C105B5" w14:textId="77777777" w:rsidR="00467F4E" w:rsidRPr="00945366" w:rsidRDefault="00467F4E" w:rsidP="00467F4E">
      <w:pPr>
        <w:rPr>
          <w:rFonts w:ascii="Arial" w:eastAsia="Aptos" w:hAnsi="Arial" w:cs="Arial"/>
          <w:kern w:val="2"/>
          <w:sz w:val="20"/>
          <w:szCs w:val="20"/>
          <w14:ligatures w14:val="standardContextual"/>
        </w:rPr>
      </w:pPr>
      <w:r w:rsidRPr="00945366">
        <w:rPr>
          <w:rFonts w:ascii="Arial" w:eastAsia="Aptos" w:hAnsi="Arial" w:cs="Arial"/>
          <w:kern w:val="2"/>
          <w:sz w:val="20"/>
          <w:szCs w:val="20"/>
          <w14:ligatures w14:val="standardContextual"/>
        </w:rPr>
        <w:t>Wnioski możesz kierować na: daneosobowe@orlen.pl lub listownie z dopiskiem „Inspektor Ochrony Danych”.</w:t>
      </w:r>
    </w:p>
    <w:p w14:paraId="4C04C01A" w14:textId="77777777" w:rsidR="00467F4E" w:rsidRDefault="00467F4E" w:rsidP="00467F4E">
      <w:pPr>
        <w:rPr>
          <w:rFonts w:ascii="Arial" w:eastAsia="Aptos" w:hAnsi="Arial" w:cs="Arial"/>
          <w:kern w:val="2"/>
          <w:sz w:val="18"/>
          <w:szCs w:val="18"/>
          <w14:ligatures w14:val="standardContextual"/>
        </w:rPr>
      </w:pPr>
    </w:p>
    <w:p w14:paraId="6D4A8CFE" w14:textId="77777777" w:rsidR="00467F4E" w:rsidRPr="00413DA0" w:rsidRDefault="00467F4E" w:rsidP="00467F4E">
      <w:pPr>
        <w:rPr>
          <w:rFonts w:ascii="Arial" w:eastAsia="Aptos" w:hAnsi="Arial" w:cs="Arial"/>
          <w:kern w:val="2"/>
          <w:sz w:val="18"/>
          <w:szCs w:val="18"/>
          <w14:ligatures w14:val="standardContextual"/>
        </w:rPr>
      </w:pPr>
    </w:p>
    <w:p w14:paraId="600FED86" w14:textId="77777777" w:rsidR="00467F4E" w:rsidRPr="00945366" w:rsidRDefault="00467F4E" w:rsidP="00467F4E">
      <w:pPr>
        <w:jc w:val="right"/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>Sporządził (data i czytelny podpis Wykonawcy):</w:t>
      </w:r>
    </w:p>
    <w:p w14:paraId="5E181441" w14:textId="77777777" w:rsidR="00467F4E" w:rsidRPr="00945366" w:rsidRDefault="00467F4E" w:rsidP="00467F4E">
      <w:pPr>
        <w:jc w:val="right"/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 xml:space="preserve">          </w:t>
      </w:r>
      <w:r w:rsidRPr="00945366">
        <w:rPr>
          <w:rFonts w:ascii="Arial" w:hAnsi="Arial" w:cs="Arial"/>
          <w:sz w:val="20"/>
          <w:szCs w:val="20"/>
        </w:rPr>
        <w:tab/>
      </w:r>
    </w:p>
    <w:p w14:paraId="5CCDF500" w14:textId="77777777" w:rsidR="00467F4E" w:rsidRPr="00945366" w:rsidRDefault="00467F4E" w:rsidP="00467F4E">
      <w:pPr>
        <w:jc w:val="right"/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>…..…………..…   …………………………………</w:t>
      </w:r>
    </w:p>
    <w:p w14:paraId="643CF6B6" w14:textId="77777777" w:rsidR="00467F4E" w:rsidRPr="00945366" w:rsidRDefault="00467F4E" w:rsidP="00467F4E">
      <w:pPr>
        <w:jc w:val="center"/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data                                      podpis</w:t>
      </w:r>
    </w:p>
    <w:p w14:paraId="11D18BAC" w14:textId="77777777" w:rsidR="00467F4E" w:rsidRPr="00945366" w:rsidRDefault="00467F4E" w:rsidP="00467F4E">
      <w:pPr>
        <w:rPr>
          <w:rFonts w:ascii="Arial" w:hAnsi="Arial" w:cs="Arial"/>
          <w:sz w:val="20"/>
          <w:szCs w:val="20"/>
        </w:rPr>
      </w:pPr>
    </w:p>
    <w:p w14:paraId="2EE7FA03" w14:textId="77777777" w:rsidR="00467F4E" w:rsidRPr="00945366" w:rsidRDefault="00467F4E" w:rsidP="00467F4E">
      <w:pPr>
        <w:jc w:val="right"/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>Potwierdzam odbiór Oświadczenia.</w:t>
      </w:r>
    </w:p>
    <w:p w14:paraId="146F053B" w14:textId="77777777" w:rsidR="00467F4E" w:rsidRPr="00945366" w:rsidRDefault="00467F4E" w:rsidP="00467F4E">
      <w:pPr>
        <w:jc w:val="right"/>
        <w:rPr>
          <w:rFonts w:ascii="Arial" w:hAnsi="Arial" w:cs="Arial"/>
          <w:sz w:val="20"/>
          <w:szCs w:val="20"/>
        </w:rPr>
      </w:pPr>
    </w:p>
    <w:p w14:paraId="02286E7F" w14:textId="77777777" w:rsidR="00467F4E" w:rsidRPr="00945366" w:rsidRDefault="00467F4E" w:rsidP="00467F4E">
      <w:pPr>
        <w:jc w:val="right"/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>…………………………………………</w:t>
      </w:r>
    </w:p>
    <w:p w14:paraId="6423AB3E" w14:textId="77777777" w:rsidR="00467F4E" w:rsidRPr="00945366" w:rsidRDefault="00467F4E" w:rsidP="00467F4E">
      <w:pPr>
        <w:rPr>
          <w:rFonts w:ascii="Arial" w:hAnsi="Arial" w:cs="Arial"/>
          <w:sz w:val="20"/>
          <w:szCs w:val="20"/>
        </w:rPr>
      </w:pPr>
      <w:r w:rsidRPr="00945366">
        <w:rPr>
          <w:rFonts w:ascii="Arial" w:hAnsi="Arial" w:cs="Arial"/>
          <w:sz w:val="20"/>
          <w:szCs w:val="20"/>
        </w:rPr>
        <w:t xml:space="preserve">       </w:t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</w:r>
      <w:r w:rsidRPr="00945366">
        <w:rPr>
          <w:rFonts w:ascii="Arial" w:hAnsi="Arial" w:cs="Arial"/>
          <w:sz w:val="20"/>
          <w:szCs w:val="20"/>
        </w:rPr>
        <w:tab/>
        <w:t>(data i podpis*)</w:t>
      </w:r>
    </w:p>
    <w:p w14:paraId="476D50B4" w14:textId="77777777" w:rsidR="00467F4E" w:rsidRDefault="00467F4E" w:rsidP="00467F4E">
      <w:pPr>
        <w:rPr>
          <w:rFonts w:ascii="Arial" w:hAnsi="Arial" w:cs="Arial"/>
          <w:sz w:val="16"/>
          <w:szCs w:val="16"/>
        </w:rPr>
      </w:pPr>
    </w:p>
    <w:p w14:paraId="47BDD871" w14:textId="77777777" w:rsidR="00467F4E" w:rsidRPr="00413DA0" w:rsidRDefault="00467F4E" w:rsidP="00467F4E">
      <w:pPr>
        <w:rPr>
          <w:rFonts w:ascii="Arial" w:hAnsi="Arial" w:cs="Arial"/>
          <w:sz w:val="16"/>
          <w:szCs w:val="16"/>
        </w:rPr>
      </w:pPr>
    </w:p>
    <w:p w14:paraId="592532BA" w14:textId="77777777" w:rsidR="00467F4E" w:rsidRDefault="00467F4E" w:rsidP="00467F4E">
      <w:pPr>
        <w:rPr>
          <w:rFonts w:ascii="Arial" w:hAnsi="Arial" w:cs="Arial"/>
          <w:sz w:val="16"/>
          <w:szCs w:val="16"/>
        </w:rPr>
      </w:pPr>
      <w:r w:rsidRPr="00A151D4">
        <w:rPr>
          <w:rFonts w:ascii="Arial" w:hAnsi="Arial" w:cs="Arial"/>
          <w:sz w:val="16"/>
          <w:szCs w:val="16"/>
        </w:rPr>
        <w:lastRenderedPageBreak/>
        <w:t>* Pracownik odpowiedzialny za nadzór umowy/ Kierownik komórki organizacyjnej, na terenie której będą realizowane prace lub inne wyznaczone przez niego osoby</w:t>
      </w:r>
    </w:p>
    <w:p w14:paraId="0317F4F2" w14:textId="77777777" w:rsidR="00467F4E" w:rsidRPr="008C3B6A" w:rsidRDefault="00467F4E" w:rsidP="00467F4E">
      <w:pPr>
        <w:rPr>
          <w:rFonts w:ascii="Arial" w:hAnsi="Arial" w:cs="Arial"/>
        </w:rPr>
      </w:pPr>
    </w:p>
    <w:p w14:paraId="2E19ED9F" w14:textId="77777777" w:rsidR="00467F4E" w:rsidRDefault="00467F4E" w:rsidP="00043828">
      <w:pPr>
        <w:rPr>
          <w:szCs w:val="22"/>
        </w:rPr>
      </w:pPr>
    </w:p>
    <w:p w14:paraId="0A6A1A2A" w14:textId="77777777" w:rsidR="00467F4E" w:rsidRDefault="00467F4E" w:rsidP="00043828">
      <w:pPr>
        <w:rPr>
          <w:szCs w:val="22"/>
        </w:rPr>
      </w:pPr>
    </w:p>
    <w:p w14:paraId="68BC218A" w14:textId="77777777" w:rsidR="00467F4E" w:rsidRDefault="00467F4E" w:rsidP="00043828">
      <w:pPr>
        <w:rPr>
          <w:szCs w:val="22"/>
        </w:rPr>
      </w:pPr>
    </w:p>
    <w:p w14:paraId="34933B8C" w14:textId="77777777" w:rsidR="00467F4E" w:rsidRDefault="00467F4E" w:rsidP="00043828">
      <w:pPr>
        <w:rPr>
          <w:szCs w:val="22"/>
        </w:rPr>
      </w:pPr>
    </w:p>
    <w:p w14:paraId="2907A7B5" w14:textId="77777777" w:rsidR="00467F4E" w:rsidRDefault="00467F4E" w:rsidP="00043828">
      <w:pPr>
        <w:rPr>
          <w:szCs w:val="22"/>
        </w:rPr>
      </w:pPr>
    </w:p>
    <w:p w14:paraId="5A45F6EC" w14:textId="77777777" w:rsidR="00467F4E" w:rsidRDefault="00467F4E" w:rsidP="00043828">
      <w:pPr>
        <w:rPr>
          <w:szCs w:val="22"/>
        </w:rPr>
      </w:pPr>
    </w:p>
    <w:p w14:paraId="34CA60AC" w14:textId="77777777" w:rsidR="00467F4E" w:rsidRDefault="00467F4E" w:rsidP="00043828">
      <w:pPr>
        <w:rPr>
          <w:szCs w:val="22"/>
        </w:rPr>
      </w:pPr>
    </w:p>
    <w:p w14:paraId="2C960522" w14:textId="77777777" w:rsidR="00467F4E" w:rsidRDefault="00467F4E" w:rsidP="00043828">
      <w:pPr>
        <w:rPr>
          <w:szCs w:val="22"/>
        </w:rPr>
      </w:pPr>
    </w:p>
    <w:p w14:paraId="7D25FD1A" w14:textId="77777777" w:rsidR="00043828" w:rsidRDefault="00043828" w:rsidP="00043828">
      <w:pPr>
        <w:tabs>
          <w:tab w:val="left" w:pos="567"/>
          <w:tab w:val="left" w:pos="1134"/>
        </w:tabs>
      </w:pPr>
    </w:p>
    <w:p w14:paraId="356BC535" w14:textId="77777777" w:rsidR="00043828" w:rsidRDefault="00043828" w:rsidP="00043828">
      <w:pPr>
        <w:tabs>
          <w:tab w:val="left" w:pos="567"/>
          <w:tab w:val="left" w:pos="1134"/>
        </w:tabs>
      </w:pPr>
    </w:p>
    <w:p w14:paraId="0279585A" w14:textId="77777777" w:rsidR="00043828" w:rsidRDefault="00043828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517F55B8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6325DDE8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40DFD1F4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6E9D326E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0817A726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13B02234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5BEF99ED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6698B0D8" w14:textId="77777777" w:rsidR="00467F4E" w:rsidRDefault="00467F4E" w:rsidP="00043828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198392A8" w14:textId="736EB54B" w:rsidR="005A6DCD" w:rsidRDefault="005A6DCD" w:rsidP="005519A4">
      <w:pPr>
        <w:widowControl w:val="0"/>
        <w:shd w:val="clear" w:color="auto" w:fill="FFFFFF"/>
        <w:autoSpaceDE w:val="0"/>
        <w:autoSpaceDN w:val="0"/>
        <w:adjustRightInd w:val="0"/>
        <w:rPr>
          <w:color w:val="000000"/>
          <w:spacing w:val="-3"/>
          <w:sz w:val="20"/>
        </w:rPr>
      </w:pPr>
    </w:p>
    <w:p w14:paraId="308ACB47" w14:textId="48E062CC" w:rsidR="005A6DCD" w:rsidRPr="00D1393B" w:rsidRDefault="005A6DCD" w:rsidP="00043828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spacing w:val="-3"/>
          <w:sz w:val="20"/>
        </w:rPr>
      </w:pPr>
      <w:r w:rsidRPr="00D1393B">
        <w:rPr>
          <w:rFonts w:ascii="Arial" w:hAnsi="Arial" w:cs="Arial"/>
          <w:sz w:val="22"/>
          <w:szCs w:val="22"/>
        </w:rPr>
        <w:t xml:space="preserve">Załącznik nr 13 do umowy nr </w:t>
      </w:r>
      <w:r w:rsidRPr="00D1393B">
        <w:rPr>
          <w:rFonts w:ascii="Arial" w:hAnsi="Arial"/>
          <w:sz w:val="22"/>
          <w:szCs w:val="22"/>
        </w:rPr>
        <w:t>……………………………</w:t>
      </w:r>
    </w:p>
    <w:p w14:paraId="78F725D0" w14:textId="005A6D67" w:rsidR="005A6DCD" w:rsidRPr="00D1393B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FF0000"/>
          <w:spacing w:val="-3"/>
          <w:sz w:val="20"/>
        </w:rPr>
      </w:pPr>
    </w:p>
    <w:p w14:paraId="7F36A2FD" w14:textId="77777777" w:rsidR="005A6DCD" w:rsidRPr="00EB00ED" w:rsidRDefault="005A6DCD" w:rsidP="005A6DCD">
      <w:pPr>
        <w:tabs>
          <w:tab w:val="left" w:pos="567"/>
          <w:tab w:val="left" w:pos="1134"/>
        </w:tabs>
        <w:jc w:val="right"/>
        <w:rPr>
          <w:rFonts w:eastAsia="Calibri"/>
          <w:b/>
          <w:sz w:val="20"/>
        </w:rPr>
      </w:pPr>
    </w:p>
    <w:tbl>
      <w:tblPr>
        <w:tblW w:w="10830" w:type="dxa"/>
        <w:tblInd w:w="-49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79"/>
        <w:gridCol w:w="6956"/>
        <w:gridCol w:w="1995"/>
      </w:tblGrid>
      <w:tr w:rsidR="00E11D63" w:rsidRPr="006A33E4" w14:paraId="3EC02E06" w14:textId="77777777" w:rsidTr="00607755">
        <w:trPr>
          <w:cantSplit/>
          <w:trHeight w:val="285"/>
        </w:trPr>
        <w:tc>
          <w:tcPr>
            <w:tcW w:w="2665" w:type="dxa"/>
            <w:vMerge w:val="restart"/>
            <w:vAlign w:val="center"/>
          </w:tcPr>
          <w:p w14:paraId="32EE332D" w14:textId="77777777" w:rsidR="00E11D63" w:rsidRPr="006A33E4" w:rsidRDefault="00E11D63" w:rsidP="00607755">
            <w:pPr>
              <w:jc w:val="center"/>
              <w:rPr>
                <w:rFonts w:ascii="Arial" w:hAnsi="Arial" w:cs="Arial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61C8CD51" wp14:editId="6F797A62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20320</wp:posOffset>
                  </wp:positionV>
                  <wp:extent cx="780415" cy="780415"/>
                  <wp:effectExtent l="0" t="0" r="635" b="635"/>
                  <wp:wrapNone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78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5" w:type="dxa"/>
            <w:vMerge w:val="restart"/>
            <w:shd w:val="pct25" w:color="000000" w:fill="FFFFFF"/>
            <w:vAlign w:val="center"/>
          </w:tcPr>
          <w:p w14:paraId="772E1811" w14:textId="77777777" w:rsidR="00E11D63" w:rsidRPr="00130AC0" w:rsidRDefault="00E11D63" w:rsidP="00607755">
            <w:pPr>
              <w:ind w:left="502"/>
              <w:jc w:val="center"/>
              <w:outlineLvl w:val="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Zespół Oddziałów Upstream Polska </w:t>
            </w:r>
            <w:r w:rsidRPr="00EF7FF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ORLEN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S.A.</w:t>
            </w:r>
          </w:p>
        </w:tc>
        <w:tc>
          <w:tcPr>
            <w:tcW w:w="1984" w:type="dxa"/>
            <w:vAlign w:val="center"/>
          </w:tcPr>
          <w:p w14:paraId="3E5E3265" w14:textId="77777777" w:rsidR="00E11D63" w:rsidRPr="006A33E4" w:rsidRDefault="00E11D63" w:rsidP="00607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Wydanie: 5</w:t>
            </w:r>
          </w:p>
        </w:tc>
      </w:tr>
      <w:tr w:rsidR="00E11D63" w:rsidRPr="006A33E4" w14:paraId="168B7C94" w14:textId="77777777" w:rsidTr="00607755">
        <w:trPr>
          <w:cantSplit/>
          <w:trHeight w:val="277"/>
        </w:trPr>
        <w:tc>
          <w:tcPr>
            <w:tcW w:w="1985" w:type="dxa"/>
            <w:vMerge/>
          </w:tcPr>
          <w:p w14:paraId="6DB27425" w14:textId="77777777" w:rsidR="00E11D63" w:rsidRPr="006A33E4" w:rsidRDefault="00E11D63" w:rsidP="00607755">
            <w:pPr>
              <w:rPr>
                <w:rFonts w:ascii="Arial" w:hAnsi="Arial"/>
                <w:szCs w:val="20"/>
              </w:rPr>
            </w:pPr>
          </w:p>
        </w:tc>
        <w:tc>
          <w:tcPr>
            <w:tcW w:w="10065" w:type="dxa"/>
            <w:vMerge/>
            <w:tcBorders>
              <w:bottom w:val="single" w:sz="4" w:space="0" w:color="auto"/>
            </w:tcBorders>
            <w:shd w:val="pct25" w:color="000000" w:fill="FFFFFF"/>
            <w:vAlign w:val="center"/>
          </w:tcPr>
          <w:p w14:paraId="721E92B8" w14:textId="77777777" w:rsidR="00E11D63" w:rsidRPr="006A33E4" w:rsidRDefault="00E11D63" w:rsidP="00607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984" w:type="dxa"/>
            <w:vAlign w:val="center"/>
          </w:tcPr>
          <w:p w14:paraId="19EF909C" w14:textId="77777777" w:rsidR="00E11D63" w:rsidRPr="006A33E4" w:rsidRDefault="00E11D63" w:rsidP="00607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A33E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Strona </w:t>
            </w:r>
            <w:r w:rsidRPr="006A33E4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6A33E4">
              <w:rPr>
                <w:rFonts w:ascii="Arial" w:hAnsi="Arial" w:cs="Arial"/>
                <w:b/>
                <w:bCs/>
                <w:sz w:val="16"/>
                <w:szCs w:val="16"/>
              </w:rPr>
              <w:instrText>PAGE   \* MERGEFORMAT</w:instrText>
            </w:r>
            <w:r w:rsidRPr="006A33E4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</w:t>
            </w:r>
            <w:r w:rsidRPr="006A33E4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6A33E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z 1</w:t>
            </w:r>
          </w:p>
        </w:tc>
      </w:tr>
      <w:tr w:rsidR="00E11D63" w:rsidRPr="006A33E4" w14:paraId="0628AEDB" w14:textId="77777777" w:rsidTr="00607755">
        <w:trPr>
          <w:cantSplit/>
          <w:trHeight w:val="824"/>
        </w:trPr>
        <w:tc>
          <w:tcPr>
            <w:tcW w:w="1985" w:type="dxa"/>
            <w:vMerge/>
          </w:tcPr>
          <w:p w14:paraId="0036ED52" w14:textId="77777777" w:rsidR="00E11D63" w:rsidRPr="006A33E4" w:rsidRDefault="00E11D63" w:rsidP="00607755">
            <w:pPr>
              <w:rPr>
                <w:rFonts w:ascii="Arial" w:hAnsi="Arial"/>
                <w:szCs w:val="20"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  <w:vAlign w:val="center"/>
          </w:tcPr>
          <w:p w14:paraId="563B1511" w14:textId="77777777" w:rsidR="00E11D63" w:rsidRPr="006A33E4" w:rsidRDefault="00E11D63" w:rsidP="00607755">
            <w:pPr>
              <w:ind w:left="71" w:hanging="71"/>
              <w:jc w:val="center"/>
              <w:outlineLvl w:val="1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PROTOKÓŁ PRZEKAZANIA TERENU PRAC / OBIEKTU</w:t>
            </w:r>
          </w:p>
        </w:tc>
        <w:tc>
          <w:tcPr>
            <w:tcW w:w="2835" w:type="dxa"/>
            <w:vAlign w:val="center"/>
          </w:tcPr>
          <w:p w14:paraId="33A40272" w14:textId="77777777" w:rsidR="00E11D63" w:rsidRPr="00121519" w:rsidRDefault="00E11D63" w:rsidP="00607755">
            <w:pPr>
              <w:jc w:val="center"/>
              <w:rPr>
                <w:sz w:val="12"/>
                <w:szCs w:val="12"/>
              </w:rPr>
            </w:pPr>
            <w:r w:rsidRPr="00121519">
              <w:rPr>
                <w:sz w:val="12"/>
                <w:szCs w:val="12"/>
              </w:rPr>
              <w:t xml:space="preserve">Formularz do Ogólnych/ Uproszczonych Zasad Bezpieczeństwa QHSE dla Wykonawców </w:t>
            </w:r>
          </w:p>
          <w:p w14:paraId="35FEAC67" w14:textId="77777777" w:rsidR="00E11D63" w:rsidRPr="006936D4" w:rsidRDefault="00E11D63" w:rsidP="00607755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</w:tr>
    </w:tbl>
    <w:p w14:paraId="4AFF8C1E" w14:textId="77777777" w:rsidR="005A6DCD" w:rsidRPr="00EB00ED" w:rsidRDefault="005A6DCD" w:rsidP="005A6DCD">
      <w:pPr>
        <w:tabs>
          <w:tab w:val="left" w:pos="567"/>
          <w:tab w:val="left" w:pos="1134"/>
        </w:tabs>
        <w:rPr>
          <w:rFonts w:eastAsia="Calibri"/>
          <w:b/>
          <w:sz w:val="20"/>
        </w:rPr>
      </w:pPr>
    </w:p>
    <w:p w14:paraId="48AF2873" w14:textId="77777777" w:rsidR="005A6DCD" w:rsidRPr="00EB00ED" w:rsidRDefault="005A6DCD" w:rsidP="005A6DCD">
      <w:pPr>
        <w:tabs>
          <w:tab w:val="left" w:pos="567"/>
          <w:tab w:val="left" w:pos="1134"/>
        </w:tabs>
        <w:spacing w:line="280" w:lineRule="exact"/>
        <w:rPr>
          <w:rFonts w:eastAsia="Calibri"/>
          <w:sz w:val="20"/>
        </w:rPr>
      </w:pPr>
    </w:p>
    <w:p w14:paraId="51DB3121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before="120"/>
        <w:ind w:left="426"/>
        <w:rPr>
          <w:rFonts w:ascii="Arial" w:hAnsi="Arial" w:cs="Arial"/>
          <w:color w:val="000000"/>
          <w:spacing w:val="-6"/>
          <w:sz w:val="18"/>
          <w:szCs w:val="18"/>
        </w:rPr>
      </w:pPr>
      <w:r w:rsidRPr="00E11D63">
        <w:rPr>
          <w:rFonts w:ascii="Arial" w:hAnsi="Arial" w:cs="Arial"/>
          <w:color w:val="000000"/>
          <w:spacing w:val="-6"/>
          <w:sz w:val="18"/>
          <w:szCs w:val="18"/>
        </w:rPr>
        <w:t xml:space="preserve">Protokół spisany w dniu: </w:t>
      </w:r>
      <w:r w:rsidRPr="00E11D63">
        <w:rPr>
          <w:color w:val="000000"/>
          <w:spacing w:val="-6"/>
          <w:u w:val="dotted"/>
        </w:rPr>
        <w:t xml:space="preserve">                                          </w:t>
      </w:r>
      <w:r w:rsidRPr="00E11D63">
        <w:rPr>
          <w:color w:val="000000"/>
          <w:spacing w:val="-6"/>
        </w:rPr>
        <w:t> </w:t>
      </w:r>
    </w:p>
    <w:p w14:paraId="60F8AA5C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before="120" w:line="360" w:lineRule="auto"/>
        <w:ind w:left="426"/>
        <w:rPr>
          <w:rFonts w:ascii="Arial" w:hAnsi="Arial" w:cs="Arial"/>
          <w:color w:val="000000"/>
          <w:sz w:val="18"/>
          <w:szCs w:val="18"/>
        </w:rPr>
      </w:pPr>
      <w:r w:rsidRPr="00E11D63">
        <w:rPr>
          <w:rFonts w:ascii="Arial" w:hAnsi="Arial" w:cs="Arial"/>
          <w:color w:val="000000"/>
          <w:spacing w:val="-10"/>
          <w:sz w:val="18"/>
          <w:szCs w:val="18"/>
        </w:rPr>
        <w:t>Dotyczy prac:</w:t>
      </w:r>
    </w:p>
    <w:p w14:paraId="3EAC706D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  <w:u w:val="dotted"/>
        </w:rPr>
        <w:lastRenderedPageBreak/>
        <w:t xml:space="preserve">              </w:t>
      </w:r>
      <w:r w:rsidRPr="00E11D63">
        <w:rPr>
          <w:color w:val="000000"/>
          <w:spacing w:val="-6"/>
        </w:rPr>
        <w:t> </w:t>
      </w:r>
    </w:p>
    <w:p w14:paraId="7861D9BD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5CEB2730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444B3C45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before="120" w:line="360" w:lineRule="auto"/>
        <w:ind w:left="426"/>
        <w:rPr>
          <w:rFonts w:ascii="Arial" w:hAnsi="Arial" w:cs="Arial"/>
          <w:color w:val="000000"/>
          <w:sz w:val="18"/>
          <w:szCs w:val="18"/>
        </w:rPr>
      </w:pPr>
      <w:r w:rsidRPr="00E11D63">
        <w:rPr>
          <w:rFonts w:ascii="Arial" w:hAnsi="Arial" w:cs="Arial"/>
          <w:color w:val="000000"/>
          <w:spacing w:val="-8"/>
          <w:sz w:val="18"/>
          <w:szCs w:val="18"/>
        </w:rPr>
        <w:t xml:space="preserve">Przekazujący teren / obiekt </w:t>
      </w:r>
      <w:r w:rsidRPr="00E11D63">
        <w:rPr>
          <w:rFonts w:ascii="Arial" w:hAnsi="Arial" w:cs="Arial"/>
          <w:color w:val="000000"/>
          <w:spacing w:val="-10"/>
          <w:sz w:val="18"/>
          <w:szCs w:val="18"/>
        </w:rPr>
        <w:t xml:space="preserve">na czas realizacji prac  </w:t>
      </w:r>
      <w:r w:rsidRPr="00E11D63">
        <w:rPr>
          <w:rFonts w:ascii="Arial" w:hAnsi="Arial" w:cs="Arial"/>
          <w:color w:val="000000"/>
          <w:spacing w:val="-8"/>
          <w:sz w:val="18"/>
          <w:szCs w:val="18"/>
        </w:rPr>
        <w:t>(</w:t>
      </w:r>
      <w:r w:rsidRPr="00E11D63">
        <w:rPr>
          <w:rFonts w:ascii="Arial" w:hAnsi="Arial" w:cs="Arial"/>
          <w:color w:val="000000"/>
          <w:spacing w:val="-10"/>
          <w:sz w:val="18"/>
          <w:szCs w:val="18"/>
        </w:rPr>
        <w:t>Przedstawiciel Orlen Upstream Polska Sp. z o.o.):</w:t>
      </w:r>
    </w:p>
    <w:p w14:paraId="1554091F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53EEACDF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066AD336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4B357D2F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before="120" w:line="360" w:lineRule="auto"/>
        <w:ind w:left="426"/>
        <w:rPr>
          <w:rFonts w:ascii="Arial" w:hAnsi="Arial" w:cs="Arial"/>
          <w:color w:val="000000"/>
          <w:sz w:val="18"/>
          <w:szCs w:val="18"/>
        </w:rPr>
      </w:pPr>
      <w:r w:rsidRPr="00E11D63">
        <w:rPr>
          <w:rFonts w:ascii="Arial" w:hAnsi="Arial" w:cs="Arial"/>
          <w:color w:val="000000"/>
          <w:spacing w:val="-10"/>
          <w:sz w:val="18"/>
          <w:szCs w:val="18"/>
        </w:rPr>
        <w:t>Przyjmujący teren / obiekt na czas realizacji prac (Przedstawiciel Wykonawcy):</w:t>
      </w:r>
    </w:p>
    <w:p w14:paraId="5E104140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30A41189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21419415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6BDA9EE7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before="120" w:line="360" w:lineRule="auto"/>
        <w:ind w:left="426"/>
        <w:rPr>
          <w:rFonts w:ascii="Arial" w:hAnsi="Arial" w:cs="Arial"/>
          <w:color w:val="000000"/>
          <w:sz w:val="18"/>
          <w:szCs w:val="18"/>
        </w:rPr>
      </w:pPr>
      <w:r w:rsidRPr="00E11D63">
        <w:rPr>
          <w:rFonts w:ascii="Arial" w:hAnsi="Arial" w:cs="Arial"/>
          <w:color w:val="000000"/>
          <w:spacing w:val="-10"/>
          <w:sz w:val="18"/>
          <w:szCs w:val="18"/>
        </w:rPr>
        <w:t>Ustalenia:</w:t>
      </w:r>
    </w:p>
    <w:p w14:paraId="3D0EE361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7F35C398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lastRenderedPageBreak/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4C9DA9BC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57857387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35ADE0E7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6A99D61B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2AB7C1FF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669A1499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40151DEE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0529FFF7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426"/>
        <w:rPr>
          <w:color w:val="000000"/>
          <w:spacing w:val="-6"/>
        </w:rPr>
      </w:pPr>
      <w:r w:rsidRPr="00E11D63">
        <w:rPr>
          <w:color w:val="000000"/>
          <w:spacing w:val="-6"/>
          <w:u w:val="dotted"/>
        </w:rPr>
        <w:t xml:space="preserve">                                                                                                                                                                        </w:t>
      </w:r>
      <w:r w:rsidRPr="00E11D63">
        <w:rPr>
          <w:color w:val="000000"/>
          <w:spacing w:val="-6"/>
        </w:rPr>
        <w:t> </w:t>
      </w:r>
    </w:p>
    <w:p w14:paraId="11CAE204" w14:textId="77777777" w:rsidR="00E11D63" w:rsidRPr="00E11D63" w:rsidRDefault="00E11D63" w:rsidP="00E11D63">
      <w:pPr>
        <w:widowControl w:val="0"/>
        <w:shd w:val="clear" w:color="auto" w:fill="FFFFFF"/>
        <w:autoSpaceDE w:val="0"/>
        <w:autoSpaceDN w:val="0"/>
        <w:adjustRightInd w:val="0"/>
        <w:spacing w:before="120"/>
        <w:ind w:left="426"/>
        <w:rPr>
          <w:rFonts w:ascii="Arial" w:hAnsi="Arial" w:cs="Arial"/>
          <w:color w:val="000000"/>
          <w:sz w:val="18"/>
          <w:szCs w:val="18"/>
        </w:rPr>
      </w:pPr>
      <w:r w:rsidRPr="00E11D63">
        <w:rPr>
          <w:rFonts w:ascii="Arial" w:hAnsi="Arial" w:cs="Arial"/>
          <w:color w:val="000000"/>
          <w:spacing w:val="-8"/>
          <w:sz w:val="18"/>
          <w:szCs w:val="18"/>
        </w:rPr>
        <w:t>Na tym protokół zakończono i podpisano.</w:t>
      </w:r>
    </w:p>
    <w:p w14:paraId="2F4D65E2" w14:textId="77777777" w:rsidR="00E11D63" w:rsidRPr="00E11D63" w:rsidRDefault="00E11D63" w:rsidP="00E11D63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ind w:left="426"/>
        <w:rPr>
          <w:rFonts w:ascii="Arial" w:hAnsi="Arial" w:cs="Arial"/>
          <w:color w:val="000000"/>
          <w:spacing w:val="-10"/>
          <w:sz w:val="18"/>
          <w:szCs w:val="18"/>
        </w:rPr>
      </w:pPr>
    </w:p>
    <w:p w14:paraId="474A4BF1" w14:textId="77777777" w:rsidR="00E11D63" w:rsidRPr="00E11D63" w:rsidRDefault="00E11D63" w:rsidP="00E11D63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ind w:left="426"/>
        <w:rPr>
          <w:rFonts w:ascii="Arial" w:hAnsi="Arial" w:cs="Arial"/>
          <w:color w:val="000000"/>
          <w:spacing w:val="-10"/>
          <w:sz w:val="18"/>
          <w:szCs w:val="18"/>
        </w:rPr>
      </w:pPr>
      <w:r w:rsidRPr="00E11D63">
        <w:rPr>
          <w:rFonts w:ascii="Arial" w:hAnsi="Arial" w:cs="Arial"/>
          <w:color w:val="000000"/>
          <w:spacing w:val="-8"/>
          <w:sz w:val="18"/>
          <w:szCs w:val="18"/>
        </w:rPr>
        <w:t>Przekazujący teren prac / obiekt</w:t>
      </w:r>
      <w:r w:rsidRPr="00E11D63">
        <w:rPr>
          <w:rFonts w:ascii="Arial" w:hAnsi="Arial" w:cs="Arial"/>
          <w:color w:val="000000"/>
          <w:spacing w:val="-10"/>
          <w:sz w:val="18"/>
          <w:szCs w:val="18"/>
        </w:rPr>
        <w:t>:</w:t>
      </w:r>
      <w:r w:rsidRPr="00E11D63">
        <w:rPr>
          <w:rFonts w:ascii="Arial" w:hAnsi="Arial" w:cs="Arial"/>
          <w:color w:val="000000"/>
          <w:spacing w:val="-10"/>
          <w:sz w:val="18"/>
          <w:szCs w:val="18"/>
        </w:rPr>
        <w:tab/>
        <w:t>Przyjmujący teren prac /</w:t>
      </w:r>
      <w:r w:rsidRPr="00E11D63">
        <w:rPr>
          <w:rFonts w:ascii="Arial" w:hAnsi="Arial" w:cs="Arial"/>
          <w:color w:val="000000"/>
          <w:spacing w:val="-8"/>
          <w:sz w:val="18"/>
          <w:szCs w:val="18"/>
        </w:rPr>
        <w:t xml:space="preserve"> obiekt</w:t>
      </w:r>
      <w:r w:rsidRPr="00E11D63">
        <w:rPr>
          <w:rFonts w:ascii="Arial" w:hAnsi="Arial" w:cs="Arial"/>
          <w:color w:val="000000"/>
          <w:spacing w:val="-10"/>
          <w:sz w:val="18"/>
          <w:szCs w:val="18"/>
        </w:rPr>
        <w:t>:</w:t>
      </w:r>
    </w:p>
    <w:p w14:paraId="08504947" w14:textId="77777777" w:rsidR="00E11D63" w:rsidRPr="00E11D63" w:rsidRDefault="00E11D63" w:rsidP="00E11D63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ind w:left="426"/>
        <w:rPr>
          <w:color w:val="000000"/>
          <w:spacing w:val="-10"/>
        </w:rPr>
      </w:pPr>
    </w:p>
    <w:p w14:paraId="0B17CB6A" w14:textId="77777777" w:rsidR="00E11D63" w:rsidRPr="00E11D63" w:rsidRDefault="00E11D63" w:rsidP="00E11D63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spacing w:line="360" w:lineRule="auto"/>
        <w:ind w:left="426"/>
        <w:rPr>
          <w:color w:val="000000"/>
          <w:spacing w:val="-10"/>
          <w:u w:val="dotted"/>
        </w:rPr>
      </w:pPr>
      <w:r w:rsidRPr="00E11D63">
        <w:rPr>
          <w:color w:val="000000"/>
          <w:spacing w:val="-10"/>
          <w:u w:val="dotted"/>
        </w:rPr>
        <w:t xml:space="preserve">                                                         </w:t>
      </w:r>
      <w:r w:rsidRPr="00E11D63">
        <w:rPr>
          <w:color w:val="000000"/>
          <w:spacing w:val="-10"/>
        </w:rPr>
        <w:tab/>
      </w:r>
      <w:r w:rsidRPr="00E11D63">
        <w:rPr>
          <w:color w:val="000000"/>
          <w:spacing w:val="-10"/>
          <w:u w:val="dotted"/>
        </w:rPr>
        <w:t xml:space="preserve">                                                              </w:t>
      </w:r>
    </w:p>
    <w:p w14:paraId="2AE351D7" w14:textId="77777777" w:rsidR="00E11D63" w:rsidRPr="00E11D63" w:rsidRDefault="00E11D63" w:rsidP="00E11D63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spacing w:line="360" w:lineRule="auto"/>
        <w:ind w:left="426"/>
        <w:rPr>
          <w:color w:val="000000"/>
          <w:spacing w:val="-10"/>
          <w:u w:val="dotted"/>
        </w:rPr>
      </w:pPr>
      <w:r w:rsidRPr="00E11D63">
        <w:rPr>
          <w:color w:val="000000"/>
          <w:spacing w:val="-10"/>
          <w:u w:val="dotted"/>
        </w:rPr>
        <w:t xml:space="preserve">                                                         </w:t>
      </w:r>
      <w:r w:rsidRPr="00E11D63">
        <w:rPr>
          <w:color w:val="000000"/>
          <w:spacing w:val="-10"/>
        </w:rPr>
        <w:tab/>
      </w:r>
      <w:r w:rsidRPr="00E11D63">
        <w:rPr>
          <w:color w:val="000000"/>
          <w:spacing w:val="-10"/>
          <w:u w:val="dotted"/>
        </w:rPr>
        <w:t xml:space="preserve">                                                              </w:t>
      </w:r>
    </w:p>
    <w:p w14:paraId="642E20E8" w14:textId="6DCAE833" w:rsidR="005A6DCD" w:rsidRPr="00AB3DAD" w:rsidRDefault="00E11D63" w:rsidP="00AB3DAD">
      <w:pPr>
        <w:widowControl w:val="0"/>
        <w:shd w:val="clear" w:color="auto" w:fill="FFFFFF"/>
        <w:tabs>
          <w:tab w:val="left" w:pos="5750"/>
        </w:tabs>
        <w:autoSpaceDE w:val="0"/>
        <w:autoSpaceDN w:val="0"/>
        <w:adjustRightInd w:val="0"/>
        <w:spacing w:line="360" w:lineRule="auto"/>
        <w:ind w:left="426"/>
        <w:rPr>
          <w:rFonts w:ascii="Arial" w:hAnsi="Arial" w:cs="Arial"/>
          <w:color w:val="000000"/>
          <w:spacing w:val="-10"/>
          <w:sz w:val="16"/>
          <w:szCs w:val="16"/>
        </w:rPr>
      </w:pPr>
      <w:r w:rsidRPr="00E11D63">
        <w:rPr>
          <w:rFonts w:ascii="Arial" w:hAnsi="Arial" w:cs="Arial"/>
          <w:color w:val="000000"/>
          <w:spacing w:val="-10"/>
          <w:sz w:val="16"/>
          <w:szCs w:val="16"/>
        </w:rPr>
        <w:lastRenderedPageBreak/>
        <w:t xml:space="preserve">                          (data, podpis)</w:t>
      </w:r>
      <w:r w:rsidRPr="00E11D63">
        <w:rPr>
          <w:rFonts w:ascii="Arial" w:hAnsi="Arial" w:cs="Arial"/>
          <w:color w:val="000000"/>
          <w:spacing w:val="-10"/>
          <w:sz w:val="16"/>
          <w:szCs w:val="16"/>
        </w:rPr>
        <w:tab/>
        <w:t xml:space="preserve">          (Wykonawca, data, podpis)</w:t>
      </w:r>
    </w:p>
    <w:p w14:paraId="40034EA3" w14:textId="27828FEF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color w:val="000000"/>
          <w:spacing w:val="-3"/>
          <w:sz w:val="20"/>
        </w:rPr>
      </w:pPr>
      <w:r>
        <w:rPr>
          <w:rFonts w:ascii="Arial" w:hAnsi="Arial" w:cs="Arial"/>
          <w:sz w:val="22"/>
          <w:szCs w:val="22"/>
        </w:rPr>
        <w:t>Załącznik nr 14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233B9657" w14:textId="446C72DA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0F7EEBBE" w14:textId="4F09B5CD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2904B72" w14:textId="34AB2351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2476982B" w14:textId="74B876DF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63B52D44" w14:textId="3896650B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7CAF1A94" w14:textId="649B99D2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0690972" w14:textId="189C336E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3B6DD4B5" w14:textId="77777777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3"/>
          <w:sz w:val="20"/>
        </w:rPr>
      </w:pPr>
    </w:p>
    <w:p w14:paraId="4B07250C" w14:textId="3A930494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  <w:r w:rsidRPr="00955EAB">
        <w:rPr>
          <w:noProof/>
        </w:rPr>
        <w:lastRenderedPageBreak/>
        <w:drawing>
          <wp:inline distT="0" distB="0" distL="0" distR="0" wp14:anchorId="67A13E0F" wp14:editId="787BA5C2">
            <wp:extent cx="6927470" cy="5909481"/>
            <wp:effectExtent l="0" t="0" r="698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987297" cy="596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37A68" w14:textId="27DA1F57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5F108FF" w14:textId="3AF307E9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1883576E" w14:textId="01BDCC04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94859A4" w14:textId="17A3DE85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049C5B0D" w14:textId="48F37EAD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404F832C" w14:textId="4567FE09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41896AF3" w14:textId="4FD8B149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47162286" w14:textId="373742D3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E0B71D1" w14:textId="781A3E9B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21E0BECA" w14:textId="4604163C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25D5E73F" w14:textId="1A15217F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37B2D529" w14:textId="62A85F6F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062017C" w14:textId="7ADFDBEB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CC7637F" w14:textId="25A21598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20E3B40C" w14:textId="3E4CB035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color w:val="000000"/>
          <w:spacing w:val="-3"/>
          <w:sz w:val="20"/>
        </w:rPr>
      </w:pPr>
      <w:r>
        <w:rPr>
          <w:rFonts w:ascii="Arial" w:hAnsi="Arial" w:cs="Arial"/>
          <w:sz w:val="22"/>
          <w:szCs w:val="22"/>
        </w:rPr>
        <w:t>Załącznik nr 15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56233CE3" w14:textId="77777777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11AF182A" w14:textId="7ADF3620" w:rsidR="005A6DCD" w:rsidRDefault="005A6DCD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02C64A8" w14:textId="221E64C3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2FD2620" w14:textId="77777777" w:rsidR="003E5C60" w:rsidRPr="003E5C60" w:rsidRDefault="003E5C60" w:rsidP="003E5C60">
      <w:pPr>
        <w:jc w:val="both"/>
        <w:rPr>
          <w:rFonts w:ascii="Calibri" w:hAnsi="Calibri" w:cs="Calibri"/>
          <w:b/>
          <w:bCs/>
          <w:i/>
          <w:iCs/>
          <w:sz w:val="22"/>
          <w:szCs w:val="22"/>
          <w:u w:val="single"/>
        </w:rPr>
      </w:pPr>
      <w:r w:rsidRPr="003E5C60">
        <w:rPr>
          <w:rFonts w:ascii="Calibri" w:hAnsi="Calibri" w:cs="Calibri"/>
          <w:b/>
          <w:bCs/>
          <w:i/>
          <w:iCs/>
          <w:sz w:val="22"/>
          <w:szCs w:val="22"/>
          <w:u w:val="single"/>
        </w:rPr>
        <w:t>Klauzule KSeF – polska wersja językowa</w:t>
      </w:r>
    </w:p>
    <w:p w14:paraId="74AC9DCC" w14:textId="77777777" w:rsidR="003E5C60" w:rsidRPr="003E5C60" w:rsidRDefault="003E5C60" w:rsidP="003E5C60">
      <w:pPr>
        <w:jc w:val="both"/>
        <w:rPr>
          <w:rFonts w:ascii="Calibri" w:hAnsi="Calibri" w:cs="Calibri"/>
          <w:b/>
          <w:bCs/>
          <w:i/>
          <w:iCs/>
          <w:sz w:val="22"/>
          <w:szCs w:val="22"/>
          <w:u w:val="single"/>
        </w:rPr>
      </w:pPr>
    </w:p>
    <w:p w14:paraId="1D2E84D6" w14:textId="77777777" w:rsidR="003E5C60" w:rsidRPr="003E5C60" w:rsidRDefault="003E5C60" w:rsidP="003E5C60">
      <w:pPr>
        <w:spacing w:after="160" w:line="259" w:lineRule="auto"/>
        <w:ind w:left="426"/>
        <w:jc w:val="center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b/>
          <w:bCs/>
          <w:i/>
          <w:iCs/>
          <w:sz w:val="22"/>
          <w:szCs w:val="22"/>
        </w:rPr>
        <w:t>§ [___]</w:t>
      </w:r>
    </w:p>
    <w:p w14:paraId="1CAAC49C" w14:textId="77777777" w:rsidR="003E5C60" w:rsidRPr="003E5C60" w:rsidRDefault="003E5C60" w:rsidP="003E5C60">
      <w:pPr>
        <w:spacing w:after="160" w:line="259" w:lineRule="auto"/>
        <w:ind w:left="426"/>
        <w:jc w:val="center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b/>
          <w:bCs/>
          <w:i/>
          <w:iCs/>
          <w:sz w:val="22"/>
          <w:szCs w:val="22"/>
        </w:rPr>
        <w:t>ZASADY WYSTAWIANIA I OTRZYMYWANIA FAKTUR</w:t>
      </w:r>
    </w:p>
    <w:p w14:paraId="5E45575B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>Poniższe postanowienia niniejszego paragrafu będą miały zastosowanie od dnia, w którym Sprzedawca zostanie zobowiązany do wystawiania i udostępnienia Nabywcy</w:t>
      </w:r>
      <w:r w:rsidRPr="003E5C60"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5"/>
      </w:r>
      <w:r w:rsidRPr="003E5C60">
        <w:rPr>
          <w:rFonts w:ascii="Calibri" w:eastAsia="Calibri" w:hAnsi="Calibri" w:cs="Calibri"/>
          <w:i/>
          <w:iCs/>
          <w:sz w:val="22"/>
          <w:szCs w:val="22"/>
        </w:rPr>
        <w:t xml:space="preserve"> faktur (co w rozumieniu niniejszego paragrafu obejmuje również faktury korygujące) ustrukturyzowanych przy użyciu Krajowego Systemu e-Faktur (dalej: KSeF) na podstawie przepisów ustawy z dnia 11 marca 2004 r. o podatku od towarów i usług (dalej: ustawa o VAT) i od tego dnia będą miały pierwszeństwo w przypadku rozbieżności z innymi postanowieniami niniejszej umowy i innymi ustaleniami Stron regulującymi sposób wystawiania, przesyłania i odbierania faktur.</w:t>
      </w:r>
    </w:p>
    <w:p w14:paraId="2535313A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 xml:space="preserve">Sprzedawca wystawi i udostępni Nabywcy fakturę z wykorzystaniem KSeF, chyba że zaistnieją przypadki, o których mowa w ustawie o VAT uniemożliwiające takie działanie lub uprawniające Sprzedawcę do innego działania – w takim przypadku faktura zostanie wystawiona i udostępniona Nabywcy z uwzględnieniem zasad określonych w ustawie o VAT i niżej wskazanych ustępów. </w:t>
      </w:r>
    </w:p>
    <w:p w14:paraId="04AE3885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lastRenderedPageBreak/>
        <w:t>Zapłata należnego Sprzedawcy wynagrodzenia nastąpi w oparciu o wystawioną na zasadach określonych w ust. 2 powyżej fakturę</w:t>
      </w:r>
      <w:r w:rsidRPr="003E5C60"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6"/>
      </w:r>
      <w:r w:rsidRPr="003E5C60">
        <w:rPr>
          <w:rFonts w:ascii="Calibri" w:eastAsia="Calibri" w:hAnsi="Calibri" w:cs="Calibri"/>
          <w:i/>
          <w:iCs/>
          <w:sz w:val="22"/>
          <w:szCs w:val="22"/>
        </w:rPr>
        <w:t xml:space="preserve"> na numer rachunku bankowego ………………………. oraz w terminie …………… dni od dnia …………………………………………</w:t>
      </w:r>
      <w:r w:rsidRPr="003E5C60"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7"/>
      </w:r>
      <w:r w:rsidRPr="003E5C60">
        <w:rPr>
          <w:rFonts w:ascii="Calibri" w:eastAsia="Calibri" w:hAnsi="Calibri" w:cs="Calibri"/>
          <w:i/>
          <w:iCs/>
          <w:sz w:val="22"/>
          <w:szCs w:val="22"/>
        </w:rPr>
        <w:t>.</w:t>
      </w:r>
    </w:p>
    <w:p w14:paraId="2ABAED81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>Za datę wystawienia faktury ustrukturyzowanej uznaje się datę przesłania faktury przez Sprzedawcę do KSeF, a w przypadku faktury, o której mowa w art. 106nda ust. 1 lub ust. 16 ustawy o VAT lub faktur wystawianych w okresie awarii lub niedostępności KSeF – datę wystawienia wskazaną przez Sprzedawcę na tej fakturze.</w:t>
      </w:r>
    </w:p>
    <w:p w14:paraId="603647A0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>Za dzień skutecznego doręczenia faktury Nabywcy uznaje się dzień jej otrzymania w rozumieniu przepisów ustawy o VAT; w przypadku faktury ustrukturyzowanej będzie to zatem dzień przydzielenia jej indywidualnego numeru identyfikującego tę fakturę w KSeF.</w:t>
      </w:r>
    </w:p>
    <w:p w14:paraId="1D66B632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 xml:space="preserve">Jeżeli ustawa o VAT dopuszcza możliwość udostępnienia Nabywcy faktury w sposób inny niż przy użyciu KSeF, taka faktura może zostać doręczona Nabywcy na jeden z następujących adresów: </w:t>
      </w:r>
    </w:p>
    <w:p w14:paraId="08685351" w14:textId="77777777" w:rsidR="003E5C60" w:rsidRPr="003E5C60" w:rsidRDefault="003E5C60" w:rsidP="003E5C60">
      <w:p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>a) ………………………………………. (za datę skutecznego doręczenia faktury w takim przypadku będzie uznawana data doręczenia Nabywcy przesyłki listowej zawierającej ww. fakturę, oznaczoną odpowiednimi kodami zgodnie z ustawą o VAT (z zastrzeżeniem, że w przypadku braku odbioru takiej przesyłki faktura będzie uznana za skutecznie doręczoną w dniu tzw. pierwszego awizo przesyłki listowej zawierającej fakturę) lub data nadania fakturze numeru identyfikującego KSeF – w zależności od tego, która z wymienionych sytuacji nastąpi pierwsza).</w:t>
      </w:r>
    </w:p>
    <w:p w14:paraId="2550F1EA" w14:textId="77777777" w:rsidR="003E5C60" w:rsidRPr="003E5C60" w:rsidRDefault="003E5C60" w:rsidP="003E5C60">
      <w:p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 xml:space="preserve">b) e-mail: ……………………………………. (za datę skutecznego doręczenia faktury w takim przypadku będzie uznawana data wysłania przez Sprzedawcę do Nabywcy wiadomości e-mail </w:t>
      </w:r>
      <w:r w:rsidRPr="003E5C60">
        <w:rPr>
          <w:rFonts w:ascii="Calibri" w:eastAsia="Calibri" w:hAnsi="Calibri" w:cs="Calibri"/>
          <w:i/>
          <w:iCs/>
          <w:sz w:val="22"/>
          <w:szCs w:val="22"/>
        </w:rPr>
        <w:lastRenderedPageBreak/>
        <w:t>zawierającej ww. fakturę w formacie PDF lub</w:t>
      </w:r>
      <w:r w:rsidRPr="003E5C60"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 w:rsidRPr="003E5C60">
        <w:rPr>
          <w:rFonts w:ascii="Calibri" w:eastAsia="Calibri" w:hAnsi="Calibri" w:cs="Calibri"/>
          <w:i/>
          <w:iCs/>
          <w:sz w:val="22"/>
          <w:szCs w:val="22"/>
        </w:rPr>
        <w:t>….., oznaczoną odpowiednimi kodami zgodnie z ustawą o VAT lub data nadania fakturze numeru identyfikującego w KSeF – w zależności od tego, która z wymienionych sytuacji nastąpi pierwsza).</w:t>
      </w:r>
    </w:p>
    <w:p w14:paraId="2D5D6D49" w14:textId="77777777" w:rsidR="003E5C60" w:rsidRPr="003E5C60" w:rsidRDefault="003E5C60" w:rsidP="00CB05EC">
      <w:pPr>
        <w:numPr>
          <w:ilvl w:val="0"/>
          <w:numId w:val="14"/>
        </w:numPr>
        <w:spacing w:after="160" w:line="259" w:lineRule="auto"/>
        <w:ind w:left="426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>Faktura będzie uznana za prawidłowo wystawioną, jeżeli zostanie wystawiona z uwzględnieniem zasad wystawiania faktur określonych w ustawie o VAT.</w:t>
      </w:r>
    </w:p>
    <w:p w14:paraId="743643BC" w14:textId="77777777" w:rsidR="003E5C60" w:rsidRPr="003E5C60" w:rsidRDefault="003E5C60" w:rsidP="003E5C60">
      <w:pPr>
        <w:ind w:left="68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UWAGA! </w:t>
      </w:r>
    </w:p>
    <w:p w14:paraId="60D188AB" w14:textId="77777777" w:rsidR="003E5C60" w:rsidRPr="003E5C60" w:rsidRDefault="003E5C60" w:rsidP="003E5C60">
      <w:pPr>
        <w:ind w:left="68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W umowach, które zakładają, że do faktury dodawany jest załącznik należy wprowadzić dodatkowy ustęp: </w:t>
      </w:r>
    </w:p>
    <w:p w14:paraId="6174EE3F" w14:textId="77777777" w:rsidR="003E5C60" w:rsidRPr="003E5C60" w:rsidRDefault="003E5C60" w:rsidP="00CB05EC">
      <w:pPr>
        <w:numPr>
          <w:ilvl w:val="0"/>
          <w:numId w:val="14"/>
        </w:numPr>
        <w:spacing w:before="120" w:after="160" w:line="259" w:lineRule="auto"/>
        <w:ind w:left="425" w:hanging="357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E5C60">
        <w:rPr>
          <w:rFonts w:ascii="Calibri" w:eastAsia="Calibri" w:hAnsi="Calibri" w:cs="Calibri"/>
          <w:i/>
          <w:iCs/>
          <w:sz w:val="22"/>
          <w:szCs w:val="22"/>
        </w:rPr>
        <w:t>Zasady, o których mowa w ust. 5 i 6 powyżej stosuje się odpowiednio do załączników ustrukturyzowanych.</w:t>
      </w:r>
      <w:r w:rsidRPr="003E5C60"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9"/>
      </w:r>
      <w:r w:rsidRPr="003E5C60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5DE4D6D4" w14:textId="77777777" w:rsidR="003E5C60" w:rsidRPr="003E5C60" w:rsidRDefault="003E5C60" w:rsidP="003E5C60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30C5D9E" w14:textId="4EADAB6D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796655D" w14:textId="5FBB88C9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387B655B" w14:textId="70EC21D5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2DDAD70D" w14:textId="3F78CC23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183C4052" w14:textId="5A7C48F4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D079733" w14:textId="57406235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C046DA2" w14:textId="30EECCA6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42DCC41" w14:textId="7C01AC2E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737675B" w14:textId="5384F7A2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2F1CD912" w14:textId="00C04B81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C1D3DAC" w14:textId="7A13A622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ED96B46" w14:textId="55F53F42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3C88B738" w14:textId="63E9BCED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1901CB48" w14:textId="74E0544E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D0F3BA8" w14:textId="2C7077AC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1ABBA94" w14:textId="6421A956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A6A45E5" w14:textId="5A08537B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0C77881A" w14:textId="60AD0EEE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A22B738" w14:textId="50DBDBB9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1D893621" w14:textId="33EE555F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94DFEFE" w14:textId="203C3C2E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41DD6563" w14:textId="6587550A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13D644D1" w14:textId="1E1AB3C9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016FDFCB" w14:textId="3BE923F2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7A14D367" w14:textId="0BFF0F95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3056FAA" w14:textId="1299B0DD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3FAB5AD5" w14:textId="41259CF3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5B02F283" w14:textId="77777777" w:rsidR="003E5C60" w:rsidRDefault="003E5C60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31EA7AE7" w14:textId="0B79BA1A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0B646B65" w14:textId="59729F15" w:rsidR="00D1393B" w:rsidRDefault="00D1393B" w:rsidP="005A6DCD">
      <w:pPr>
        <w:widowControl w:val="0"/>
        <w:shd w:val="clear" w:color="auto" w:fill="FFFFFF"/>
        <w:autoSpaceDE w:val="0"/>
        <w:autoSpaceDN w:val="0"/>
        <w:adjustRightInd w:val="0"/>
        <w:ind w:left="-340"/>
        <w:jc w:val="center"/>
        <w:rPr>
          <w:color w:val="000000"/>
          <w:spacing w:val="-3"/>
          <w:sz w:val="20"/>
        </w:rPr>
      </w:pPr>
    </w:p>
    <w:p w14:paraId="6D57D324" w14:textId="192902A6" w:rsidR="00D1393B" w:rsidRPr="00AB3DAD" w:rsidRDefault="00D1393B" w:rsidP="00D1393B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 w:rsidRPr="00AB3DAD">
        <w:rPr>
          <w:rFonts w:ascii="Arial" w:hAnsi="Arial" w:cs="Arial"/>
          <w:sz w:val="22"/>
          <w:szCs w:val="22"/>
        </w:rPr>
        <w:t xml:space="preserve">Załącznik nr 16 do umowy nr </w:t>
      </w:r>
      <w:r w:rsidRPr="00AB3DAD">
        <w:rPr>
          <w:rFonts w:ascii="Arial" w:hAnsi="Arial"/>
          <w:sz w:val="22"/>
          <w:szCs w:val="22"/>
        </w:rPr>
        <w:t>……………………………</w:t>
      </w:r>
    </w:p>
    <w:p w14:paraId="55576070" w14:textId="77777777" w:rsidR="00D1393B" w:rsidRPr="00AB3DAD" w:rsidRDefault="00D1393B" w:rsidP="00D1393B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spacing w:val="-3"/>
          <w:sz w:val="20"/>
        </w:rPr>
      </w:pPr>
    </w:p>
    <w:p w14:paraId="29210FEB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 xml:space="preserve">Załącznik nr 10 do Wytycznych organizacyjno – porządkowych </w:t>
      </w:r>
    </w:p>
    <w:p w14:paraId="746C827C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>w zakresie współpracy z Wykonawcami</w:t>
      </w:r>
    </w:p>
    <w:p w14:paraId="01D6C045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 xml:space="preserve"> w ORLEN S.A. - Oddział PGNiG w Zielonej Górze </w:t>
      </w:r>
    </w:p>
    <w:p w14:paraId="269AB5DD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>wprowadzonych Zarządzeniem nr 13/2025</w:t>
      </w:r>
    </w:p>
    <w:p w14:paraId="183FABDE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 xml:space="preserve"> Dyrektora ORLEN S.A. –</w:t>
      </w:r>
    </w:p>
    <w:p w14:paraId="5DB12030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 xml:space="preserve"> Oddział PGNiG w Zielonej Górze </w:t>
      </w:r>
    </w:p>
    <w:p w14:paraId="6F2CC8A5" w14:textId="77777777" w:rsidR="00D1393B" w:rsidRPr="00AB3DAD" w:rsidRDefault="00D1393B" w:rsidP="00D1393B">
      <w:pPr>
        <w:autoSpaceDE w:val="0"/>
        <w:autoSpaceDN w:val="0"/>
        <w:adjustRightInd w:val="0"/>
        <w:jc w:val="right"/>
        <w:rPr>
          <w:i/>
          <w:iCs/>
          <w:sz w:val="16"/>
          <w:szCs w:val="16"/>
        </w:rPr>
      </w:pPr>
      <w:r w:rsidRPr="00AB3DAD">
        <w:rPr>
          <w:i/>
          <w:iCs/>
          <w:sz w:val="16"/>
          <w:szCs w:val="16"/>
        </w:rPr>
        <w:t>z dnia 16 maja 2025 r.</w:t>
      </w:r>
      <w:r w:rsidRPr="00AB3DAD">
        <w:rPr>
          <w:b/>
          <w:bCs/>
          <w:sz w:val="16"/>
          <w:szCs w:val="16"/>
        </w:rPr>
        <w:t xml:space="preserve"> </w:t>
      </w:r>
    </w:p>
    <w:p w14:paraId="241A61C5" w14:textId="77777777" w:rsidR="00D1393B" w:rsidRPr="00AB3DAD" w:rsidRDefault="00D1393B" w:rsidP="00D1393B">
      <w:pPr>
        <w:spacing w:after="160" w:line="259" w:lineRule="auto"/>
      </w:pPr>
    </w:p>
    <w:p w14:paraId="05F413B5" w14:textId="77777777" w:rsidR="00E01897" w:rsidRPr="00AB3DAD" w:rsidRDefault="00E01897" w:rsidP="00E01897">
      <w:pPr>
        <w:tabs>
          <w:tab w:val="center" w:pos="5117"/>
        </w:tabs>
        <w:jc w:val="both"/>
        <w:rPr>
          <w:rFonts w:ascii="Arial" w:hAnsi="Arial" w:cs="Arial"/>
          <w:sz w:val="16"/>
          <w:szCs w:val="16"/>
        </w:rPr>
      </w:pPr>
      <w:r w:rsidRPr="00AB3DAD">
        <w:rPr>
          <w:rFonts w:ascii="Arial" w:hAnsi="Arial" w:cs="Arial"/>
          <w:sz w:val="16"/>
          <w:szCs w:val="16"/>
        </w:rPr>
        <w:t>Wersja ujednolicona uwzględniająca zmiany wprowadzone Zarządzeniem nr 17/25 Dyrektora ORLEN S.A. - Oddział PGNiG w Zielonej Górze z dnia 18 lipca 2025 r.</w:t>
      </w:r>
    </w:p>
    <w:p w14:paraId="7FA4CB89" w14:textId="77777777" w:rsidR="00E01897" w:rsidRPr="00AB3DAD" w:rsidRDefault="00E01897" w:rsidP="00E01897">
      <w:pPr>
        <w:tabs>
          <w:tab w:val="center" w:pos="5117"/>
        </w:tabs>
        <w:jc w:val="both"/>
        <w:rPr>
          <w:rFonts w:ascii="Arial" w:hAnsi="Arial" w:cs="Arial"/>
          <w:sz w:val="16"/>
          <w:szCs w:val="16"/>
        </w:rPr>
      </w:pPr>
    </w:p>
    <w:p w14:paraId="70213D3B" w14:textId="77777777" w:rsidR="00E01897" w:rsidRPr="00AB3DAD" w:rsidRDefault="00E01897" w:rsidP="00E01897">
      <w:pPr>
        <w:tabs>
          <w:tab w:val="center" w:pos="5117"/>
        </w:tabs>
        <w:jc w:val="center"/>
        <w:rPr>
          <w:rFonts w:ascii="Arial" w:hAnsi="Arial" w:cs="Arial"/>
          <w:b/>
          <w:sz w:val="22"/>
          <w:szCs w:val="22"/>
        </w:rPr>
      </w:pPr>
      <w:r w:rsidRPr="00AB3DAD">
        <w:rPr>
          <w:rFonts w:ascii="Arial" w:hAnsi="Arial" w:cs="Arial"/>
          <w:b/>
          <w:sz w:val="22"/>
          <w:szCs w:val="22"/>
        </w:rPr>
        <w:t xml:space="preserve">WYMAGANIA W ZAKRESIE BADAŃ LEKARSKICH, UPRAWNIEŃ, SZKOLEŃ </w:t>
      </w:r>
    </w:p>
    <w:p w14:paraId="4636E104" w14:textId="77777777" w:rsidR="00E01897" w:rsidRPr="00AB3DAD" w:rsidRDefault="00E01897" w:rsidP="00E01897">
      <w:pPr>
        <w:tabs>
          <w:tab w:val="center" w:pos="5117"/>
        </w:tabs>
        <w:jc w:val="both"/>
        <w:rPr>
          <w:rFonts w:ascii="Arial" w:hAnsi="Arial" w:cs="Arial"/>
          <w:sz w:val="16"/>
          <w:szCs w:val="16"/>
        </w:rPr>
      </w:pPr>
    </w:p>
    <w:p w14:paraId="4263358A" w14:textId="77777777" w:rsidR="00E01897" w:rsidRPr="00AB3DAD" w:rsidRDefault="00E01897" w:rsidP="00E01897">
      <w:pPr>
        <w:tabs>
          <w:tab w:val="center" w:pos="5117"/>
        </w:tabs>
        <w:jc w:val="both"/>
        <w:rPr>
          <w:rFonts w:ascii="Arial" w:hAnsi="Arial" w:cs="Arial"/>
          <w:sz w:val="16"/>
          <w:szCs w:val="16"/>
        </w:rPr>
      </w:pPr>
    </w:p>
    <w:p w14:paraId="7309B5DD" w14:textId="77777777" w:rsidR="00E01897" w:rsidRPr="00AB3DAD" w:rsidRDefault="00E01897" w:rsidP="00CB05EC">
      <w:pPr>
        <w:numPr>
          <w:ilvl w:val="0"/>
          <w:numId w:val="30"/>
        </w:numPr>
        <w:spacing w:after="200" w:line="276" w:lineRule="auto"/>
        <w:ind w:left="567" w:hanging="283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Wymagania w zakresie badań lekarskich</w:t>
      </w:r>
    </w:p>
    <w:p w14:paraId="5692CB1B" w14:textId="77777777" w:rsidR="00E01897" w:rsidRPr="00AB3DAD" w:rsidRDefault="00E01897" w:rsidP="00CB05EC">
      <w:pPr>
        <w:numPr>
          <w:ilvl w:val="1"/>
          <w:numId w:val="29"/>
        </w:numPr>
        <w:tabs>
          <w:tab w:val="num" w:pos="851"/>
        </w:tabs>
        <w:spacing w:after="200" w:line="276" w:lineRule="auto"/>
        <w:ind w:left="851" w:hanging="284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Wykonawca może realizować prace, wyłącznie posiadając aktualne orzeczenie lekarskie stwierdzające brak przeciwwskazań adekwatne do rodzaju i charakteru wykonywanych prac.</w:t>
      </w:r>
      <w:r w:rsidRPr="00AB3DAD">
        <w:rPr>
          <w:rFonts w:ascii="Calibri" w:eastAsia="Calibri" w:hAnsi="Calibri" w:cs="Arial"/>
          <w:kern w:val="28"/>
          <w:sz w:val="22"/>
          <w:szCs w:val="22"/>
          <w:lang w:eastAsia="en-US"/>
        </w:rPr>
        <w:t xml:space="preserve"> </w:t>
      </w:r>
    </w:p>
    <w:p w14:paraId="5886B355" w14:textId="77777777" w:rsidR="00E01897" w:rsidRPr="00AB3DAD" w:rsidRDefault="00E01897" w:rsidP="00CB05EC">
      <w:pPr>
        <w:numPr>
          <w:ilvl w:val="1"/>
          <w:numId w:val="29"/>
        </w:numPr>
        <w:tabs>
          <w:tab w:val="num" w:pos="851"/>
        </w:tabs>
        <w:spacing w:before="120" w:after="120" w:line="276" w:lineRule="auto"/>
        <w:ind w:left="851" w:hanging="284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kern w:val="28"/>
          <w:sz w:val="22"/>
          <w:szCs w:val="22"/>
          <w:lang w:eastAsia="en-US"/>
        </w:rPr>
        <w:t>Wykonawca przez cały okres realizacji prac zobowiązany jest posiadać w miejscu ich wykonywania aktualne orzeczenie lekarskie</w:t>
      </w:r>
      <w:r w:rsidRPr="00AB3DAD">
        <w:rPr>
          <w:rFonts w:ascii="Arial" w:eastAsia="Calibri" w:hAnsi="Arial" w:cs="Arial"/>
          <w:kern w:val="28"/>
          <w:vertAlign w:val="superscript"/>
          <w:lang w:eastAsia="en-US"/>
        </w:rPr>
        <w:t>*</w:t>
      </w:r>
      <w:r w:rsidRPr="00AB3DAD">
        <w:rPr>
          <w:rFonts w:ascii="Arial" w:eastAsia="Calibri" w:hAnsi="Arial" w:cs="Arial"/>
          <w:kern w:val="28"/>
          <w:sz w:val="22"/>
          <w:szCs w:val="22"/>
          <w:lang w:eastAsia="en-US"/>
        </w:rPr>
        <w:t>.</w:t>
      </w:r>
    </w:p>
    <w:p w14:paraId="429AACA1" w14:textId="77777777" w:rsidR="00E01897" w:rsidRPr="00AB3DAD" w:rsidRDefault="00E01897" w:rsidP="00CB05EC">
      <w:pPr>
        <w:numPr>
          <w:ilvl w:val="0"/>
          <w:numId w:val="30"/>
        </w:numPr>
        <w:spacing w:before="360" w:after="120" w:line="276" w:lineRule="auto"/>
        <w:ind w:left="568" w:hanging="284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Wymagania w zakresie uprawnień</w:t>
      </w:r>
    </w:p>
    <w:p w14:paraId="42DD73C8" w14:textId="77777777" w:rsidR="00E01897" w:rsidRPr="00AB3DAD" w:rsidRDefault="00E01897" w:rsidP="00CB05EC">
      <w:pPr>
        <w:numPr>
          <w:ilvl w:val="2"/>
          <w:numId w:val="29"/>
        </w:numPr>
        <w:spacing w:before="360" w:after="120" w:line="276" w:lineRule="auto"/>
        <w:ind w:left="851" w:hanging="284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Wykonawca może realizować prace, wyłącznie posiadając wymagane kwalifikacje adekwatne do rodzaju i charakteru prac, potwierdzone świadectwami kwalifikacyjnymi, zezwoleniami, certyfikatami itp. oraz posiadać niezbędne umiejętności do wykonywania tych prac.</w:t>
      </w:r>
    </w:p>
    <w:p w14:paraId="44AF8A96" w14:textId="77777777" w:rsidR="00E01897" w:rsidRPr="00AB3DAD" w:rsidRDefault="00E01897" w:rsidP="00CB05EC">
      <w:pPr>
        <w:numPr>
          <w:ilvl w:val="2"/>
          <w:numId w:val="29"/>
        </w:numPr>
        <w:tabs>
          <w:tab w:val="clear" w:pos="2160"/>
        </w:tabs>
        <w:spacing w:before="120" w:after="120" w:line="276" w:lineRule="auto"/>
        <w:ind w:left="851" w:hanging="284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Wykonawca przez cały okres realizacji prac zobowiązany jest posiadać w miejscu ich wykonywania aktualne świadectwa, zezwolenia, certyfikaty itp</w:t>
      </w:r>
      <w:r w:rsidRPr="00AB3DAD">
        <w:rPr>
          <w:rFonts w:ascii="Arial" w:eastAsia="Calibri" w:hAnsi="Arial" w:cs="Arial"/>
          <w:vertAlign w:val="superscript"/>
          <w:lang w:eastAsia="en-US"/>
        </w:rPr>
        <w:t>*</w:t>
      </w:r>
      <w:r w:rsidRPr="00AB3DAD">
        <w:rPr>
          <w:rFonts w:ascii="Arial" w:eastAsia="Calibri" w:hAnsi="Arial" w:cs="Arial"/>
          <w:sz w:val="22"/>
          <w:szCs w:val="22"/>
          <w:lang w:eastAsia="en-US"/>
        </w:rPr>
        <w:t xml:space="preserve">. </w:t>
      </w:r>
    </w:p>
    <w:p w14:paraId="1D64688C" w14:textId="77777777" w:rsidR="00E01897" w:rsidRPr="00AB3DAD" w:rsidRDefault="00E01897" w:rsidP="00CB05EC">
      <w:pPr>
        <w:numPr>
          <w:ilvl w:val="0"/>
          <w:numId w:val="30"/>
        </w:numPr>
        <w:spacing w:before="360" w:after="120" w:line="276" w:lineRule="auto"/>
        <w:ind w:left="568" w:hanging="284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 xml:space="preserve"> Wymagania w zakresie szkoleń</w:t>
      </w:r>
    </w:p>
    <w:p w14:paraId="300B8459" w14:textId="77777777" w:rsidR="00E01897" w:rsidRPr="00AB3DAD" w:rsidRDefault="00E01897" w:rsidP="00CB05EC">
      <w:pPr>
        <w:numPr>
          <w:ilvl w:val="0"/>
          <w:numId w:val="31"/>
        </w:numPr>
        <w:spacing w:before="360" w:after="120" w:line="276" w:lineRule="auto"/>
        <w:ind w:left="851" w:hanging="284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Szkolenia z zakresu BHP i Ppoż.</w:t>
      </w:r>
    </w:p>
    <w:p w14:paraId="44E11ABB" w14:textId="77777777" w:rsidR="00E01897" w:rsidRPr="00AB3DAD" w:rsidRDefault="00E01897" w:rsidP="00CB05EC">
      <w:pPr>
        <w:numPr>
          <w:ilvl w:val="3"/>
          <w:numId w:val="28"/>
        </w:numPr>
        <w:spacing w:before="360" w:after="120" w:line="276" w:lineRule="auto"/>
        <w:ind w:left="1276" w:hanging="425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Wykonawca może realizować prace, wyłącznie posiadając aktualne</w:t>
      </w:r>
      <w:r w:rsidRPr="00AB3DAD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AB3DAD">
        <w:rPr>
          <w:rFonts w:ascii="Arial" w:eastAsia="Calibri" w:hAnsi="Arial" w:cs="Arial"/>
          <w:sz w:val="22"/>
          <w:szCs w:val="22"/>
          <w:lang w:eastAsia="en-US"/>
        </w:rPr>
        <w:t>szkolenia z zakresu BHP i Ppoż. (wstępne, okresowe).</w:t>
      </w:r>
    </w:p>
    <w:p w14:paraId="0ACB4DF4" w14:textId="77777777" w:rsidR="00E01897" w:rsidRPr="00AB3DAD" w:rsidRDefault="00E01897" w:rsidP="00CB05EC">
      <w:pPr>
        <w:numPr>
          <w:ilvl w:val="3"/>
          <w:numId w:val="28"/>
        </w:numPr>
        <w:spacing w:before="120" w:after="120" w:line="276" w:lineRule="auto"/>
        <w:ind w:left="1276" w:hanging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Wykonawca przez cały okres realizacji prac zobowiązany jest posiadać w miejscu ich wykonywania aktualne</w:t>
      </w:r>
      <w:r w:rsidRPr="00AB3DAD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AB3DAD">
        <w:rPr>
          <w:rFonts w:ascii="Arial" w:eastAsia="Calibri" w:hAnsi="Arial" w:cs="Arial"/>
          <w:sz w:val="22"/>
          <w:szCs w:val="22"/>
          <w:lang w:eastAsia="en-US"/>
        </w:rPr>
        <w:t>szkolenia z zakresu BHP i Ppoż. (wstępne, okresowe)</w:t>
      </w:r>
      <w:r w:rsidRPr="00AB3DAD">
        <w:rPr>
          <w:rFonts w:ascii="Arial" w:eastAsia="Calibri" w:hAnsi="Arial" w:cs="Arial"/>
          <w:vertAlign w:val="superscript"/>
          <w:lang w:eastAsia="en-US"/>
        </w:rPr>
        <w:t>*</w:t>
      </w:r>
      <w:r w:rsidRPr="00AB3DAD">
        <w:rPr>
          <w:rFonts w:ascii="Arial" w:eastAsia="Calibri" w:hAnsi="Arial" w:cs="Arial"/>
          <w:sz w:val="22"/>
          <w:szCs w:val="22"/>
          <w:lang w:eastAsia="en-US"/>
        </w:rPr>
        <w:t>.</w:t>
      </w:r>
    </w:p>
    <w:p w14:paraId="347A5133" w14:textId="77777777" w:rsidR="00E01897" w:rsidRPr="00AB3DAD" w:rsidRDefault="00E01897" w:rsidP="00CB05EC">
      <w:pPr>
        <w:numPr>
          <w:ilvl w:val="0"/>
          <w:numId w:val="28"/>
        </w:numPr>
        <w:spacing w:before="120" w:after="120" w:line="276" w:lineRule="auto"/>
        <w:ind w:left="851" w:hanging="284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Szkolenia e-learningowe „Bezpieczna praca. Szkolenie dla Wykonawców (wersja nr 1 dla k.o. będących w ruchu zakładu górniczego)” oraz „Bezpieczna praca. Szkolenie dla Wykonawców (wersja nr 2 dla k.o. będących poza ruchem zakładu górniczego)”.</w:t>
      </w:r>
    </w:p>
    <w:p w14:paraId="5389D6E9" w14:textId="77777777" w:rsidR="00E01897" w:rsidRPr="00AB3DAD" w:rsidRDefault="00E01897" w:rsidP="00CB05EC">
      <w:pPr>
        <w:numPr>
          <w:ilvl w:val="1"/>
          <w:numId w:val="32"/>
        </w:numPr>
        <w:spacing w:before="120" w:after="120" w:line="276" w:lineRule="auto"/>
        <w:ind w:left="851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lastRenderedPageBreak/>
        <w:t>Przed przystąpieniem do wykonywania prac, Wykonawca jest zobowiązany odbyć szkolenie e-learningowe z zakresu bezpiecznego wykonywania prac w wersji adekwatnej do miejsca wykonywania prac wymienionej w pkt 2.</w:t>
      </w:r>
    </w:p>
    <w:p w14:paraId="6A068A20" w14:textId="77777777" w:rsidR="00E01897" w:rsidRPr="00AB3DAD" w:rsidRDefault="00E01897" w:rsidP="00CB05EC">
      <w:pPr>
        <w:numPr>
          <w:ilvl w:val="1"/>
          <w:numId w:val="32"/>
        </w:numPr>
        <w:spacing w:before="120" w:after="120" w:line="276" w:lineRule="auto"/>
        <w:ind w:left="851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Theme="minorHAnsi" w:hAnsi="Arial" w:cs="Arial"/>
          <w:sz w:val="22"/>
          <w:szCs w:val="22"/>
          <w:lang w:eastAsia="en-US"/>
        </w:rPr>
        <w:t>Wykonawca zobowiązany jest przesłać wskazanemu w umowie / zleceniu przedstawicielowi komórki organizacyjnej Oddziału koordynującemu prace, na 7 dni przed rozpoczęciem prac (nie później jednak niż na 3 dni) „Wykaz pracowników Wykonawcy / Podwykonawcy skierowanych do prac na terenie ORLEN S.A. – Oddział PGNiG w Zielonej Górze” (zwany dalej Wykazem) wypełniając kolumny od nr 1 do 7. (zał. nr … do umowy / zlecenia nr …);</w:t>
      </w:r>
    </w:p>
    <w:p w14:paraId="17EDD388" w14:textId="77777777" w:rsidR="00E01897" w:rsidRPr="00AB3DAD" w:rsidRDefault="00E01897" w:rsidP="00CB05EC">
      <w:pPr>
        <w:numPr>
          <w:ilvl w:val="1"/>
          <w:numId w:val="32"/>
        </w:numPr>
        <w:spacing w:before="120" w:after="120" w:line="276" w:lineRule="auto"/>
        <w:ind w:left="851" w:hanging="851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Przedstawiciel k.o. Oddziału koordynujący prace wskazany w umowie / zleceniu, po otrzymaniu Wykazu od Wykonawcy, zobowiązany jest uzupełnić go o informację dotyczącą wersji szkolenia, tj. wersja dla k.o. w ruchu zakładu górniczego lub wersja dla k.o. poza ruchem zakładu górniczego, następnie przesłać go do Administratora platformy e-learningowej, tj. firmy Mynetwork Polska Sp. z o.o. (dalej platforma), w celu wygenerowania danych dostępowych do platformy dla pracownika Wykonawcy na okres 30 dni od daty otrzymania Wykazu. Dostęp do platformy e-learningowej dla pracownika Wykonawcy zostanie przekazany e-mailem na adres e-mail wskazany w Wykazie, o którym mowa w pkt 2.2.;</w:t>
      </w:r>
    </w:p>
    <w:p w14:paraId="19D8BD15" w14:textId="77777777" w:rsidR="00E01897" w:rsidRPr="00AB3DAD" w:rsidRDefault="00E01897" w:rsidP="00CB05EC">
      <w:pPr>
        <w:numPr>
          <w:ilvl w:val="1"/>
          <w:numId w:val="32"/>
        </w:numPr>
        <w:spacing w:before="120" w:after="120" w:line="276" w:lineRule="auto"/>
        <w:ind w:left="851" w:hanging="851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Pracownik Wykonawcy, po zrealizowanym szkoleniu, jest zobowiązany pobrać certyfikat o ukończeniu szkolenia wygenerowanego przez platformę, które następnie będzie musiał przedstawić w formie papierowej lub elektronicznej pracownikowi Oddziału przed rozpoczęciem prac;</w:t>
      </w:r>
    </w:p>
    <w:p w14:paraId="2ADA9CB5" w14:textId="77777777" w:rsidR="00E01897" w:rsidRPr="00AB3DAD" w:rsidRDefault="00E01897" w:rsidP="00CB05EC">
      <w:pPr>
        <w:numPr>
          <w:ilvl w:val="1"/>
          <w:numId w:val="32"/>
        </w:numPr>
        <w:spacing w:before="120" w:after="120" w:line="276" w:lineRule="auto"/>
        <w:ind w:left="851" w:hanging="851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 szczególnie uzasadnionych przypadkach, jeżeli skierowany do realizacji prac pracownik Wykonawcy nie przystąpi, z przyczyn od niego niezależnych, do szkolenia, o którym mowa w pkt 2.1. pracownik Oddziału, bezpośrednio przed rozpoczęciem prac w Obiekcie Oddziału, przeszkoli pracownika Wykonawcy e-learningowo uruchamiając „szkolenie” na komputerze stacjonarnym dedykowanym do tego celu;</w:t>
      </w:r>
    </w:p>
    <w:p w14:paraId="1FBA8992" w14:textId="77777777" w:rsidR="00E01897" w:rsidRPr="00AB3DAD" w:rsidRDefault="00E01897" w:rsidP="00CB05EC">
      <w:pPr>
        <w:numPr>
          <w:ilvl w:val="1"/>
          <w:numId w:val="32"/>
        </w:numPr>
        <w:spacing w:before="120" w:after="120" w:line="276" w:lineRule="auto"/>
        <w:ind w:left="851" w:hanging="851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lastRenderedPageBreak/>
        <w:t>Jeżeli ze względu na miejsce realizacji prac lub ich przedmiot wystąpi potrzeba omówienia zagadnień wykraczających poza zakres odbytego szkolenia e-learningowego tj. informacji praktycznych (o czym zdecyduje pracownik Oddziału), pracownik Oddziału może przeprowadzić dodatkowe szkolenie uzupełniające bezpośrednio przed rozpoczęciem wykonywania prac w Obiekcie Oddziału;</w:t>
      </w:r>
    </w:p>
    <w:p w14:paraId="523C7A42" w14:textId="77777777" w:rsidR="00E01897" w:rsidRPr="00AB3DAD" w:rsidRDefault="00E01897" w:rsidP="00CB05EC">
      <w:pPr>
        <w:numPr>
          <w:ilvl w:val="1"/>
          <w:numId w:val="32"/>
        </w:numPr>
        <w:spacing w:before="360" w:after="240" w:line="276" w:lineRule="auto"/>
        <w:ind w:left="851" w:hanging="851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Wykonawca zobowiązany jest do wypełnienia, w imieniu ORLEN S.A. – Oddział PGNiG w Zielonej Górze jako Administratora danych w rozumieniu obowiązujących przepisów prawa o ochronie danych osobowych, niezwłocznie, jednakże nie później niż w terminie 30 (trzydzieści) dni od dnia przesłania Wykazu, o którym mowa w pkt 2.2, Przedstawicielowi k.o. Oddziału koordynującemu prace wskazanemu w umowie / zleceniu, obowiązku informacyjnego wobec każdej z osób, której dane zostały ujawnione przez Wykonawcę za pośrednictwem Wykazu. Obowiązek, o którym mowa w zdaniu poprzedzającym powinien zostać spełniony poprzez przekazanie tym osobom klauzuli informacyjnej, zgodnie ze wzorem stanowiącym załącznik nr … do umowy / zlecenia nr ..., przy jednoczesnym zachowaniu zasady rozliczalności.</w:t>
      </w:r>
    </w:p>
    <w:p w14:paraId="752B161B" w14:textId="77777777" w:rsidR="00E01897" w:rsidRPr="00AB3DAD" w:rsidRDefault="00E01897" w:rsidP="00E01897">
      <w:pPr>
        <w:spacing w:before="360" w:after="240" w:line="276" w:lineRule="auto"/>
        <w:ind w:left="851"/>
        <w:contextualSpacing/>
        <w:jc w:val="both"/>
        <w:rPr>
          <w:rFonts w:ascii="Arial" w:eastAsia="Calibri" w:hAnsi="Arial" w:cs="Arial"/>
          <w:sz w:val="14"/>
          <w:szCs w:val="14"/>
          <w:lang w:eastAsia="en-US"/>
        </w:rPr>
      </w:pPr>
    </w:p>
    <w:p w14:paraId="10FC0BBD" w14:textId="77777777" w:rsidR="00E01897" w:rsidRPr="00AB3DAD" w:rsidRDefault="00E01897" w:rsidP="00CB05EC">
      <w:pPr>
        <w:numPr>
          <w:ilvl w:val="1"/>
          <w:numId w:val="32"/>
        </w:numPr>
        <w:spacing w:before="360" w:after="120" w:line="276" w:lineRule="auto"/>
        <w:ind w:left="851" w:hanging="851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3DAD">
        <w:rPr>
          <w:rFonts w:ascii="Arial" w:eastAsia="Calibri" w:hAnsi="Arial" w:cs="Arial"/>
          <w:sz w:val="22"/>
          <w:szCs w:val="22"/>
          <w:lang w:eastAsia="en-US"/>
        </w:rPr>
        <w:t>Postanowienia pkt 2.1 - 2.7 stosuje się wobec wszystkich innych osób, jakim Wykonawca powierzy realizację prac stanowiących przedmiot umowy w tym wobec pracowników Podwykonawcy.</w:t>
      </w:r>
    </w:p>
    <w:p w14:paraId="305B03F0" w14:textId="77777777" w:rsidR="00E01897" w:rsidRPr="00AB3DAD" w:rsidRDefault="00E01897" w:rsidP="00E01897">
      <w:pPr>
        <w:spacing w:before="120" w:after="120" w:line="276" w:lineRule="auto"/>
        <w:ind w:left="714"/>
        <w:contextualSpacing/>
        <w:jc w:val="both"/>
        <w:rPr>
          <w:rFonts w:ascii="Arial" w:eastAsia="Calibri" w:hAnsi="Arial" w:cs="Arial"/>
          <w:sz w:val="10"/>
          <w:szCs w:val="10"/>
          <w:lang w:eastAsia="en-US"/>
        </w:rPr>
      </w:pPr>
    </w:p>
    <w:p w14:paraId="2EB2E375" w14:textId="77777777" w:rsidR="00E01897" w:rsidRPr="00AB3DAD" w:rsidRDefault="00E01897" w:rsidP="00E01897">
      <w:pPr>
        <w:spacing w:after="200" w:line="276" w:lineRule="auto"/>
        <w:ind w:left="720"/>
        <w:contextualSpacing/>
        <w:rPr>
          <w:rFonts w:ascii="Arial" w:eastAsia="Calibri" w:hAnsi="Arial" w:cs="Arial"/>
          <w:sz w:val="10"/>
          <w:szCs w:val="10"/>
          <w:lang w:eastAsia="en-US"/>
        </w:rPr>
      </w:pPr>
    </w:p>
    <w:p w14:paraId="1FCCCE1B" w14:textId="77777777" w:rsidR="00E01897" w:rsidRPr="00AB3DAD" w:rsidRDefault="00E01897" w:rsidP="00E01897">
      <w:pPr>
        <w:spacing w:after="200" w:line="276" w:lineRule="auto"/>
        <w:ind w:left="720"/>
        <w:contextualSpacing/>
        <w:rPr>
          <w:rFonts w:ascii="Arial" w:eastAsia="Calibri" w:hAnsi="Arial" w:cs="Arial"/>
          <w:sz w:val="10"/>
          <w:szCs w:val="10"/>
          <w:lang w:eastAsia="en-US"/>
        </w:rPr>
      </w:pPr>
    </w:p>
    <w:p w14:paraId="0F0BAA0B" w14:textId="77777777" w:rsidR="00E01897" w:rsidRPr="00AB3DAD" w:rsidRDefault="00E01897" w:rsidP="00E01897">
      <w:pPr>
        <w:spacing w:after="200" w:line="276" w:lineRule="auto"/>
        <w:ind w:left="720"/>
        <w:contextualSpacing/>
        <w:rPr>
          <w:rFonts w:ascii="Arial" w:eastAsia="Calibri" w:hAnsi="Arial" w:cs="Arial"/>
          <w:sz w:val="10"/>
          <w:szCs w:val="10"/>
          <w:lang w:eastAsia="en-US"/>
        </w:rPr>
      </w:pPr>
    </w:p>
    <w:p w14:paraId="4D871F5E" w14:textId="77777777" w:rsidR="00E01897" w:rsidRPr="00AB3DAD" w:rsidRDefault="00E01897" w:rsidP="00E01897">
      <w:pPr>
        <w:ind w:left="720"/>
        <w:contextualSpacing/>
        <w:rPr>
          <w:rFonts w:ascii="Arial" w:eastAsia="Calibri" w:hAnsi="Arial" w:cs="Arial"/>
          <w:sz w:val="22"/>
          <w:szCs w:val="22"/>
          <w:vertAlign w:val="superscript"/>
          <w:lang w:eastAsia="en-US"/>
        </w:rPr>
      </w:pPr>
      <w:r w:rsidRPr="00AB3DAD">
        <w:rPr>
          <w:rFonts w:ascii="Arial" w:eastAsia="Calibri" w:hAnsi="Arial" w:cs="Arial"/>
          <w:vertAlign w:val="superscript"/>
          <w:lang w:eastAsia="en-US"/>
        </w:rPr>
        <w:t xml:space="preserve">* </w:t>
      </w:r>
      <w:r w:rsidRPr="00AB3DAD">
        <w:rPr>
          <w:rFonts w:ascii="Arial" w:eastAsia="Calibri" w:hAnsi="Arial" w:cs="Arial"/>
          <w:sz w:val="22"/>
          <w:szCs w:val="22"/>
          <w:vertAlign w:val="superscript"/>
          <w:lang w:eastAsia="en-US"/>
        </w:rPr>
        <w:t>Nie dotyczy umów / zleceń, które są realizowane z wyłączeniem Ogólnych / Uproszczonych Zasad QHSE dla Wykonawców Zespołu Oddziałów PGNiG ORLEN S.A.</w:t>
      </w:r>
    </w:p>
    <w:p w14:paraId="63470326" w14:textId="77777777" w:rsidR="00D1393B" w:rsidRPr="00AB3DAD" w:rsidRDefault="00D1393B" w:rsidP="00D1393B">
      <w:pPr>
        <w:autoSpaceDE w:val="0"/>
        <w:autoSpaceDN w:val="0"/>
        <w:adjustRightInd w:val="0"/>
        <w:rPr>
          <w:sz w:val="20"/>
          <w:szCs w:val="22"/>
        </w:rPr>
      </w:pPr>
    </w:p>
    <w:p w14:paraId="3650B035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5084AE34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0D1BEFA3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03C50587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3871C032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7EE701D2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7F3DD650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0253B32D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600D7F6A" w14:textId="77777777" w:rsidR="00D1393B" w:rsidRPr="00AB3DAD" w:rsidRDefault="00D1393B" w:rsidP="00D1393B">
      <w:pPr>
        <w:spacing w:after="160" w:line="259" w:lineRule="auto"/>
        <w:jc w:val="center"/>
        <w:rPr>
          <w:sz w:val="20"/>
        </w:rPr>
      </w:pPr>
    </w:p>
    <w:p w14:paraId="5F3DAEEC" w14:textId="77777777" w:rsidR="00D1393B" w:rsidRDefault="00D1393B" w:rsidP="00AB3DAD">
      <w:pPr>
        <w:spacing w:after="160" w:line="259" w:lineRule="auto"/>
        <w:rPr>
          <w:sz w:val="20"/>
        </w:rPr>
      </w:pPr>
    </w:p>
    <w:p w14:paraId="4E28345F" w14:textId="4BFF197F" w:rsidR="00D1393B" w:rsidRDefault="00D1393B" w:rsidP="00AB3DAD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Załącznik nr 17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1481F8A1" w14:textId="77777777" w:rsidR="00D1393B" w:rsidRDefault="00D1393B" w:rsidP="00D1393B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color w:val="000000"/>
          <w:spacing w:val="-3"/>
          <w:sz w:val="20"/>
        </w:rPr>
      </w:pPr>
    </w:p>
    <w:p w14:paraId="5192FCC5" w14:textId="77777777" w:rsidR="00D1393B" w:rsidRDefault="00D1393B" w:rsidP="00D1393B">
      <w:pPr>
        <w:pStyle w:val="Default"/>
        <w:jc w:val="right"/>
        <w:rPr>
          <w:sz w:val="16"/>
          <w:szCs w:val="16"/>
        </w:rPr>
      </w:pPr>
      <w:r>
        <w:rPr>
          <w:i/>
          <w:iCs/>
          <w:sz w:val="16"/>
          <w:szCs w:val="16"/>
        </w:rPr>
        <w:t xml:space="preserve">Załącznik nr 11 do Wytycznych organizacyjno – porządkowych </w:t>
      </w:r>
    </w:p>
    <w:p w14:paraId="0EF7FC0B" w14:textId="77777777" w:rsidR="00D1393B" w:rsidRDefault="00D1393B" w:rsidP="00D1393B">
      <w:pPr>
        <w:pStyle w:val="Default"/>
        <w:jc w:val="right"/>
        <w:rPr>
          <w:sz w:val="16"/>
          <w:szCs w:val="16"/>
        </w:rPr>
      </w:pPr>
      <w:r>
        <w:rPr>
          <w:i/>
          <w:iCs/>
          <w:sz w:val="16"/>
          <w:szCs w:val="16"/>
        </w:rPr>
        <w:t xml:space="preserve">w zakresie współpracy z Wykonawcami </w:t>
      </w:r>
    </w:p>
    <w:p w14:paraId="5A8CE9BE" w14:textId="77777777" w:rsidR="00D1393B" w:rsidRDefault="00D1393B" w:rsidP="00D1393B">
      <w:pPr>
        <w:pStyle w:val="Default"/>
        <w:jc w:val="right"/>
        <w:rPr>
          <w:sz w:val="16"/>
          <w:szCs w:val="16"/>
        </w:rPr>
      </w:pPr>
      <w:r>
        <w:rPr>
          <w:i/>
          <w:iCs/>
          <w:sz w:val="16"/>
          <w:szCs w:val="16"/>
        </w:rPr>
        <w:t xml:space="preserve">w ORLEN S.A. - Oddział PGNiG w Zielonej Górze </w:t>
      </w:r>
    </w:p>
    <w:p w14:paraId="6AEFFD41" w14:textId="77777777" w:rsidR="00D1393B" w:rsidRDefault="00D1393B" w:rsidP="00D1393B">
      <w:pPr>
        <w:pStyle w:val="Default"/>
        <w:jc w:val="right"/>
        <w:rPr>
          <w:sz w:val="16"/>
          <w:szCs w:val="16"/>
        </w:rPr>
      </w:pPr>
      <w:r>
        <w:rPr>
          <w:i/>
          <w:iCs/>
          <w:sz w:val="16"/>
          <w:szCs w:val="16"/>
        </w:rPr>
        <w:t xml:space="preserve">wprowadzonych Zarządzeniem nr 13/2025 </w:t>
      </w:r>
    </w:p>
    <w:p w14:paraId="13D3A1A6" w14:textId="77777777" w:rsidR="00D1393B" w:rsidRDefault="00D1393B" w:rsidP="00D1393B">
      <w:pPr>
        <w:pStyle w:val="Default"/>
        <w:jc w:val="right"/>
        <w:rPr>
          <w:sz w:val="16"/>
          <w:szCs w:val="16"/>
        </w:rPr>
      </w:pPr>
      <w:r>
        <w:rPr>
          <w:i/>
          <w:iCs/>
          <w:sz w:val="16"/>
          <w:szCs w:val="16"/>
        </w:rPr>
        <w:t xml:space="preserve">Dyrektora ORLEN S.A. - </w:t>
      </w:r>
    </w:p>
    <w:p w14:paraId="38ED1AAC" w14:textId="77777777" w:rsidR="00D1393B" w:rsidRDefault="00D1393B" w:rsidP="00D1393B">
      <w:pPr>
        <w:pStyle w:val="Default"/>
        <w:jc w:val="right"/>
        <w:rPr>
          <w:sz w:val="16"/>
          <w:szCs w:val="16"/>
        </w:rPr>
      </w:pPr>
      <w:r>
        <w:rPr>
          <w:i/>
          <w:iCs/>
          <w:sz w:val="16"/>
          <w:szCs w:val="16"/>
        </w:rPr>
        <w:t xml:space="preserve">Oddział PGNiG w Zielonej Górze </w:t>
      </w:r>
    </w:p>
    <w:p w14:paraId="7B250941" w14:textId="77777777" w:rsidR="00D1393B" w:rsidRDefault="00D1393B" w:rsidP="00D1393B">
      <w:pPr>
        <w:spacing w:after="160" w:line="259" w:lineRule="auto"/>
        <w:jc w:val="right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z dnia 16 maja 2025 r.</w:t>
      </w:r>
    </w:p>
    <w:p w14:paraId="56E0FB79" w14:textId="77777777" w:rsidR="00D1393B" w:rsidRDefault="00D1393B" w:rsidP="00D1393B">
      <w:pPr>
        <w:spacing w:after="160" w:line="259" w:lineRule="auto"/>
        <w:jc w:val="right"/>
        <w:rPr>
          <w:i/>
          <w:iCs/>
          <w:sz w:val="16"/>
          <w:szCs w:val="16"/>
        </w:rPr>
      </w:pPr>
    </w:p>
    <w:p w14:paraId="101C2A5A" w14:textId="77777777" w:rsidR="00D1393B" w:rsidRPr="00912D90" w:rsidRDefault="00D1393B" w:rsidP="00D1393B">
      <w:pPr>
        <w:pStyle w:val="Default"/>
        <w:jc w:val="both"/>
        <w:rPr>
          <w:b/>
          <w:bCs/>
          <w:sz w:val="20"/>
          <w:szCs w:val="20"/>
        </w:rPr>
      </w:pPr>
      <w:r w:rsidRPr="00912D90">
        <w:rPr>
          <w:b/>
          <w:bCs/>
          <w:sz w:val="20"/>
          <w:szCs w:val="20"/>
        </w:rPr>
        <w:t xml:space="preserve">Klauzula informacyjna dla pracowników Kontrahenta podlegających obowiązkowemu szkoleniu z zakresu bezpiecznego wykonywania prac na obiekcie ORLEN S.A. - Oddział PGNiG w Zielonej Górze </w:t>
      </w:r>
    </w:p>
    <w:p w14:paraId="2391668F" w14:textId="77777777" w:rsidR="00D1393B" w:rsidRDefault="00D1393B" w:rsidP="00D1393B">
      <w:pPr>
        <w:pStyle w:val="Default"/>
        <w:jc w:val="both"/>
        <w:rPr>
          <w:sz w:val="23"/>
          <w:szCs w:val="23"/>
        </w:rPr>
      </w:pPr>
    </w:p>
    <w:p w14:paraId="1C1847B4" w14:textId="77777777" w:rsidR="00D1393B" w:rsidRPr="00912D90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Administratorem Państwa danych osobowych jest ORLEN S.A. z siedzibą w Płocku, ul. Chemików 7 (dalej: </w:t>
      </w:r>
      <w:r w:rsidRPr="00912D90">
        <w:rPr>
          <w:b/>
          <w:bCs/>
          <w:sz w:val="20"/>
          <w:szCs w:val="20"/>
        </w:rPr>
        <w:t>ORLEN S.A.</w:t>
      </w:r>
      <w:r w:rsidRPr="00912D90">
        <w:rPr>
          <w:sz w:val="20"/>
          <w:szCs w:val="20"/>
        </w:rPr>
        <w:t xml:space="preserve">). </w:t>
      </w:r>
    </w:p>
    <w:p w14:paraId="6A83905E" w14:textId="77777777" w:rsidR="00D1393B" w:rsidRPr="00912D90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Kontaktowe numery telefonów do administratora danych: (24) 256 00 00, (24) 365 00 00, (22) 778 00 00. Z Administratorem danych możecie Państwo skontaktować się także: </w:t>
      </w:r>
    </w:p>
    <w:p w14:paraId="54464708" w14:textId="77777777" w:rsidR="00D1393B" w:rsidRPr="00912D90" w:rsidRDefault="00D1393B" w:rsidP="00CB05EC">
      <w:pPr>
        <w:pStyle w:val="Default"/>
        <w:numPr>
          <w:ilvl w:val="0"/>
          <w:numId w:val="16"/>
        </w:numPr>
        <w:spacing w:after="61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listownie na adres: ul. Chemików 7; 09-411 Płock, </w:t>
      </w:r>
    </w:p>
    <w:p w14:paraId="271FD26D" w14:textId="77777777" w:rsidR="00D1393B" w:rsidRPr="00912D90" w:rsidRDefault="00D1393B" w:rsidP="00CB05EC">
      <w:pPr>
        <w:pStyle w:val="Default"/>
        <w:numPr>
          <w:ilvl w:val="0"/>
          <w:numId w:val="16"/>
        </w:numPr>
        <w:spacing w:after="61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przez e-mail: daneosobowe@orlen.pl. </w:t>
      </w:r>
    </w:p>
    <w:p w14:paraId="0AD8753F" w14:textId="77777777" w:rsidR="00D1393B" w:rsidRPr="00912D90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Do kontaktu z Inspektorem ochrony danych w ORLEN S.A. służy następujący adres email: daneosobowe@orlen.pl. Z Inspektorem ochrony danych można skontaktować się także pisemnie na adres siedziby ORLEN S.A., wskazany w pkt 1, z dopiskiem „Inspektor Ochrony Danych“. Dane dot. Inspektora Ochrony Danych dostępne są również na stronie www.orlen.pl w zakładce „Kontakt”. </w:t>
      </w:r>
    </w:p>
    <w:p w14:paraId="2D16969A" w14:textId="77777777" w:rsidR="00D1393B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Pani/Pana dane osobowe zostały udostępnione ORLEN S.A. przez Pani/Pana pracodawcę (podmiot zatrudniający), w związku z planowaną realizacją przez Panią/Pana prac na obiekcie ORLEN S.A., z czym wiąże się wymóg dotyczący udziału w szkoleniu z zakresu bezpiecznego wykonywania robót/prac. </w:t>
      </w:r>
    </w:p>
    <w:p w14:paraId="569C6BEF" w14:textId="77777777" w:rsidR="00D1393B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lastRenderedPageBreak/>
        <w:t xml:space="preserve">Zakres Pani/Pana danych osobowych przetwarzanych przez ORLEN S.A. obejmuje: imię, nazwisko, stanowisko, służbowy adres e-mail, oznaczenie pracodawcy (podmiotu zatrudniającego), miejsce wykonywania prac oraz język szkolenia. </w:t>
      </w:r>
    </w:p>
    <w:p w14:paraId="49E58F6F" w14:textId="77777777" w:rsidR="00D1393B" w:rsidRPr="00912D90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Pani/Pana dane osobowe będą przetwarzane w celu: </w:t>
      </w:r>
    </w:p>
    <w:p w14:paraId="06BC667A" w14:textId="77777777" w:rsidR="00D1393B" w:rsidRPr="00912D90" w:rsidRDefault="00D1393B" w:rsidP="00CB05EC">
      <w:pPr>
        <w:pStyle w:val="Default"/>
        <w:numPr>
          <w:ilvl w:val="0"/>
          <w:numId w:val="17"/>
        </w:numPr>
        <w:spacing w:after="61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umożliwienia Pani/Panu udziału w szkoleniu z zakresu bezpiecznego wykonywania prac/robót na obiekcie ORLEN S.A. - podstawą prawną przetwarzania jest uzasadniony interes ORLEN S.A. oraz Pani/Pana pracodawcy (podmiotu zatrudniającego) (art. 6 ust. 1 lit. f Rozporządzenia ogólnego o ochronie danych osobowych 2016/679 - </w:t>
      </w:r>
      <w:r w:rsidRPr="00912D90">
        <w:rPr>
          <w:b/>
          <w:bCs/>
          <w:sz w:val="20"/>
          <w:szCs w:val="20"/>
        </w:rPr>
        <w:t>RODO</w:t>
      </w:r>
      <w:r w:rsidRPr="00912D90">
        <w:rPr>
          <w:sz w:val="20"/>
          <w:szCs w:val="20"/>
        </w:rPr>
        <w:t>); prawnie uzasadniony interes polega na umożliwieniu Pani/Panu udziału w szkoleniu wymaganym dla realizacji prac/robót na obiekcie ORLEN S.A.;</w:t>
      </w:r>
    </w:p>
    <w:p w14:paraId="04B3FEEF" w14:textId="77777777" w:rsidR="00D1393B" w:rsidRPr="00912D90" w:rsidRDefault="00D1393B" w:rsidP="00CB05EC">
      <w:pPr>
        <w:pStyle w:val="Default"/>
        <w:numPr>
          <w:ilvl w:val="0"/>
          <w:numId w:val="17"/>
        </w:numPr>
        <w:spacing w:after="61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ewentualnego ustalenia lub dochodzenia roszczeń lub obrony przed roszczeniami - podstawą prawną przetwarzania jest prawnie uzasadniony interes ORLEN S.A. (art. 6 ust. 1 lit. f RODO); prawnie uzasadniony interes polega na umożliwieniu ORLEN S.A. dochodzenia lub obrony przed roszczeniami. </w:t>
      </w:r>
    </w:p>
    <w:p w14:paraId="0847DB8A" w14:textId="77777777" w:rsidR="00D1393B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Pani/Pana dane osobowe mogą być przekazywane dostawcom systemów informatycznych i usług IT, podmiotom świadczącym na rzecz ORLEN S.A. usługi takie jak w szczególności usługi prawne i podatkowe, a w stosowanych przypadkach także podmiotom uzyskującym dostęp do danych w oparciu o przepisy powszechnie obowiązującego prawa. </w:t>
      </w:r>
    </w:p>
    <w:p w14:paraId="47BDDFE6" w14:textId="77777777" w:rsidR="00D1393B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Pani/Pana dane osobowe będą przetwarzane przez okres 1 roku od dnia ukończenia szkolenia (w przypadku zrealizowania szkolenia) albo od dnia zalogowania do platformy i niezrealizowania szkolenia). Okres przetwarzania może zostać każdorazowo przedłużony o okres przedawnienia roszczeń, jeżeli przetwarzanie danych osobowych będzie niezbędne dla dochodzenia ewentualnych roszczeń lub obrony przed takimi roszczeniami przez ORLEN S.A. </w:t>
      </w:r>
    </w:p>
    <w:p w14:paraId="5A435F2F" w14:textId="77777777" w:rsidR="00D1393B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Przysługuje Pani/Panu prawo dostępu do treści danych oraz żądania ich sprostowania, usunięcia, ograniczenia przetwarzania oraz prawo wniesienia sprzeciwu względem przetwarzania danych. </w:t>
      </w:r>
    </w:p>
    <w:p w14:paraId="65A765BD" w14:textId="77777777" w:rsidR="00D1393B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Przysługuje Pani/Panu także prawo wniesienia skargi do organu nadzorczego zajmującego się ochroną danych osobowych (Prezes Urzędu Ochrony Danych Osobowych, ul. Stawki 2, 00-193 Warszawa), gdy uzna Pani/Pan, że przetwarzanie Pani/Pana danych osobowych narusza przepisy RODO. </w:t>
      </w:r>
    </w:p>
    <w:p w14:paraId="61F6F16E" w14:textId="77777777" w:rsidR="00D1393B" w:rsidRPr="00912D90" w:rsidRDefault="00D1393B" w:rsidP="00CB05EC">
      <w:pPr>
        <w:pStyle w:val="Default"/>
        <w:numPr>
          <w:ilvl w:val="0"/>
          <w:numId w:val="15"/>
        </w:numPr>
        <w:spacing w:after="61"/>
        <w:ind w:left="360"/>
        <w:jc w:val="both"/>
        <w:rPr>
          <w:sz w:val="20"/>
          <w:szCs w:val="20"/>
        </w:rPr>
      </w:pPr>
      <w:r w:rsidRPr="00912D90">
        <w:rPr>
          <w:sz w:val="20"/>
          <w:szCs w:val="20"/>
        </w:rPr>
        <w:t xml:space="preserve">Przysługuje Pani/Panu prawo wniesienia sprzeciwu względem przetwarzania danych osobowych w celach określonych w pkt 6 powyżej, z przyczyn związanych z Pani/Pana szczególną sytuacją. </w:t>
      </w:r>
    </w:p>
    <w:p w14:paraId="20D2899F" w14:textId="296DC89A" w:rsidR="00D1393B" w:rsidRDefault="00D1393B" w:rsidP="00D1393B">
      <w:pPr>
        <w:spacing w:after="160" w:line="259" w:lineRule="auto"/>
        <w:jc w:val="right"/>
        <w:rPr>
          <w:sz w:val="20"/>
        </w:rPr>
      </w:pPr>
    </w:p>
    <w:p w14:paraId="3FB66928" w14:textId="77777777" w:rsidR="003027C1" w:rsidRDefault="003027C1" w:rsidP="00D1393B">
      <w:pPr>
        <w:spacing w:after="160" w:line="259" w:lineRule="auto"/>
        <w:jc w:val="right"/>
        <w:rPr>
          <w:sz w:val="20"/>
        </w:rPr>
      </w:pPr>
    </w:p>
    <w:p w14:paraId="2F095CA6" w14:textId="77777777" w:rsidR="00B60763" w:rsidRDefault="00B60763" w:rsidP="00AB3DAD">
      <w:pPr>
        <w:spacing w:after="160" w:line="259" w:lineRule="auto"/>
        <w:rPr>
          <w:sz w:val="20"/>
        </w:rPr>
        <w:sectPr w:rsidR="00B60763" w:rsidSect="0038738E">
          <w:footerReference w:type="even" r:id="rId36"/>
          <w:footerReference w:type="default" r:id="rId37"/>
          <w:pgSz w:w="11907" w:h="16840" w:code="9"/>
          <w:pgMar w:top="709" w:right="992" w:bottom="1418" w:left="851" w:header="709" w:footer="709" w:gutter="0"/>
          <w:pgNumType w:start="1"/>
          <w:cols w:space="708"/>
          <w:docGrid w:linePitch="360"/>
        </w:sectPr>
      </w:pPr>
    </w:p>
    <w:p w14:paraId="130C7CF5" w14:textId="02E66077" w:rsidR="00B77F76" w:rsidRDefault="00B77F76" w:rsidP="00B77F76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Załącznik nr 18</w:t>
      </w:r>
      <w:r w:rsidRPr="00BA52BA">
        <w:rPr>
          <w:rFonts w:ascii="Arial" w:hAnsi="Arial" w:cs="Arial"/>
          <w:sz w:val="22"/>
          <w:szCs w:val="22"/>
        </w:rPr>
        <w:t xml:space="preserve"> do umowy nr </w:t>
      </w:r>
      <w:r w:rsidRPr="00BA52BA">
        <w:rPr>
          <w:rFonts w:ascii="Arial" w:hAnsi="Arial"/>
          <w:sz w:val="22"/>
          <w:szCs w:val="22"/>
        </w:rPr>
        <w:t>……………………………</w:t>
      </w:r>
    </w:p>
    <w:p w14:paraId="5B0F5765" w14:textId="1DE584BB" w:rsidR="00B77F76" w:rsidRDefault="00B77F76" w:rsidP="00B77F76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0921A9AB" w14:textId="6B76AD48" w:rsidR="00B77F76" w:rsidRDefault="00B77F76" w:rsidP="00B77F76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rFonts w:ascii="Arial" w:hAnsi="Arial"/>
          <w:sz w:val="22"/>
          <w:szCs w:val="22"/>
        </w:rPr>
      </w:pPr>
    </w:p>
    <w:p w14:paraId="42E28AC8" w14:textId="790A82C7" w:rsidR="00B77F76" w:rsidRPr="00B77F76" w:rsidRDefault="00B77F76" w:rsidP="00B77F76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b/>
          <w:sz w:val="22"/>
          <w:szCs w:val="22"/>
        </w:rPr>
      </w:pPr>
      <w:r w:rsidRPr="00B77F76">
        <w:rPr>
          <w:rFonts w:ascii="Arial" w:hAnsi="Arial"/>
          <w:b/>
          <w:sz w:val="22"/>
          <w:szCs w:val="22"/>
        </w:rPr>
        <w:t>Schematy P&amp;ID</w:t>
      </w:r>
    </w:p>
    <w:p w14:paraId="7AAF599A" w14:textId="77777777" w:rsidR="00B60763" w:rsidRPr="00B60763" w:rsidRDefault="00B60763" w:rsidP="00B60763">
      <w:pPr>
        <w:widowControl w:val="0"/>
        <w:shd w:val="clear" w:color="auto" w:fill="FFFFFF"/>
        <w:autoSpaceDE w:val="0"/>
        <w:autoSpaceDN w:val="0"/>
        <w:adjustRightInd w:val="0"/>
        <w:rPr>
          <w:rFonts w:ascii="Arial" w:hAnsi="Arial"/>
          <w:sz w:val="22"/>
          <w:szCs w:val="22"/>
        </w:rPr>
      </w:pPr>
    </w:p>
    <w:p w14:paraId="340D75BD" w14:textId="0B046FA9" w:rsidR="00B60763" w:rsidRPr="00B60763" w:rsidRDefault="00B60763" w:rsidP="00B60763">
      <w:pPr>
        <w:widowControl w:val="0"/>
        <w:shd w:val="clear" w:color="auto" w:fill="FFFFFF"/>
        <w:autoSpaceDE w:val="0"/>
        <w:autoSpaceDN w:val="0"/>
        <w:adjustRightInd w:val="0"/>
        <w:rPr>
          <w:rFonts w:ascii="Arial" w:hAnsi="Arial"/>
          <w:sz w:val="22"/>
          <w:szCs w:val="22"/>
        </w:rPr>
      </w:pPr>
      <w:r w:rsidRPr="00B60763">
        <w:rPr>
          <w:rFonts w:ascii="Arial" w:hAnsi="Arial"/>
          <w:b/>
          <w:bCs/>
          <w:sz w:val="22"/>
          <w:szCs w:val="22"/>
        </w:rPr>
        <w:t>Przygotowanie do rewizji wewnętrznych na instalacjach technologicznych i urządze</w:t>
      </w:r>
      <w:r w:rsidR="0049197A">
        <w:rPr>
          <w:rFonts w:ascii="Arial" w:hAnsi="Arial"/>
          <w:b/>
          <w:bCs/>
          <w:sz w:val="22"/>
          <w:szCs w:val="22"/>
        </w:rPr>
        <w:t>ń</w:t>
      </w:r>
      <w:r w:rsidRPr="00B60763">
        <w:rPr>
          <w:rFonts w:ascii="Arial" w:hAnsi="Arial"/>
          <w:b/>
          <w:bCs/>
          <w:sz w:val="22"/>
          <w:szCs w:val="22"/>
        </w:rPr>
        <w:t xml:space="preserve"> ciśnieniowych znajdujących się na terenie Kopalni Ropy Naftowej i Gazu Ziemnego Lubiatów. </w:t>
      </w:r>
    </w:p>
    <w:p w14:paraId="036A92D4" w14:textId="77777777" w:rsidR="00B60763" w:rsidRPr="00B60763" w:rsidRDefault="00B60763" w:rsidP="00B60763">
      <w:pPr>
        <w:widowControl w:val="0"/>
        <w:shd w:val="clear" w:color="auto" w:fill="FFFFFF"/>
        <w:autoSpaceDE w:val="0"/>
        <w:autoSpaceDN w:val="0"/>
        <w:adjustRightInd w:val="0"/>
        <w:rPr>
          <w:rFonts w:ascii="Arial" w:hAnsi="Arial"/>
          <w:sz w:val="22"/>
          <w:szCs w:val="22"/>
        </w:rPr>
      </w:pPr>
    </w:p>
    <w:tbl>
      <w:tblPr>
        <w:tblW w:w="0" w:type="auto"/>
        <w:tblInd w:w="-168" w:type="dxa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694"/>
        <w:gridCol w:w="3260"/>
        <w:gridCol w:w="2411"/>
        <w:gridCol w:w="2260"/>
        <w:gridCol w:w="9"/>
        <w:gridCol w:w="2269"/>
      </w:tblGrid>
      <w:tr w:rsidR="00B60763" w:rsidRPr="00B60763" w14:paraId="5F43054C" w14:textId="77777777" w:rsidTr="007739CB">
        <w:trPr>
          <w:trHeight w:val="110"/>
        </w:trPr>
        <w:tc>
          <w:tcPr>
            <w:tcW w:w="13578" w:type="dxa"/>
            <w:gridSpan w:val="7"/>
            <w:tcBorders>
              <w:top w:val="none" w:sz="6" w:space="0" w:color="auto"/>
              <w:bottom w:val="none" w:sz="6" w:space="0" w:color="auto"/>
            </w:tcBorders>
          </w:tcPr>
          <w:p w14:paraId="2A8F873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 </w:t>
            </w:r>
            <w:r w:rsidRPr="00B60763">
              <w:rPr>
                <w:rFonts w:ascii="Arial" w:hAnsi="Arial"/>
                <w:b/>
                <w:bCs/>
                <w:sz w:val="22"/>
                <w:szCs w:val="22"/>
              </w:rPr>
              <w:t xml:space="preserve">Planowane rewizje wewnętrzne na 2026 rok REW 1 </w:t>
            </w:r>
          </w:p>
        </w:tc>
      </w:tr>
      <w:tr w:rsidR="007739CB" w:rsidRPr="00B60763" w14:paraId="2B16BBCC" w14:textId="77777777" w:rsidTr="007739CB">
        <w:trPr>
          <w:trHeight w:val="648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92F16EB" w14:textId="77777777" w:rsidR="007739CB" w:rsidRPr="00B60763" w:rsidRDefault="007739CB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Lp.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E8EF4D7" w14:textId="77777777" w:rsidR="007739CB" w:rsidRPr="00B60763" w:rsidRDefault="007739CB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Lokalizacja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8DAC2C3" w14:textId="2095DD7C" w:rsidR="007739CB" w:rsidRPr="00B60763" w:rsidRDefault="007739CB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49197A">
              <w:rPr>
                <w:rFonts w:ascii="Arial" w:hAnsi="Arial" w:cs="Arial"/>
                <w:sz w:val="22"/>
                <w:szCs w:val="22"/>
              </w:rPr>
              <w:t>Nr technologiczny urządzenia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54C4A05" w14:textId="7D9B7797" w:rsidR="007739CB" w:rsidRPr="0049197A" w:rsidRDefault="007739CB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49197A">
              <w:rPr>
                <w:rFonts w:ascii="Arial" w:hAnsi="Arial" w:cs="Arial"/>
                <w:sz w:val="22"/>
                <w:szCs w:val="22"/>
              </w:rPr>
              <w:t>Nr ewidencyjny UDT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B6E7047" w14:textId="5C79CEA7" w:rsidR="007739CB" w:rsidRPr="00B60763" w:rsidRDefault="007739CB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49197A">
              <w:rPr>
                <w:rFonts w:ascii="Arial" w:hAnsi="Arial" w:cs="Arial"/>
                <w:sz w:val="22"/>
                <w:szCs w:val="22"/>
              </w:rPr>
              <w:t>Termin rewizji wewnętrznej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06B00E06" w14:textId="5F6A855B" w:rsidR="007739CB" w:rsidRPr="00B60763" w:rsidRDefault="007739CB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Termin próby ciśnieniowej </w:t>
            </w:r>
          </w:p>
        </w:tc>
      </w:tr>
      <w:tr w:rsidR="00B60763" w:rsidRPr="00B60763" w14:paraId="1EECDBBB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22F3CC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93A821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49CAAB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350-051-16-LHC-AC1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94E98A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2908000915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7424A6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52C48A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5A8A2C4C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7FB6685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3CD3EB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EC21B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350-052-10-LHC-BC1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4D7240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2908000922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C8E0E9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0D3705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5373ED57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01D2464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ADE4C5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D234A7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350-101-16-LHC-BC1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DECDC9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2908000923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2D7AED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375BAFC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7B403747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165005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CAEC5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5DA6EB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350-102-10-LHC-BC1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7D5845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2908000924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54404F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D7EF9C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40D238D6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9959AA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5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B5AB5E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200884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430-F-010A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979CCB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2308010725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0AF3AA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6D6B1A0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7CD9CB20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BDB4FD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793E79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02873E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430-F-010B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F456C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2308010726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AB166D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12C3CE9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0B01C020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4A527B0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94633F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544CA6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430-A-020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B1576F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2308010727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1816EF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D8BE5F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117E330C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D34301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626B3F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5D3902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430-E-030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04E1E8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2308010728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FF7071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2D932C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30599500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317907B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9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B2A8FD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ADDDF9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430-E-040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CD7503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2308010729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B2D15D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6BAB93F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355D6438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77B5E21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7B0467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08BBAC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430-V-050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B88B6E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2308010730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6DCF97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165AD30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6E7A0F6A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ADA7B2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AB46E7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6FE0A5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430-8-SRG-DC2-001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ADFA04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2908000476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01449C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55F923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580A7802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BAE4D0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8CD87D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FE21B5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430-8-SRG-DC2-002-30P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03F2A8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2908000477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24F3BA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4B17CB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7F2680C2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4AAC49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643880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7C550F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430-8-SRG-DC2-003-30P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7C04CA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2908000478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749879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AE3C5C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3EE604F7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0326982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AA7C57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14E5F8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430-8-STG-DC2-004-100H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6B2FEE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2908000479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BE8D2D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DEE029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7EA0F9C5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95954B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15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313DA4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BA9C1E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430-8-STG-DC2-005-100H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810BF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2908000480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3B4FA8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0FC6AF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4A362527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009AEB9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24BA37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CBEAB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430-8-STG-DC2-006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BF97BC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2908000481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D0D50D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32E304A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78C652AA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A3C22A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009760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60271F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430-8-STG-DC2-007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6DBE9A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2908000482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D9E7C7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341A875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5B90B1E6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B5E49F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B47FBC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3927E3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430-8-STG-DC2-008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601196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2908000483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37CC2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E9F97D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44B203DA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905B77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19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5D4F0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5AE0C8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430-8-STG-DC2-009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1242F8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2908000484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43F16C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359522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15A490CD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F9C4A3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9D8AB1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828CCF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430-6-STG-BC7-018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04C661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2908000486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DF46C7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4F13C5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018B7A36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553CEF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B384A1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97F95E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430-6-STG-BC7-061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EA652D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2908000502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DC534C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187CB3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363A2D4A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EDC27E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EF2E0C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6A5B87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430-8-SRG-DC2-059-30P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EA1767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2908000506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34B25B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4F215C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307FEAE1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0E839F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8056B0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2E8271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430-8-SRG-DC2-060-30P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F3069A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2908000508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F51423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B672EE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03512021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66276B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A71B83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7B5702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430-2-STG-BC7-023-80H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69D1F6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2908000510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4CB718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BCF85E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5818B637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A4A355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25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BEDB3B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9141AD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430-8-STG-DC2-115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355ABB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2908000515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8A8E1D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1EC0F6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10E2A093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713523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4610F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A05159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430-8-SRG-DC2-105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01B11F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2908000565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98DC43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EAE543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439E7008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136D6E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FDF624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7C9985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430-8-STG-DC2-108-100H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BE5AF3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2908000566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580F0D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EA3F94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26229599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03CC3F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635B0A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4C6775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430-8-STG-DC2-111-100H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CDD36C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2908000567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D8C030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F5E0CE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06.2029 </w:t>
            </w:r>
          </w:p>
        </w:tc>
      </w:tr>
      <w:tr w:rsidR="00B60763" w:rsidRPr="00B60763" w14:paraId="4204B62B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7D1DC9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29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9081D5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75A6AF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440-101-10-DRG-DC1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2C5A5A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2908001036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37196B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7AFE58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287E146F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9CD78D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AA0EB0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65441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440-106-6-SLG-DC1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9F2B47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2908001037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F0258AD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810D31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3F5E39FE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7E2B75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F9FAC3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430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9DA0C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441-V-100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92CD47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2308011014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7E0D17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6CFDD0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0DD51B49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CE39BD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2DD72E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48DB07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441-V-150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AB7363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2308011015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1A8DC2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6120EF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450637A1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84752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8FCE8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6F418E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441-V-250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D6CC87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2308010016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1532F9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F55435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5B4E99EC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A90E41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8B46E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12D0CF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441-V-350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857979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2308011017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35FE56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0F0A74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15CF4353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173DD0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35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4F458A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CF8B36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441-V-200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C06BED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2308011018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9D360A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D306CE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29B002FD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56735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E9470B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FB492E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441-V-300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D74051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2308011019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6F3985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A285E2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14051F31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06F661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CABA94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08A532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441-V-400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5A5B04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2308011020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0685FD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F31C95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3DAF154D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38A4A7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B57321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B28553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441-F-400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55940A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2308011023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C11DFD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4C53C8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2C99A561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0D10F2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39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F3F1F6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3A3F91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441-A-350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4981B4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2308011123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A5A916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F8857B5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343054CE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D6A400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40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025F79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B9879E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441-101-6-DRG-DC1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8889A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2908001038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815882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D14709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227A3ACB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D3237A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41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A8DF32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2B7330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441-102-6-DRG-DC1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92D956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2908001039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4C91537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13FAA6F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07B12785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62E48C0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42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8A9C0C4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355294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442-V-100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51E197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2308011047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EC376F8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BB7DD49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69E8DC44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245BF4E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43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8C8F0B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FC6C2F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442-V-150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7316F11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2308011048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E7EBF03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F7295C6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76568598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55708F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/>
                <w:sz w:val="22"/>
                <w:szCs w:val="22"/>
              </w:rPr>
            </w:pPr>
            <w:r w:rsidRPr="00B60763">
              <w:rPr>
                <w:rFonts w:ascii="Arial" w:hAnsi="Arial"/>
                <w:sz w:val="22"/>
                <w:szCs w:val="22"/>
              </w:rPr>
              <w:t xml:space="preserve">44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700245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B7F801C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442-V-250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562B632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2308011049 </w:t>
            </w:r>
          </w:p>
        </w:tc>
        <w:tc>
          <w:tcPr>
            <w:tcW w:w="2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6F4781B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07.2026 </w:t>
            </w:r>
          </w:p>
        </w:tc>
        <w:tc>
          <w:tcPr>
            <w:tcW w:w="2278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BB0526A" w14:textId="77777777" w:rsidR="00B60763" w:rsidRPr="00B60763" w:rsidRDefault="00B60763" w:rsidP="00B6076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B60763">
              <w:rPr>
                <w:rFonts w:ascii="Arial" w:hAnsi="Arial" w:cs="Arial"/>
                <w:sz w:val="22"/>
                <w:szCs w:val="22"/>
              </w:rPr>
              <w:t xml:space="preserve">07.2029 </w:t>
            </w:r>
          </w:p>
        </w:tc>
      </w:tr>
      <w:tr w:rsidR="00B60763" w:rsidRPr="00B60763" w14:paraId="2A8BDC85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E32D581" w14:textId="608D29EE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F358FED" w14:textId="67016C8F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440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4DF5DAC" w14:textId="710BE7EF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442-V-350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81982F3" w14:textId="5CF2F27C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2308011050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D413255" w14:textId="3C4568AF" w:rsidR="00B60763" w:rsidRPr="0049197A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07.2026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5C17AAB" w14:textId="68B1DD44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07.2029</w:t>
            </w:r>
          </w:p>
        </w:tc>
      </w:tr>
      <w:tr w:rsidR="007739CB" w:rsidRPr="00B60763" w14:paraId="28E11A98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297B17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46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07FB8D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EE3A43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442-V-200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E1FB91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2308011051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20C321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8E9B56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621863AD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EC6127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47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FBEF92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C69478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442-V-300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DE9D15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2308011052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E110BD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F00F08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7E83B1CC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CB4CEC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48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F6D3D2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CCEBB2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442-V-400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1EDDE4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2308011053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D74CB8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04B0679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3E277B5B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D48CF0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49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D3C0DF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3EFF02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442-F-400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6DCEFF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2308011059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4EDE05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4C46A1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7ECF6294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0BB41AF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77B457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F24572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442-A-350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030F94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2308011124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1D78E3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5782FD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2C80D860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7505B90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 xml:space="preserve">51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799408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D4C566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442-102-6-DRG-DC1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49C6B0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2908001045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FC3377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F34ED4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26E6CAA8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5F9AB4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62C727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22F6D5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443-V-100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08241A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2308011060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01C789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F4BB836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7225754A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7EF95D1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F75B8F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246963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443-V-150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8FD2FF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2308011113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426FAB6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166D175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61E27448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2118E6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691868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7E197F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443-V-250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490CDA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2308011114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22E6C7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A03E12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30344D6F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4793CE7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55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C63883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16C69A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443-V-350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71F4D0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2308011115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6DA889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8B7DA0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5C16A913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18B5DB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96E66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A12151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443-V-200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2BF45F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2308011116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EEB897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D06772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793568CC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C6132C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7E6570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AA4C9A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443-V-300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ED91B6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2308011117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9FC40E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D53216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629DF746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102480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F92205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F0783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443-V-400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B41779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2308011118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995442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0E65634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107CA859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12434E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59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50DB6F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A31EF8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443-F-400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8BF3CA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2308011122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85A88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619E49A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3516267B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9530A8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1C8306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7F63C0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443-A-350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C68E8F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2308011125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FBE86E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0B4A1BB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66ECA49D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2DCEFED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9138D3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E1D74A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443-101-6-DRG-DC1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B105C3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2908001050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DAEA37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3FC0EA6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207272D7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F74144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33A70DC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40880F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443-102-6-DRG-DC1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54748E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2908001051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AC5D92E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329AA2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6980AFA9" w14:textId="77777777" w:rsidTr="007739CB">
        <w:trPr>
          <w:trHeight w:val="110"/>
        </w:trPr>
        <w:tc>
          <w:tcPr>
            <w:tcW w:w="3369" w:type="dxa"/>
            <w:gridSpan w:val="2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1AC6A8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63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E80E29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850-307-10-DRG-DC1-DC1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181914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2908000959 </w:t>
            </w:r>
          </w:p>
        </w:tc>
        <w:tc>
          <w:tcPr>
            <w:tcW w:w="4538" w:type="dxa"/>
            <w:gridSpan w:val="3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02AE084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</w:tr>
      <w:tr w:rsidR="007739CB" w:rsidRPr="00B60763" w14:paraId="66F9FDDE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08DFC9C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64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C4BB60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F93C86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850-303-8-SLG-DC1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37BA2F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2908000384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92769C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812740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04.2030 </w:t>
            </w:r>
          </w:p>
        </w:tc>
      </w:tr>
      <w:tr w:rsidR="007739CB" w:rsidRPr="00B60763" w14:paraId="1FDE73B9" w14:textId="77777777" w:rsidTr="007739CB">
        <w:trPr>
          <w:trHeight w:val="244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1F8D18E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65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2FFFA1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129ADA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850-072-3"-LHC-BC1/850-077-3"-LHC-BC1/910-028-8"-LHC-BC1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6F7B816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2908000970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85DFB5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1880CA5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284B61FE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340A421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66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895796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95FBF4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850-011-10-LHC-BC1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93A1CF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2908000971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575706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6566800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7B6EC05F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EFB1CF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67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29446A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D67D47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910-V-010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34F3BAB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2308010943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1B0BF9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4B33E6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218BDED9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2D7087A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68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E6D15D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850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9EC046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910-001-16-LHC-BC1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E715329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2908000972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C9015C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3EA02A84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06.2029 </w:t>
            </w:r>
          </w:p>
        </w:tc>
      </w:tr>
      <w:tr w:rsidR="007739CB" w:rsidRPr="00B60763" w14:paraId="024FF78C" w14:textId="77777777" w:rsidTr="007066CA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0A8C873F" w14:textId="5882B8E0" w:rsidR="007739CB" w:rsidRPr="00B60763" w:rsidRDefault="007739CB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C2D32CF" w14:textId="237EC35C" w:rsidR="007739CB" w:rsidRPr="00B60763" w:rsidRDefault="007739CB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850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D030E81" w14:textId="2D73585E" w:rsidR="007739CB" w:rsidRPr="00B60763" w:rsidRDefault="007739CB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910-001/003/004-16-LHC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9506CDC" w14:textId="604E40BF" w:rsidR="007739CB" w:rsidRPr="00B60763" w:rsidRDefault="007739CB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2908000913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438D550A" w14:textId="1037297F" w:rsidR="007739CB" w:rsidRPr="0049197A" w:rsidRDefault="007739CB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06.2026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1D6D39D2" w14:textId="590708EF" w:rsidR="007739CB" w:rsidRPr="00B60763" w:rsidRDefault="007739CB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197A">
              <w:rPr>
                <w:rFonts w:ascii="Arial" w:hAnsi="Arial" w:cs="Arial"/>
                <w:color w:val="000000"/>
                <w:sz w:val="22"/>
                <w:szCs w:val="22"/>
              </w:rPr>
              <w:t>06.2029</w:t>
            </w:r>
          </w:p>
        </w:tc>
      </w:tr>
      <w:tr w:rsidR="007739CB" w:rsidRPr="00B60763" w14:paraId="0C59B864" w14:textId="77777777" w:rsidTr="007739CB">
        <w:trPr>
          <w:trHeight w:val="379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50D8698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70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956798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581141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910-005/0006/0007/0009/0010/0011/0028-LHC-BC1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3EBE32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2908000914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B776A7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F3B9897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07.2029 </w:t>
            </w:r>
          </w:p>
        </w:tc>
      </w:tr>
      <w:tr w:rsidR="007739CB" w:rsidRPr="00B60763" w14:paraId="2F181A2A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9039E8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71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AE4B452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42E6987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910-014-6-LHC-AC1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374C01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2908000916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0F8F8AF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7A69275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06.2029 </w:t>
            </w:r>
          </w:p>
        </w:tc>
      </w:tr>
      <w:tr w:rsidR="007739CB" w:rsidRPr="00B60763" w14:paraId="745E5935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4AB08F0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72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26AF9B8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0CFAF85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910-017-6-LHC-AC1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1314E14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2908000917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2312BD2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0EE6325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06.2029 </w:t>
            </w:r>
          </w:p>
        </w:tc>
      </w:tr>
      <w:tr w:rsidR="007739CB" w:rsidRPr="00B60763" w14:paraId="730B885E" w14:textId="77777777" w:rsidTr="007739CB">
        <w:trPr>
          <w:trHeight w:val="110"/>
        </w:trPr>
        <w:tc>
          <w:tcPr>
            <w:tcW w:w="675" w:type="dxa"/>
            <w:tcBorders>
              <w:top w:val="none" w:sz="6" w:space="0" w:color="auto"/>
              <w:bottom w:val="none" w:sz="6" w:space="0" w:color="auto"/>
              <w:right w:val="none" w:sz="6" w:space="0" w:color="auto"/>
            </w:tcBorders>
          </w:tcPr>
          <w:p w14:paraId="62912D21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6076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73 </w:t>
            </w:r>
          </w:p>
        </w:tc>
        <w:tc>
          <w:tcPr>
            <w:tcW w:w="26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767D33F6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 </w:t>
            </w:r>
          </w:p>
        </w:tc>
        <w:tc>
          <w:tcPr>
            <w:tcW w:w="326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3C3F509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910-018-6-LHC-AC1 </w:t>
            </w:r>
          </w:p>
        </w:tc>
        <w:tc>
          <w:tcPr>
            <w:tcW w:w="241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6402893D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2908000918 </w:t>
            </w:r>
          </w:p>
        </w:tc>
        <w:tc>
          <w:tcPr>
            <w:tcW w:w="2269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14:paraId="5057DCB3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06.2026 </w:t>
            </w:r>
          </w:p>
        </w:tc>
        <w:tc>
          <w:tcPr>
            <w:tcW w:w="2269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55BA9C50" w14:textId="77777777" w:rsidR="00B60763" w:rsidRPr="00B60763" w:rsidRDefault="00B60763" w:rsidP="00B60763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60763">
              <w:rPr>
                <w:rFonts w:ascii="Arial" w:hAnsi="Arial" w:cs="Arial"/>
                <w:color w:val="000000"/>
                <w:sz w:val="22"/>
                <w:szCs w:val="22"/>
              </w:rPr>
              <w:t xml:space="preserve">06.2029 </w:t>
            </w:r>
          </w:p>
        </w:tc>
      </w:tr>
    </w:tbl>
    <w:p w14:paraId="7A0CC8AA" w14:textId="77777777" w:rsidR="00B77F76" w:rsidRPr="00B77F76" w:rsidRDefault="00B77F76" w:rsidP="00B77F76">
      <w:pPr>
        <w:widowControl w:val="0"/>
        <w:shd w:val="clear" w:color="auto" w:fill="FFFFFF"/>
        <w:autoSpaceDE w:val="0"/>
        <w:autoSpaceDN w:val="0"/>
        <w:adjustRightInd w:val="0"/>
        <w:rPr>
          <w:rFonts w:ascii="Arial" w:hAnsi="Arial"/>
          <w:sz w:val="22"/>
          <w:szCs w:val="22"/>
        </w:rPr>
      </w:pPr>
    </w:p>
    <w:sectPr w:rsidR="00B77F76" w:rsidRPr="00B77F76" w:rsidSect="00B60763">
      <w:pgSz w:w="16840" w:h="11907" w:orient="landscape" w:code="9"/>
      <w:pgMar w:top="851" w:right="709" w:bottom="992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3EE6EB" w14:textId="77777777" w:rsidR="006A465F" w:rsidRDefault="006A465F">
      <w:r>
        <w:separator/>
      </w:r>
    </w:p>
  </w:endnote>
  <w:endnote w:type="continuationSeparator" w:id="0">
    <w:p w14:paraId="0830418F" w14:textId="77777777" w:rsidR="006A465F" w:rsidRDefault="006A46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BD6240" w14:textId="59D8D2AC" w:rsidR="008A7BDE" w:rsidRDefault="008A7BDE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6927B2">
      <w:rPr>
        <w:rStyle w:val="Numerstrony"/>
        <w:noProof/>
      </w:rPr>
      <w:t>47</w:t>
    </w:r>
    <w:r>
      <w:rPr>
        <w:rStyle w:val="Numerstrony"/>
      </w:rPr>
      <w:fldChar w:fldCharType="end"/>
    </w:r>
  </w:p>
  <w:p w14:paraId="7B6EEB51" w14:textId="77777777" w:rsidR="008A7BDE" w:rsidRDefault="008A7BDE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BDDB71" w14:textId="77777777" w:rsidR="008A7BDE" w:rsidRDefault="008A7BDE">
    <w:pPr>
      <w:pStyle w:val="Stopka"/>
      <w:ind w:right="360"/>
      <w:rPr>
        <w:rFonts w:ascii="Tahoma" w:hAnsi="Tahoma"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3A6483" w14:textId="77777777" w:rsidR="006A465F" w:rsidRDefault="006A465F">
      <w:r>
        <w:separator/>
      </w:r>
    </w:p>
  </w:footnote>
  <w:footnote w:type="continuationSeparator" w:id="0">
    <w:p w14:paraId="7D9E5540" w14:textId="77777777" w:rsidR="006A465F" w:rsidRDefault="006A465F">
      <w:r>
        <w:continuationSeparator/>
      </w:r>
    </w:p>
  </w:footnote>
  <w:footnote w:id="1">
    <w:p w14:paraId="6C3D073C" w14:textId="77777777" w:rsidR="008A7BDE" w:rsidRPr="0051147B" w:rsidRDefault="008A7BDE" w:rsidP="002C75FA">
      <w:pPr>
        <w:pStyle w:val="Tekstprzypisudolnego"/>
      </w:pPr>
      <w:r w:rsidRPr="0051147B">
        <w:rPr>
          <w:rStyle w:val="Odwoanieprzypisudolnego"/>
        </w:rPr>
        <w:footnoteRef/>
      </w:r>
      <w:r w:rsidRPr="0051147B">
        <w:t xml:space="preserve"> </w:t>
      </w:r>
      <w:r w:rsidRPr="0051147B">
        <w:rPr>
          <w:sz w:val="16"/>
          <w:szCs w:val="16"/>
        </w:rPr>
        <w:t>Oferent/Wykonawca/Zleceniobiorca/Dostawca</w:t>
      </w:r>
    </w:p>
  </w:footnote>
  <w:footnote w:id="2">
    <w:p w14:paraId="7C4B6B79" w14:textId="77777777" w:rsidR="008A7BDE" w:rsidRDefault="008A7BDE" w:rsidP="002C75FA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64659A">
        <w:t>Oferenta/Wykonawcy/Zleceniobiorcy</w:t>
      </w:r>
    </w:p>
  </w:footnote>
  <w:footnote w:id="3">
    <w:p w14:paraId="491CA68E" w14:textId="77777777" w:rsidR="00467F4E" w:rsidRDefault="00467F4E" w:rsidP="00467F4E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7908E2">
        <w:rPr>
          <w:sz w:val="16"/>
          <w:szCs w:val="16"/>
        </w:rPr>
        <w:t>Oferent/Wykonawca/Zleceniobiorca/Dostawca</w:t>
      </w:r>
    </w:p>
  </w:footnote>
  <w:footnote w:id="4">
    <w:p w14:paraId="6B2E69BB" w14:textId="77777777" w:rsidR="00467F4E" w:rsidRDefault="00467F4E" w:rsidP="00467F4E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64659A">
        <w:t>Oferenta/Wykonawcy/Zleceniobiorcy</w:t>
      </w:r>
    </w:p>
  </w:footnote>
  <w:footnote w:id="5">
    <w:p w14:paraId="2F126B18" w14:textId="77777777" w:rsidR="008A7BDE" w:rsidRPr="00AF52C2" w:rsidRDefault="008A7BDE" w:rsidP="003E5C60">
      <w:pPr>
        <w:pStyle w:val="Tekstprzypisudolnego1"/>
        <w:jc w:val="both"/>
        <w:rPr>
          <w:rFonts w:ascii="Garamond" w:hAnsi="Garamond"/>
        </w:rPr>
      </w:pPr>
      <w:r>
        <w:rPr>
          <w:rStyle w:val="Odwoanieprzypisudolnego"/>
        </w:rPr>
        <w:footnoteRef/>
      </w:r>
      <w:r>
        <w:t xml:space="preserve"> </w:t>
      </w:r>
      <w:r w:rsidRPr="00EE5043">
        <w:rPr>
          <w:rFonts w:ascii="Garamond" w:hAnsi="Garamond"/>
        </w:rPr>
        <w:t xml:space="preserve">Przyjęte w treści określenia Stron do dostosowania do nazewnictwa obowiązującego w Umowie. </w:t>
      </w:r>
    </w:p>
  </w:footnote>
  <w:footnote w:id="6">
    <w:p w14:paraId="70A336A8" w14:textId="77777777" w:rsidR="008A7BDE" w:rsidRDefault="008A7BDE" w:rsidP="003E5C60">
      <w:pPr>
        <w:pStyle w:val="Tekstprzypisudolnego1"/>
        <w:jc w:val="both"/>
      </w:pPr>
      <w:r>
        <w:rPr>
          <w:rStyle w:val="Odwoanieprzypisudolnego"/>
        </w:rPr>
        <w:footnoteRef/>
      </w:r>
      <w:r>
        <w:t xml:space="preserve"> </w:t>
      </w:r>
      <w:r w:rsidRPr="00EE5043">
        <w:rPr>
          <w:rFonts w:ascii="Garamond" w:hAnsi="Garamond"/>
        </w:rPr>
        <w:t>Należy zwrócić uwagę na definicje wynagrodzenia wynikającą z Umowy i podstawę jego płatności – w przypadku konieczności odpowiednio zmodyfikować.</w:t>
      </w:r>
    </w:p>
  </w:footnote>
  <w:footnote w:id="7">
    <w:p w14:paraId="4074BB0D" w14:textId="77777777" w:rsidR="008A7BDE" w:rsidRDefault="008A7BDE" w:rsidP="003E5C60">
      <w:pPr>
        <w:pStyle w:val="Tekstprzypisudolnego1"/>
        <w:jc w:val="both"/>
      </w:pPr>
      <w:r>
        <w:rPr>
          <w:rStyle w:val="Odwoanieprzypisudolnego"/>
        </w:rPr>
        <w:footnoteRef/>
      </w:r>
      <w:r>
        <w:t xml:space="preserve"> </w:t>
      </w:r>
      <w:r w:rsidRPr="00EE5043">
        <w:rPr>
          <w:rFonts w:ascii="Garamond" w:hAnsi="Garamond"/>
        </w:rPr>
        <w:t>Należy odpowiednio zmodyfikować w zależności od ustaleń biznesowych i dotychczasowych postanowień Umowy – klauzula będzie miała pierwszeństwo w przypadku rozbieżności z innymi postanowieniami Umowy i ustaleniami Stron we wskazanym zakresie (o czym stanowi ust. 1).</w:t>
      </w:r>
    </w:p>
  </w:footnote>
  <w:footnote w:id="8">
    <w:p w14:paraId="5938AA7A" w14:textId="77777777" w:rsidR="008A7BDE" w:rsidRPr="00AF52C2" w:rsidRDefault="008A7BDE" w:rsidP="003E5C60">
      <w:pPr>
        <w:pStyle w:val="Tekstprzypisudolnego1"/>
        <w:rPr>
          <w:rFonts w:ascii="Garamond" w:hAnsi="Garamond"/>
        </w:rPr>
      </w:pPr>
      <w:r>
        <w:rPr>
          <w:rStyle w:val="Odwoanieprzypisudolnego"/>
        </w:rPr>
        <w:footnoteRef/>
      </w:r>
      <w:r>
        <w:t xml:space="preserve"> </w:t>
      </w:r>
      <w:r w:rsidRPr="00930908">
        <w:rPr>
          <w:rFonts w:ascii="Garamond" w:hAnsi="Garamond"/>
        </w:rPr>
        <w:t>Jeżeli faktura będzie wystawiana lub otrzymywana w innym formacie należy to wskazać</w:t>
      </w:r>
      <w:r w:rsidRPr="00A36DD8">
        <w:rPr>
          <w:rFonts w:ascii="Garamond" w:hAnsi="Garamond"/>
        </w:rPr>
        <w:t>.</w:t>
      </w:r>
    </w:p>
  </w:footnote>
  <w:footnote w:id="9">
    <w:p w14:paraId="6DF0F278" w14:textId="77777777" w:rsidR="008A7BDE" w:rsidRPr="00EE5043" w:rsidRDefault="008A7BDE" w:rsidP="003E5C60">
      <w:pPr>
        <w:pStyle w:val="Tekstprzypisudolnego1"/>
        <w:jc w:val="both"/>
        <w:rPr>
          <w:rFonts w:ascii="Garamond" w:hAnsi="Garamond"/>
        </w:rPr>
      </w:pPr>
      <w:r>
        <w:rPr>
          <w:rStyle w:val="Odwoanieprzypisudolnego"/>
        </w:rPr>
        <w:footnoteRef/>
      </w:r>
      <w:r>
        <w:t xml:space="preserve"> </w:t>
      </w:r>
      <w:r w:rsidRPr="00EE5043">
        <w:rPr>
          <w:rFonts w:ascii="Garamond" w:hAnsi="Garamond"/>
        </w:rPr>
        <w:t>W przypadku konieczności wysyłania załączników do faktur, które nie będą załącznikami ustrukturyzowanymi (tj. nie będą stanowić integralnej części faktury i nie będą doręczone przy użyciu KSeF)</w:t>
      </w:r>
      <w:r>
        <w:rPr>
          <w:rFonts w:ascii="Garamond" w:hAnsi="Garamond"/>
        </w:rPr>
        <w:t>,</w:t>
      </w:r>
      <w:r w:rsidRPr="00EE5043">
        <w:rPr>
          <w:rFonts w:ascii="Garamond" w:hAnsi="Garamond"/>
        </w:rPr>
        <w:t xml:space="preserve"> należy wskazać w umowie adres na który mają być one doręczane na przykład poprzez dodanie postanowienia: </w:t>
      </w:r>
    </w:p>
    <w:p w14:paraId="4F92D1DD" w14:textId="77777777" w:rsidR="008A7BDE" w:rsidRDefault="008A7BDE" w:rsidP="00CB05EC">
      <w:pPr>
        <w:pStyle w:val="Akapitzlist"/>
        <w:numPr>
          <w:ilvl w:val="0"/>
          <w:numId w:val="25"/>
        </w:numPr>
        <w:jc w:val="both"/>
        <w:rPr>
          <w:rFonts w:ascii="Garamond" w:hAnsi="Garamond"/>
        </w:rPr>
      </w:pPr>
      <w:r w:rsidRPr="00930908">
        <w:rPr>
          <w:rFonts w:ascii="Garamond" w:hAnsi="Garamond"/>
        </w:rPr>
        <w:t xml:space="preserve">w przypadku umów zakupowych: </w:t>
      </w:r>
    </w:p>
    <w:p w14:paraId="4E89F742" w14:textId="77777777" w:rsidR="008A7BDE" w:rsidRPr="00930908" w:rsidRDefault="008A7BDE" w:rsidP="003E5C60">
      <w:pPr>
        <w:pStyle w:val="Akapitzlist"/>
        <w:jc w:val="both"/>
        <w:rPr>
          <w:rFonts w:ascii="Garamond" w:hAnsi="Garamond"/>
        </w:rPr>
      </w:pPr>
      <w:r w:rsidRPr="00930908">
        <w:rPr>
          <w:rFonts w:ascii="Garamond" w:hAnsi="Garamond"/>
          <w:i/>
          <w:iCs/>
        </w:rPr>
        <w:t>Załączniki do faktur, które nie będą załącznikami ustrukturyzowanymi (tj. nie będą stanowić integralnej części faktury i nie będą doręczone przy użyciu KSeF) zostaną doręczone na adres:</w:t>
      </w:r>
      <w:r>
        <w:t xml:space="preserve"> ………………..</w:t>
      </w:r>
      <w:r w:rsidRPr="00930908">
        <w:rPr>
          <w:rFonts w:ascii="Garamond" w:hAnsi="Garamond"/>
          <w:i/>
          <w:iCs/>
        </w:rPr>
        <w:t xml:space="preserve">, </w:t>
      </w:r>
      <w:bookmarkStart w:id="1" w:name="_Hlk213854223"/>
      <w:r w:rsidRPr="00930908">
        <w:rPr>
          <w:rFonts w:ascii="Garamond" w:hAnsi="Garamond"/>
          <w:i/>
          <w:iCs/>
        </w:rPr>
        <w:t>przy czym w temacie wiadomości e-mail, w której przesyłany będzie załącznik należy obowiązkowo wpisać nr KSeF faktury, której dotyczy przesłany załącznik a jeśli faktura została wystawiona w trybie awarii lub niedostępności wówczas numeru KSeF nie należy podawać - należy wskazać nr faktury</w:t>
      </w:r>
      <w:r w:rsidRPr="008E73E9">
        <w:rPr>
          <w:rFonts w:ascii="Garamond" w:hAnsi="Garamond"/>
          <w:i/>
          <w:iCs/>
          <w:color w:val="F79646"/>
        </w:rPr>
        <w:t xml:space="preserve">, </w:t>
      </w:r>
      <w:bookmarkEnd w:id="1"/>
    </w:p>
    <w:p w14:paraId="1DDF6F01" w14:textId="77777777" w:rsidR="008A7BDE" w:rsidRDefault="008A7BDE" w:rsidP="00CB05EC">
      <w:pPr>
        <w:pStyle w:val="Akapitzlist"/>
        <w:numPr>
          <w:ilvl w:val="0"/>
          <w:numId w:val="25"/>
        </w:numPr>
        <w:jc w:val="both"/>
        <w:rPr>
          <w:rFonts w:ascii="Garamond" w:hAnsi="Garamond"/>
        </w:rPr>
      </w:pPr>
      <w:r w:rsidRPr="00930908">
        <w:rPr>
          <w:rFonts w:ascii="Garamond" w:hAnsi="Garamond"/>
        </w:rPr>
        <w:t xml:space="preserve">w przypadku umów sprzedażowych: </w:t>
      </w:r>
    </w:p>
    <w:p w14:paraId="1FB22C8B" w14:textId="77777777" w:rsidR="008A7BDE" w:rsidRPr="00AF52C2" w:rsidRDefault="008A7BDE" w:rsidP="003E5C60">
      <w:pPr>
        <w:pStyle w:val="Akapitzlist"/>
        <w:jc w:val="both"/>
        <w:rPr>
          <w:rFonts w:ascii="Garamond" w:hAnsi="Garamond"/>
          <w:i/>
          <w:iCs/>
        </w:rPr>
      </w:pPr>
      <w:r w:rsidRPr="00AF52C2">
        <w:rPr>
          <w:rFonts w:ascii="Garamond" w:hAnsi="Garamond"/>
          <w:i/>
          <w:iCs/>
        </w:rPr>
        <w:t>Załączniki do faktur, które nie będą załącznikami ustrukturyzowanymi (tj. nie będą stanowić integralnej części faktury i nie będą doręczone przy użyciu KSeF) zostaną doręczone na adres:………………………………wraz z oznaczeniem …………………………..</w:t>
      </w:r>
    </w:p>
    <w:p w14:paraId="1163864C" w14:textId="77777777" w:rsidR="008A7BDE" w:rsidRDefault="008A7BDE" w:rsidP="003E5C60">
      <w:pPr>
        <w:pStyle w:val="Tekstprzypisudolnego1"/>
        <w:ind w:left="284" w:hanging="284"/>
        <w:jc w:val="both"/>
        <w:rPr>
          <w:rFonts w:ascii="Garamond" w:hAnsi="Garamond"/>
        </w:rPr>
      </w:pPr>
      <w:r w:rsidRPr="00EE5043">
        <w:rPr>
          <w:rFonts w:ascii="Garamond" w:hAnsi="Garamond"/>
        </w:rPr>
        <w:t>– dopasować do potrzeb organizacyjnych.</w:t>
      </w:r>
    </w:p>
    <w:p w14:paraId="3223D51F" w14:textId="77777777" w:rsidR="008A7BDE" w:rsidRDefault="008A7BDE" w:rsidP="003E5C60">
      <w:pPr>
        <w:pStyle w:val="Tekstprzypisudolnego1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7"/>
    <w:multiLevelType w:val="singleLevel"/>
    <w:tmpl w:val="00000007"/>
    <w:name w:val="WW8Num10"/>
    <w:lvl w:ilvl="0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cs="Symbol" w:hint="default"/>
      </w:rPr>
    </w:lvl>
  </w:abstractNum>
  <w:abstractNum w:abstractNumId="1" w15:restartNumberingAfterBreak="0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000016"/>
    <w:multiLevelType w:val="singleLevel"/>
    <w:tmpl w:val="00000016"/>
    <w:name w:val="WW8Num25"/>
    <w:lvl w:ilvl="0">
      <w:start w:val="1"/>
      <w:numFmt w:val="decimal"/>
      <w:lvlText w:val="%1/"/>
      <w:lvlJc w:val="left"/>
      <w:pPr>
        <w:tabs>
          <w:tab w:val="num" w:pos="0"/>
        </w:tabs>
        <w:ind w:left="720" w:hanging="360"/>
      </w:pPr>
      <w:rPr>
        <w:rFonts w:cs="Arial" w:hint="default"/>
        <w:strike w:val="0"/>
        <w:dstrike w:val="0"/>
        <w:color w:val="auto"/>
        <w:szCs w:val="22"/>
      </w:rPr>
    </w:lvl>
  </w:abstractNum>
  <w:abstractNum w:abstractNumId="3" w15:restartNumberingAfterBreak="0">
    <w:nsid w:val="03AF041C"/>
    <w:multiLevelType w:val="hybridMultilevel"/>
    <w:tmpl w:val="EC3C38C2"/>
    <w:lvl w:ilvl="0" w:tplc="9042CB86">
      <w:start w:val="1"/>
      <w:numFmt w:val="bullet"/>
      <w:lvlText w:val="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4" w15:restartNumberingAfterBreak="0">
    <w:nsid w:val="07B71BD4"/>
    <w:multiLevelType w:val="hybridMultilevel"/>
    <w:tmpl w:val="AA8435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22766"/>
    <w:multiLevelType w:val="hybridMultilevel"/>
    <w:tmpl w:val="496AC2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664681"/>
    <w:multiLevelType w:val="hybridMultilevel"/>
    <w:tmpl w:val="C4801CC8"/>
    <w:lvl w:ilvl="0" w:tplc="9708A536">
      <w:start w:val="1"/>
      <w:numFmt w:val="lowerLetter"/>
      <w:lvlText w:val="%1)"/>
      <w:lvlJc w:val="left"/>
      <w:pPr>
        <w:ind w:left="72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823607"/>
    <w:multiLevelType w:val="hybridMultilevel"/>
    <w:tmpl w:val="050C1DE0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CC173D1"/>
    <w:multiLevelType w:val="hybridMultilevel"/>
    <w:tmpl w:val="E0C0A6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04C6F41"/>
    <w:multiLevelType w:val="hybridMultilevel"/>
    <w:tmpl w:val="5AD078B0"/>
    <w:lvl w:ilvl="0" w:tplc="98160754">
      <w:start w:val="1"/>
      <w:numFmt w:val="upperRoman"/>
      <w:lvlText w:val="%1."/>
      <w:lvlJc w:val="left"/>
      <w:pPr>
        <w:ind w:left="1500" w:hanging="360"/>
      </w:pPr>
      <w:rPr>
        <w:rFonts w:ascii="Arial" w:eastAsia="Times New Roman" w:hAnsi="Arial" w:cs="Arial"/>
        <w:strike w:val="0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 w15:restartNumberingAfterBreak="0">
    <w:nsid w:val="114E1D56"/>
    <w:multiLevelType w:val="hybridMultilevel"/>
    <w:tmpl w:val="808AC54C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14077F12"/>
    <w:multiLevelType w:val="multilevel"/>
    <w:tmpl w:val="99F004E6"/>
    <w:name w:val="WW8Num19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5963D56"/>
    <w:multiLevelType w:val="hybridMultilevel"/>
    <w:tmpl w:val="7D9C6C00"/>
    <w:lvl w:ilvl="0" w:tplc="FFFFFFFF">
      <w:start w:val="1"/>
      <w:numFmt w:val="decimal"/>
      <w:lvlText w:val="%1."/>
      <w:lvlJc w:val="left"/>
      <w:pPr>
        <w:ind w:left="644" w:hanging="360"/>
      </w:pPr>
    </w:lvl>
    <w:lvl w:ilvl="1" w:tplc="FFFFFFFF">
      <w:start w:val="1"/>
      <w:numFmt w:val="lowerLetter"/>
      <w:lvlText w:val="%2."/>
      <w:lvlJc w:val="left"/>
      <w:pPr>
        <w:ind w:left="1364" w:hanging="360"/>
      </w:pPr>
    </w:lvl>
    <w:lvl w:ilvl="2" w:tplc="FFFFFFFF">
      <w:start w:val="1"/>
      <w:numFmt w:val="lowerRoman"/>
      <w:lvlText w:val="%3."/>
      <w:lvlJc w:val="right"/>
      <w:pPr>
        <w:ind w:left="2084" w:hanging="180"/>
      </w:pPr>
    </w:lvl>
    <w:lvl w:ilvl="3" w:tplc="FFFFFFFF">
      <w:start w:val="1"/>
      <w:numFmt w:val="decimal"/>
      <w:lvlText w:val="%4."/>
      <w:lvlJc w:val="left"/>
      <w:pPr>
        <w:ind w:left="2804" w:hanging="360"/>
      </w:pPr>
    </w:lvl>
    <w:lvl w:ilvl="4" w:tplc="FFFFFFFF">
      <w:start w:val="1"/>
      <w:numFmt w:val="lowerLetter"/>
      <w:lvlText w:val="%5."/>
      <w:lvlJc w:val="left"/>
      <w:pPr>
        <w:ind w:left="3524" w:hanging="360"/>
      </w:pPr>
    </w:lvl>
    <w:lvl w:ilvl="5" w:tplc="FFFFFFFF">
      <w:start w:val="1"/>
      <w:numFmt w:val="lowerRoman"/>
      <w:lvlText w:val="%6."/>
      <w:lvlJc w:val="right"/>
      <w:pPr>
        <w:ind w:left="4244" w:hanging="180"/>
      </w:pPr>
    </w:lvl>
    <w:lvl w:ilvl="6" w:tplc="FFFFFFFF">
      <w:start w:val="1"/>
      <w:numFmt w:val="decimal"/>
      <w:lvlText w:val="%7."/>
      <w:lvlJc w:val="left"/>
      <w:pPr>
        <w:ind w:left="4964" w:hanging="360"/>
      </w:pPr>
    </w:lvl>
    <w:lvl w:ilvl="7" w:tplc="FFFFFFFF">
      <w:start w:val="1"/>
      <w:numFmt w:val="lowerLetter"/>
      <w:lvlText w:val="%8."/>
      <w:lvlJc w:val="left"/>
      <w:pPr>
        <w:ind w:left="5684" w:hanging="360"/>
      </w:pPr>
    </w:lvl>
    <w:lvl w:ilvl="8" w:tplc="FFFFFFFF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1FA4141B"/>
    <w:multiLevelType w:val="hybridMultilevel"/>
    <w:tmpl w:val="019892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7D7EC3"/>
    <w:multiLevelType w:val="hybridMultilevel"/>
    <w:tmpl w:val="B78610DA"/>
    <w:lvl w:ilvl="0" w:tplc="194CF9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30093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  <w:color w:val="auto"/>
      </w:rPr>
    </w:lvl>
    <w:lvl w:ilvl="2" w:tplc="C9184BE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93F17C0"/>
    <w:multiLevelType w:val="hybridMultilevel"/>
    <w:tmpl w:val="46BAA7BA"/>
    <w:name w:val="WW8Num1932"/>
    <w:lvl w:ilvl="0" w:tplc="1042053E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CA54ED"/>
    <w:multiLevelType w:val="hybridMultilevel"/>
    <w:tmpl w:val="ABB27F7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2213BB"/>
    <w:multiLevelType w:val="hybridMultilevel"/>
    <w:tmpl w:val="435A43D4"/>
    <w:name w:val="WW8Num193"/>
    <w:lvl w:ilvl="0" w:tplc="9E080CD2">
      <w:start w:val="2"/>
      <w:numFmt w:val="decimal"/>
      <w:suff w:val="space"/>
      <w:lvlText w:val="%1."/>
      <w:lvlJc w:val="left"/>
      <w:pPr>
        <w:ind w:left="360" w:hanging="360"/>
      </w:pPr>
      <w:rPr>
        <w:rFonts w:ascii="Arial" w:hAnsi="Arial" w:cs="Arial" w:hint="default"/>
        <w:strike w:val="0"/>
        <w:color w:val="00000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D106B1"/>
    <w:multiLevelType w:val="hybridMultilevel"/>
    <w:tmpl w:val="DB7EEE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E62F42"/>
    <w:multiLevelType w:val="hybridMultilevel"/>
    <w:tmpl w:val="6A907C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3D3922"/>
    <w:multiLevelType w:val="hybridMultilevel"/>
    <w:tmpl w:val="13E6D142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31CB6AE2"/>
    <w:multiLevelType w:val="hybridMultilevel"/>
    <w:tmpl w:val="7366A57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1C4881F"/>
    <w:multiLevelType w:val="hybridMultilevel"/>
    <w:tmpl w:val="3A88F5FA"/>
    <w:lvl w:ilvl="0" w:tplc="28A80C7C">
      <w:start w:val="1"/>
      <w:numFmt w:val="decimal"/>
      <w:lvlText w:val="%1."/>
      <w:lvlJc w:val="left"/>
      <w:rPr>
        <w:rFonts w:ascii="Arial" w:eastAsia="Times New Roman" w:hAnsi="Arial" w:cs="Aria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459F1B27"/>
    <w:multiLevelType w:val="hybridMultilevel"/>
    <w:tmpl w:val="3B465C0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A55FEE"/>
    <w:multiLevelType w:val="hybridMultilevel"/>
    <w:tmpl w:val="E74624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625B15"/>
    <w:multiLevelType w:val="multilevel"/>
    <w:tmpl w:val="819809D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4F6348D0"/>
    <w:multiLevelType w:val="hybridMultilevel"/>
    <w:tmpl w:val="E08297FE"/>
    <w:lvl w:ilvl="0" w:tplc="70BEA00E">
      <w:start w:val="1"/>
      <w:numFmt w:val="decimal"/>
      <w:lvlText w:val="%1."/>
      <w:lvlJc w:val="left"/>
      <w:pPr>
        <w:ind w:left="144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1D638F0"/>
    <w:multiLevelType w:val="hybridMultilevel"/>
    <w:tmpl w:val="33B64E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1833BC"/>
    <w:multiLevelType w:val="hybridMultilevel"/>
    <w:tmpl w:val="AF8AC8DC"/>
    <w:lvl w:ilvl="0" w:tplc="195AE66A">
      <w:start w:val="1"/>
      <w:numFmt w:val="decimal"/>
      <w:lvlText w:val="%1.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6CA0AC64">
      <w:start w:val="1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E4A07534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9CF196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 w15:restartNumberingAfterBreak="0">
    <w:nsid w:val="5F742F3B"/>
    <w:multiLevelType w:val="hybridMultilevel"/>
    <w:tmpl w:val="0AC0CB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833DC3"/>
    <w:multiLevelType w:val="hybridMultilevel"/>
    <w:tmpl w:val="40682CA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69C4946"/>
    <w:multiLevelType w:val="hybridMultilevel"/>
    <w:tmpl w:val="8E087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032EDA"/>
    <w:multiLevelType w:val="hybridMultilevel"/>
    <w:tmpl w:val="3A52D5D2"/>
    <w:lvl w:ilvl="0" w:tplc="9042CB86">
      <w:start w:val="1"/>
      <w:numFmt w:val="bullet"/>
      <w:lvlText w:val="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34" w15:restartNumberingAfterBreak="0">
    <w:nsid w:val="6F672470"/>
    <w:multiLevelType w:val="hybridMultilevel"/>
    <w:tmpl w:val="173CB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7926E7"/>
    <w:multiLevelType w:val="hybridMultilevel"/>
    <w:tmpl w:val="68448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0A3F98"/>
    <w:multiLevelType w:val="hybridMultilevel"/>
    <w:tmpl w:val="EE7826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E75F9D"/>
    <w:multiLevelType w:val="multilevel"/>
    <w:tmpl w:val="038A0C1A"/>
    <w:lvl w:ilvl="0">
      <w:start w:val="1"/>
      <w:numFmt w:val="decimal"/>
      <w:lvlText w:val="%1."/>
      <w:lvlJc w:val="left"/>
      <w:pPr>
        <w:ind w:left="1429" w:hanging="360"/>
      </w:pPr>
      <w:rPr>
        <w:b w:val="0"/>
        <w:sz w:val="18"/>
        <w:szCs w:val="18"/>
      </w:rPr>
    </w:lvl>
    <w:lvl w:ilvl="1">
      <w:start w:val="1"/>
      <w:numFmt w:val="decimal"/>
      <w:lvlText w:val="%2)"/>
      <w:lvlJc w:val="left"/>
      <w:pPr>
        <w:ind w:left="360" w:hanging="360"/>
      </w:pPr>
      <w:rPr>
        <w:rFonts w:hint="default"/>
        <w:b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num w:numId="1">
    <w:abstractNumId w:val="32"/>
  </w:num>
  <w:num w:numId="2">
    <w:abstractNumId w:val="24"/>
  </w:num>
  <w:num w:numId="3">
    <w:abstractNumId w:val="35"/>
  </w:num>
  <w:num w:numId="4">
    <w:abstractNumId w:val="4"/>
  </w:num>
  <w:num w:numId="5">
    <w:abstractNumId w:val="34"/>
  </w:num>
  <w:num w:numId="6">
    <w:abstractNumId w:val="8"/>
  </w:num>
  <w:num w:numId="7">
    <w:abstractNumId w:val="27"/>
  </w:num>
  <w:num w:numId="8">
    <w:abstractNumId w:val="5"/>
  </w:num>
  <w:num w:numId="9">
    <w:abstractNumId w:val="36"/>
  </w:num>
  <w:num w:numId="10">
    <w:abstractNumId w:val="30"/>
  </w:num>
  <w:num w:numId="11">
    <w:abstractNumId w:val="31"/>
  </w:num>
  <w:num w:numId="12">
    <w:abstractNumId w:val="37"/>
  </w:num>
  <w:num w:numId="13">
    <w:abstractNumId w:val="20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</w:num>
  <w:num w:numId="16">
    <w:abstractNumId w:val="23"/>
  </w:num>
  <w:num w:numId="17">
    <w:abstractNumId w:val="16"/>
  </w:num>
  <w:num w:numId="18">
    <w:abstractNumId w:val="10"/>
  </w:num>
  <w:num w:numId="19">
    <w:abstractNumId w:val="21"/>
  </w:num>
  <w:num w:numId="20">
    <w:abstractNumId w:val="13"/>
  </w:num>
  <w:num w:numId="21">
    <w:abstractNumId w:val="33"/>
  </w:num>
  <w:num w:numId="22">
    <w:abstractNumId w:val="3"/>
  </w:num>
  <w:num w:numId="23">
    <w:abstractNumId w:val="18"/>
  </w:num>
  <w:num w:numId="24">
    <w:abstractNumId w:val="7"/>
  </w:num>
  <w:num w:numId="25">
    <w:abstractNumId w:val="6"/>
  </w:num>
  <w:num w:numId="26">
    <w:abstractNumId w:val="29"/>
  </w:num>
  <w:num w:numId="27">
    <w:abstractNumId w:val="22"/>
  </w:num>
  <w:num w:numId="2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9"/>
  </w:num>
  <w:num w:numId="31">
    <w:abstractNumId w:val="26"/>
  </w:num>
  <w:num w:numId="32">
    <w:abstractNumId w:val="2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5FB"/>
    <w:rsid w:val="00003957"/>
    <w:rsid w:val="000051C0"/>
    <w:rsid w:val="000067B4"/>
    <w:rsid w:val="000079DB"/>
    <w:rsid w:val="0001017B"/>
    <w:rsid w:val="00014345"/>
    <w:rsid w:val="00014559"/>
    <w:rsid w:val="00015715"/>
    <w:rsid w:val="00016CF9"/>
    <w:rsid w:val="0002379E"/>
    <w:rsid w:val="000244B9"/>
    <w:rsid w:val="000251DE"/>
    <w:rsid w:val="0002588A"/>
    <w:rsid w:val="00031D7C"/>
    <w:rsid w:val="0004003D"/>
    <w:rsid w:val="00040413"/>
    <w:rsid w:val="00040980"/>
    <w:rsid w:val="000415AA"/>
    <w:rsid w:val="0004187F"/>
    <w:rsid w:val="00043089"/>
    <w:rsid w:val="00043503"/>
    <w:rsid w:val="00043828"/>
    <w:rsid w:val="00046F6D"/>
    <w:rsid w:val="00050FBD"/>
    <w:rsid w:val="0005172B"/>
    <w:rsid w:val="00051CCE"/>
    <w:rsid w:val="00052E2E"/>
    <w:rsid w:val="00052F69"/>
    <w:rsid w:val="00055FAA"/>
    <w:rsid w:val="00056864"/>
    <w:rsid w:val="00056FDA"/>
    <w:rsid w:val="00057A8D"/>
    <w:rsid w:val="000623BF"/>
    <w:rsid w:val="00064130"/>
    <w:rsid w:val="000664CA"/>
    <w:rsid w:val="0006676F"/>
    <w:rsid w:val="0007238B"/>
    <w:rsid w:val="000815D8"/>
    <w:rsid w:val="00084067"/>
    <w:rsid w:val="00084669"/>
    <w:rsid w:val="00085770"/>
    <w:rsid w:val="00091E3D"/>
    <w:rsid w:val="00092F17"/>
    <w:rsid w:val="000948E1"/>
    <w:rsid w:val="000A0138"/>
    <w:rsid w:val="000A0767"/>
    <w:rsid w:val="000A1803"/>
    <w:rsid w:val="000A1AEE"/>
    <w:rsid w:val="000A2494"/>
    <w:rsid w:val="000A28A5"/>
    <w:rsid w:val="000A2A29"/>
    <w:rsid w:val="000A5EE3"/>
    <w:rsid w:val="000A7330"/>
    <w:rsid w:val="000B1406"/>
    <w:rsid w:val="000B46C3"/>
    <w:rsid w:val="000B5349"/>
    <w:rsid w:val="000B61AB"/>
    <w:rsid w:val="000B7D03"/>
    <w:rsid w:val="000C001C"/>
    <w:rsid w:val="000C048F"/>
    <w:rsid w:val="000C0D2B"/>
    <w:rsid w:val="000C3C67"/>
    <w:rsid w:val="000C3CA2"/>
    <w:rsid w:val="000C735B"/>
    <w:rsid w:val="000D00A0"/>
    <w:rsid w:val="000D5D80"/>
    <w:rsid w:val="000D7177"/>
    <w:rsid w:val="000E04D3"/>
    <w:rsid w:val="000E4C95"/>
    <w:rsid w:val="000E5355"/>
    <w:rsid w:val="000E635B"/>
    <w:rsid w:val="000E687E"/>
    <w:rsid w:val="000F1C61"/>
    <w:rsid w:val="000F4B7B"/>
    <w:rsid w:val="000F545E"/>
    <w:rsid w:val="000F7F1C"/>
    <w:rsid w:val="001008D8"/>
    <w:rsid w:val="0010183D"/>
    <w:rsid w:val="00102AF1"/>
    <w:rsid w:val="00102B3D"/>
    <w:rsid w:val="00102E57"/>
    <w:rsid w:val="0010429D"/>
    <w:rsid w:val="0010709F"/>
    <w:rsid w:val="00107EB4"/>
    <w:rsid w:val="001103F0"/>
    <w:rsid w:val="00112FDD"/>
    <w:rsid w:val="00113E1A"/>
    <w:rsid w:val="001143DF"/>
    <w:rsid w:val="00117201"/>
    <w:rsid w:val="001203FC"/>
    <w:rsid w:val="00120D42"/>
    <w:rsid w:val="00122E61"/>
    <w:rsid w:val="001316BE"/>
    <w:rsid w:val="00134282"/>
    <w:rsid w:val="00134691"/>
    <w:rsid w:val="00134ACD"/>
    <w:rsid w:val="00135CB3"/>
    <w:rsid w:val="00137709"/>
    <w:rsid w:val="00137F5D"/>
    <w:rsid w:val="001427E0"/>
    <w:rsid w:val="001435BF"/>
    <w:rsid w:val="0014383F"/>
    <w:rsid w:val="00157A95"/>
    <w:rsid w:val="0016042D"/>
    <w:rsid w:val="00164A86"/>
    <w:rsid w:val="00172793"/>
    <w:rsid w:val="00174840"/>
    <w:rsid w:val="0017485B"/>
    <w:rsid w:val="00181164"/>
    <w:rsid w:val="0018123C"/>
    <w:rsid w:val="00181DD6"/>
    <w:rsid w:val="00182950"/>
    <w:rsid w:val="0018368F"/>
    <w:rsid w:val="001848A7"/>
    <w:rsid w:val="00185E1B"/>
    <w:rsid w:val="001873FF"/>
    <w:rsid w:val="00187FEE"/>
    <w:rsid w:val="00190234"/>
    <w:rsid w:val="0019224B"/>
    <w:rsid w:val="00194902"/>
    <w:rsid w:val="00196F4D"/>
    <w:rsid w:val="001A17E7"/>
    <w:rsid w:val="001A1DDF"/>
    <w:rsid w:val="001A3D15"/>
    <w:rsid w:val="001A438D"/>
    <w:rsid w:val="001A65B4"/>
    <w:rsid w:val="001A7AD3"/>
    <w:rsid w:val="001B0ADE"/>
    <w:rsid w:val="001B38D5"/>
    <w:rsid w:val="001B6317"/>
    <w:rsid w:val="001B6863"/>
    <w:rsid w:val="001C488F"/>
    <w:rsid w:val="001C4E61"/>
    <w:rsid w:val="001C5202"/>
    <w:rsid w:val="001D0A1F"/>
    <w:rsid w:val="001D3210"/>
    <w:rsid w:val="001E034A"/>
    <w:rsid w:val="001E188F"/>
    <w:rsid w:val="001E20FF"/>
    <w:rsid w:val="001E4A60"/>
    <w:rsid w:val="001E65FA"/>
    <w:rsid w:val="001F06BE"/>
    <w:rsid w:val="001F3DA7"/>
    <w:rsid w:val="001F73A5"/>
    <w:rsid w:val="001F7C30"/>
    <w:rsid w:val="00200E10"/>
    <w:rsid w:val="00203397"/>
    <w:rsid w:val="0020451A"/>
    <w:rsid w:val="002066A0"/>
    <w:rsid w:val="002076B3"/>
    <w:rsid w:val="002103C6"/>
    <w:rsid w:val="00215459"/>
    <w:rsid w:val="00222C38"/>
    <w:rsid w:val="00222E3C"/>
    <w:rsid w:val="002237E0"/>
    <w:rsid w:val="00224BCC"/>
    <w:rsid w:val="00227B5A"/>
    <w:rsid w:val="0023195F"/>
    <w:rsid w:val="00231A0E"/>
    <w:rsid w:val="00235E60"/>
    <w:rsid w:val="00236D62"/>
    <w:rsid w:val="00237822"/>
    <w:rsid w:val="00240517"/>
    <w:rsid w:val="00241F2B"/>
    <w:rsid w:val="00242F07"/>
    <w:rsid w:val="00257884"/>
    <w:rsid w:val="00261832"/>
    <w:rsid w:val="00262C67"/>
    <w:rsid w:val="00263FCA"/>
    <w:rsid w:val="00264B8C"/>
    <w:rsid w:val="00265E46"/>
    <w:rsid w:val="00266E42"/>
    <w:rsid w:val="00270C99"/>
    <w:rsid w:val="0027545B"/>
    <w:rsid w:val="002805BE"/>
    <w:rsid w:val="0028135C"/>
    <w:rsid w:val="00282598"/>
    <w:rsid w:val="002829D6"/>
    <w:rsid w:val="002948EE"/>
    <w:rsid w:val="00295348"/>
    <w:rsid w:val="002960CA"/>
    <w:rsid w:val="002961F4"/>
    <w:rsid w:val="00296853"/>
    <w:rsid w:val="00297E3D"/>
    <w:rsid w:val="002A08DD"/>
    <w:rsid w:val="002A122B"/>
    <w:rsid w:val="002A1923"/>
    <w:rsid w:val="002A3A8D"/>
    <w:rsid w:val="002A400F"/>
    <w:rsid w:val="002A46A4"/>
    <w:rsid w:val="002A57A3"/>
    <w:rsid w:val="002A7101"/>
    <w:rsid w:val="002A7B27"/>
    <w:rsid w:val="002B1E4E"/>
    <w:rsid w:val="002B3960"/>
    <w:rsid w:val="002B472E"/>
    <w:rsid w:val="002C3403"/>
    <w:rsid w:val="002C412B"/>
    <w:rsid w:val="002C5232"/>
    <w:rsid w:val="002C56CB"/>
    <w:rsid w:val="002C64DE"/>
    <w:rsid w:val="002C6501"/>
    <w:rsid w:val="002C6AD4"/>
    <w:rsid w:val="002C75FA"/>
    <w:rsid w:val="002D1117"/>
    <w:rsid w:val="002D3D1C"/>
    <w:rsid w:val="002D50F1"/>
    <w:rsid w:val="002D65A9"/>
    <w:rsid w:val="002D7793"/>
    <w:rsid w:val="002E1A38"/>
    <w:rsid w:val="002E1BFA"/>
    <w:rsid w:val="002E7499"/>
    <w:rsid w:val="002F404D"/>
    <w:rsid w:val="002F4868"/>
    <w:rsid w:val="002F5183"/>
    <w:rsid w:val="00301152"/>
    <w:rsid w:val="003027C1"/>
    <w:rsid w:val="00302F35"/>
    <w:rsid w:val="00303783"/>
    <w:rsid w:val="00304273"/>
    <w:rsid w:val="00305687"/>
    <w:rsid w:val="0030611E"/>
    <w:rsid w:val="00306BE2"/>
    <w:rsid w:val="00311661"/>
    <w:rsid w:val="003132E9"/>
    <w:rsid w:val="00315259"/>
    <w:rsid w:val="00315F6B"/>
    <w:rsid w:val="00320B4F"/>
    <w:rsid w:val="00320F92"/>
    <w:rsid w:val="00321BC3"/>
    <w:rsid w:val="003241DC"/>
    <w:rsid w:val="00324CF9"/>
    <w:rsid w:val="003266EC"/>
    <w:rsid w:val="00327262"/>
    <w:rsid w:val="00327566"/>
    <w:rsid w:val="00327B59"/>
    <w:rsid w:val="0033006F"/>
    <w:rsid w:val="00331839"/>
    <w:rsid w:val="00334671"/>
    <w:rsid w:val="0033639C"/>
    <w:rsid w:val="00340537"/>
    <w:rsid w:val="00340CB1"/>
    <w:rsid w:val="00340FA9"/>
    <w:rsid w:val="00341831"/>
    <w:rsid w:val="003422A4"/>
    <w:rsid w:val="00343640"/>
    <w:rsid w:val="003440B0"/>
    <w:rsid w:val="003521B4"/>
    <w:rsid w:val="0035252A"/>
    <w:rsid w:val="003533EA"/>
    <w:rsid w:val="00354E9D"/>
    <w:rsid w:val="0035639F"/>
    <w:rsid w:val="003606EF"/>
    <w:rsid w:val="00361B85"/>
    <w:rsid w:val="00365182"/>
    <w:rsid w:val="003733E3"/>
    <w:rsid w:val="00373586"/>
    <w:rsid w:val="00373AB2"/>
    <w:rsid w:val="00374AAD"/>
    <w:rsid w:val="003778E4"/>
    <w:rsid w:val="00380EFD"/>
    <w:rsid w:val="00381159"/>
    <w:rsid w:val="00381C1B"/>
    <w:rsid w:val="003825FB"/>
    <w:rsid w:val="00382931"/>
    <w:rsid w:val="0038333B"/>
    <w:rsid w:val="00384610"/>
    <w:rsid w:val="00385995"/>
    <w:rsid w:val="00385E1B"/>
    <w:rsid w:val="0038698E"/>
    <w:rsid w:val="0038738E"/>
    <w:rsid w:val="00387C76"/>
    <w:rsid w:val="0039009A"/>
    <w:rsid w:val="00392FDC"/>
    <w:rsid w:val="00394274"/>
    <w:rsid w:val="00394857"/>
    <w:rsid w:val="003A103C"/>
    <w:rsid w:val="003A2372"/>
    <w:rsid w:val="003A5E66"/>
    <w:rsid w:val="003B1475"/>
    <w:rsid w:val="003B2D79"/>
    <w:rsid w:val="003B3AF8"/>
    <w:rsid w:val="003B4043"/>
    <w:rsid w:val="003B589B"/>
    <w:rsid w:val="003B660B"/>
    <w:rsid w:val="003B6B4C"/>
    <w:rsid w:val="003C0349"/>
    <w:rsid w:val="003C0B05"/>
    <w:rsid w:val="003C0B4E"/>
    <w:rsid w:val="003C1740"/>
    <w:rsid w:val="003C1D55"/>
    <w:rsid w:val="003C4445"/>
    <w:rsid w:val="003C6CCE"/>
    <w:rsid w:val="003D25EB"/>
    <w:rsid w:val="003D47D9"/>
    <w:rsid w:val="003D5BC1"/>
    <w:rsid w:val="003D668F"/>
    <w:rsid w:val="003D7A40"/>
    <w:rsid w:val="003E023F"/>
    <w:rsid w:val="003E0E7F"/>
    <w:rsid w:val="003E0EE0"/>
    <w:rsid w:val="003E25C9"/>
    <w:rsid w:val="003E2E0F"/>
    <w:rsid w:val="003E3F9B"/>
    <w:rsid w:val="003E5C11"/>
    <w:rsid w:val="003E5C60"/>
    <w:rsid w:val="003E64A8"/>
    <w:rsid w:val="003E70B6"/>
    <w:rsid w:val="003E7CA9"/>
    <w:rsid w:val="003F4C19"/>
    <w:rsid w:val="003F69C0"/>
    <w:rsid w:val="00401B11"/>
    <w:rsid w:val="00401B73"/>
    <w:rsid w:val="00402906"/>
    <w:rsid w:val="004067B8"/>
    <w:rsid w:val="00406F3A"/>
    <w:rsid w:val="00413365"/>
    <w:rsid w:val="00414432"/>
    <w:rsid w:val="00415252"/>
    <w:rsid w:val="00417093"/>
    <w:rsid w:val="00417529"/>
    <w:rsid w:val="00417FC0"/>
    <w:rsid w:val="00420CFE"/>
    <w:rsid w:val="00422018"/>
    <w:rsid w:val="0042237C"/>
    <w:rsid w:val="00424A63"/>
    <w:rsid w:val="004267CA"/>
    <w:rsid w:val="00433342"/>
    <w:rsid w:val="00433D15"/>
    <w:rsid w:val="0043445E"/>
    <w:rsid w:val="00435586"/>
    <w:rsid w:val="00441061"/>
    <w:rsid w:val="00441E57"/>
    <w:rsid w:val="00442664"/>
    <w:rsid w:val="004429EA"/>
    <w:rsid w:val="00442DD4"/>
    <w:rsid w:val="004436D9"/>
    <w:rsid w:val="0044632E"/>
    <w:rsid w:val="004475E2"/>
    <w:rsid w:val="00451C3C"/>
    <w:rsid w:val="0045354D"/>
    <w:rsid w:val="0045629D"/>
    <w:rsid w:val="004571BB"/>
    <w:rsid w:val="00460B67"/>
    <w:rsid w:val="00465EF3"/>
    <w:rsid w:val="00467F4E"/>
    <w:rsid w:val="004703C3"/>
    <w:rsid w:val="00471FCB"/>
    <w:rsid w:val="004743EF"/>
    <w:rsid w:val="00476E60"/>
    <w:rsid w:val="00477D40"/>
    <w:rsid w:val="00480B54"/>
    <w:rsid w:val="004814AB"/>
    <w:rsid w:val="00482A8F"/>
    <w:rsid w:val="00482BE2"/>
    <w:rsid w:val="00483AEA"/>
    <w:rsid w:val="00486286"/>
    <w:rsid w:val="0049197A"/>
    <w:rsid w:val="00491EB1"/>
    <w:rsid w:val="00495822"/>
    <w:rsid w:val="00495D41"/>
    <w:rsid w:val="00497BC8"/>
    <w:rsid w:val="00497F47"/>
    <w:rsid w:val="004A04B5"/>
    <w:rsid w:val="004A18BB"/>
    <w:rsid w:val="004A75FB"/>
    <w:rsid w:val="004B132B"/>
    <w:rsid w:val="004B3776"/>
    <w:rsid w:val="004B40D4"/>
    <w:rsid w:val="004B41A3"/>
    <w:rsid w:val="004B742B"/>
    <w:rsid w:val="004C3040"/>
    <w:rsid w:val="004C3F24"/>
    <w:rsid w:val="004C6FD3"/>
    <w:rsid w:val="004C7067"/>
    <w:rsid w:val="004C73BB"/>
    <w:rsid w:val="004D344F"/>
    <w:rsid w:val="004D3CC2"/>
    <w:rsid w:val="004D5FAC"/>
    <w:rsid w:val="004E1895"/>
    <w:rsid w:val="004E4C80"/>
    <w:rsid w:val="004E578E"/>
    <w:rsid w:val="004F35AA"/>
    <w:rsid w:val="004F485C"/>
    <w:rsid w:val="004F5E7D"/>
    <w:rsid w:val="00501018"/>
    <w:rsid w:val="005028BF"/>
    <w:rsid w:val="00503237"/>
    <w:rsid w:val="00503F3C"/>
    <w:rsid w:val="00504531"/>
    <w:rsid w:val="005072F0"/>
    <w:rsid w:val="00511051"/>
    <w:rsid w:val="00512E8B"/>
    <w:rsid w:val="0051337C"/>
    <w:rsid w:val="0051502E"/>
    <w:rsid w:val="005164BD"/>
    <w:rsid w:val="00516594"/>
    <w:rsid w:val="00520BB6"/>
    <w:rsid w:val="00521B69"/>
    <w:rsid w:val="00523738"/>
    <w:rsid w:val="005254A2"/>
    <w:rsid w:val="00527956"/>
    <w:rsid w:val="005307CE"/>
    <w:rsid w:val="0053476A"/>
    <w:rsid w:val="00535057"/>
    <w:rsid w:val="005369B0"/>
    <w:rsid w:val="00537264"/>
    <w:rsid w:val="00542DD5"/>
    <w:rsid w:val="00544F27"/>
    <w:rsid w:val="0055030A"/>
    <w:rsid w:val="00551193"/>
    <w:rsid w:val="005519A4"/>
    <w:rsid w:val="005522B1"/>
    <w:rsid w:val="00552537"/>
    <w:rsid w:val="00556737"/>
    <w:rsid w:val="00563CD8"/>
    <w:rsid w:val="005640F0"/>
    <w:rsid w:val="0057428F"/>
    <w:rsid w:val="00574E0B"/>
    <w:rsid w:val="00577BF2"/>
    <w:rsid w:val="005807F1"/>
    <w:rsid w:val="00580CEB"/>
    <w:rsid w:val="00583054"/>
    <w:rsid w:val="005865B1"/>
    <w:rsid w:val="00586789"/>
    <w:rsid w:val="00586B6C"/>
    <w:rsid w:val="0058753C"/>
    <w:rsid w:val="005945F0"/>
    <w:rsid w:val="00595670"/>
    <w:rsid w:val="005959FC"/>
    <w:rsid w:val="005962B4"/>
    <w:rsid w:val="00597931"/>
    <w:rsid w:val="005A17F6"/>
    <w:rsid w:val="005A1E37"/>
    <w:rsid w:val="005A2BFC"/>
    <w:rsid w:val="005A30D0"/>
    <w:rsid w:val="005A3E03"/>
    <w:rsid w:val="005A55AD"/>
    <w:rsid w:val="005A6DCD"/>
    <w:rsid w:val="005A746A"/>
    <w:rsid w:val="005B0CA0"/>
    <w:rsid w:val="005B376C"/>
    <w:rsid w:val="005B3F1C"/>
    <w:rsid w:val="005B5E43"/>
    <w:rsid w:val="005C059F"/>
    <w:rsid w:val="005C167D"/>
    <w:rsid w:val="005C2160"/>
    <w:rsid w:val="005C34F5"/>
    <w:rsid w:val="005C53BE"/>
    <w:rsid w:val="005E2BB4"/>
    <w:rsid w:val="005E35DA"/>
    <w:rsid w:val="005E3C8F"/>
    <w:rsid w:val="005F096C"/>
    <w:rsid w:val="005F31A6"/>
    <w:rsid w:val="005F7EC0"/>
    <w:rsid w:val="006029D9"/>
    <w:rsid w:val="00603121"/>
    <w:rsid w:val="00603594"/>
    <w:rsid w:val="00604A40"/>
    <w:rsid w:val="00605AE1"/>
    <w:rsid w:val="00611520"/>
    <w:rsid w:val="00614659"/>
    <w:rsid w:val="00614A81"/>
    <w:rsid w:val="00615586"/>
    <w:rsid w:val="00621FBF"/>
    <w:rsid w:val="00624D50"/>
    <w:rsid w:val="006253A8"/>
    <w:rsid w:val="006268C1"/>
    <w:rsid w:val="006276CD"/>
    <w:rsid w:val="006279B9"/>
    <w:rsid w:val="00627E67"/>
    <w:rsid w:val="006300A7"/>
    <w:rsid w:val="00630D7C"/>
    <w:rsid w:val="00635B9D"/>
    <w:rsid w:val="006416F4"/>
    <w:rsid w:val="00642117"/>
    <w:rsid w:val="00651A6C"/>
    <w:rsid w:val="006523AF"/>
    <w:rsid w:val="00653D59"/>
    <w:rsid w:val="006547B8"/>
    <w:rsid w:val="00655660"/>
    <w:rsid w:val="006579EA"/>
    <w:rsid w:val="00657A27"/>
    <w:rsid w:val="00661717"/>
    <w:rsid w:val="0066178D"/>
    <w:rsid w:val="00664390"/>
    <w:rsid w:val="006664A6"/>
    <w:rsid w:val="006664AF"/>
    <w:rsid w:val="006665AE"/>
    <w:rsid w:val="00666DE5"/>
    <w:rsid w:val="00666FBE"/>
    <w:rsid w:val="00674129"/>
    <w:rsid w:val="00674801"/>
    <w:rsid w:val="00676611"/>
    <w:rsid w:val="00680CFD"/>
    <w:rsid w:val="006840BA"/>
    <w:rsid w:val="00687D81"/>
    <w:rsid w:val="00690B9E"/>
    <w:rsid w:val="006927B2"/>
    <w:rsid w:val="00694E83"/>
    <w:rsid w:val="006956E1"/>
    <w:rsid w:val="00695FD1"/>
    <w:rsid w:val="006A17B8"/>
    <w:rsid w:val="006A465F"/>
    <w:rsid w:val="006A7AAF"/>
    <w:rsid w:val="006B0B26"/>
    <w:rsid w:val="006B4198"/>
    <w:rsid w:val="006B61A9"/>
    <w:rsid w:val="006C27CB"/>
    <w:rsid w:val="006D229E"/>
    <w:rsid w:val="006D4F73"/>
    <w:rsid w:val="006D5E3C"/>
    <w:rsid w:val="006D6671"/>
    <w:rsid w:val="006D7527"/>
    <w:rsid w:val="006E198F"/>
    <w:rsid w:val="006E3F9B"/>
    <w:rsid w:val="006E53CE"/>
    <w:rsid w:val="006E7D6E"/>
    <w:rsid w:val="006F22A5"/>
    <w:rsid w:val="00700178"/>
    <w:rsid w:val="00700929"/>
    <w:rsid w:val="0070176A"/>
    <w:rsid w:val="0070263D"/>
    <w:rsid w:val="00702A7C"/>
    <w:rsid w:val="00703A0D"/>
    <w:rsid w:val="00704C3D"/>
    <w:rsid w:val="00710B3E"/>
    <w:rsid w:val="00715D37"/>
    <w:rsid w:val="00717981"/>
    <w:rsid w:val="00720A82"/>
    <w:rsid w:val="00721848"/>
    <w:rsid w:val="00723C9C"/>
    <w:rsid w:val="00726938"/>
    <w:rsid w:val="007275D7"/>
    <w:rsid w:val="00730A43"/>
    <w:rsid w:val="00731269"/>
    <w:rsid w:val="00731BF2"/>
    <w:rsid w:val="00731F86"/>
    <w:rsid w:val="00734BB1"/>
    <w:rsid w:val="0073560E"/>
    <w:rsid w:val="00736043"/>
    <w:rsid w:val="007371EE"/>
    <w:rsid w:val="0074269F"/>
    <w:rsid w:val="007429C6"/>
    <w:rsid w:val="00746391"/>
    <w:rsid w:val="007477A4"/>
    <w:rsid w:val="00754341"/>
    <w:rsid w:val="00754632"/>
    <w:rsid w:val="00755044"/>
    <w:rsid w:val="0076072F"/>
    <w:rsid w:val="00761215"/>
    <w:rsid w:val="0076171D"/>
    <w:rsid w:val="007618C8"/>
    <w:rsid w:val="007624A6"/>
    <w:rsid w:val="007628F9"/>
    <w:rsid w:val="0077107B"/>
    <w:rsid w:val="00771081"/>
    <w:rsid w:val="0077346F"/>
    <w:rsid w:val="007739CB"/>
    <w:rsid w:val="00773DF8"/>
    <w:rsid w:val="0077443A"/>
    <w:rsid w:val="00776011"/>
    <w:rsid w:val="00780CAF"/>
    <w:rsid w:val="00780D86"/>
    <w:rsid w:val="00782CAD"/>
    <w:rsid w:val="007853E0"/>
    <w:rsid w:val="00787DD8"/>
    <w:rsid w:val="00791319"/>
    <w:rsid w:val="00796AEC"/>
    <w:rsid w:val="007A1216"/>
    <w:rsid w:val="007A34D5"/>
    <w:rsid w:val="007A36DB"/>
    <w:rsid w:val="007A5944"/>
    <w:rsid w:val="007A762F"/>
    <w:rsid w:val="007B185B"/>
    <w:rsid w:val="007B3A06"/>
    <w:rsid w:val="007B4EF7"/>
    <w:rsid w:val="007B74DF"/>
    <w:rsid w:val="007B7C36"/>
    <w:rsid w:val="007C061F"/>
    <w:rsid w:val="007C2DA9"/>
    <w:rsid w:val="007C5370"/>
    <w:rsid w:val="007C5CA4"/>
    <w:rsid w:val="007D0A85"/>
    <w:rsid w:val="007D48DF"/>
    <w:rsid w:val="007D5691"/>
    <w:rsid w:val="007D7C8F"/>
    <w:rsid w:val="007D7F72"/>
    <w:rsid w:val="007E0A44"/>
    <w:rsid w:val="007E0DDC"/>
    <w:rsid w:val="007E424A"/>
    <w:rsid w:val="007E60EC"/>
    <w:rsid w:val="007E731B"/>
    <w:rsid w:val="007F2D95"/>
    <w:rsid w:val="007F2F31"/>
    <w:rsid w:val="007F33DB"/>
    <w:rsid w:val="007F3A00"/>
    <w:rsid w:val="007F5CE9"/>
    <w:rsid w:val="00800E2E"/>
    <w:rsid w:val="00801232"/>
    <w:rsid w:val="008020FF"/>
    <w:rsid w:val="00804A2C"/>
    <w:rsid w:val="00805232"/>
    <w:rsid w:val="0080548C"/>
    <w:rsid w:val="00807E8F"/>
    <w:rsid w:val="008106E8"/>
    <w:rsid w:val="00812BF0"/>
    <w:rsid w:val="00815608"/>
    <w:rsid w:val="0081704C"/>
    <w:rsid w:val="008170C8"/>
    <w:rsid w:val="00823368"/>
    <w:rsid w:val="008256CD"/>
    <w:rsid w:val="00826E03"/>
    <w:rsid w:val="008411B0"/>
    <w:rsid w:val="008413DB"/>
    <w:rsid w:val="008476CC"/>
    <w:rsid w:val="00852437"/>
    <w:rsid w:val="008553BA"/>
    <w:rsid w:val="0085682F"/>
    <w:rsid w:val="008614F0"/>
    <w:rsid w:val="00863568"/>
    <w:rsid w:val="00864B99"/>
    <w:rsid w:val="00865C33"/>
    <w:rsid w:val="008716BE"/>
    <w:rsid w:val="00873BD4"/>
    <w:rsid w:val="00873F6C"/>
    <w:rsid w:val="00877E9A"/>
    <w:rsid w:val="00886A13"/>
    <w:rsid w:val="0089297A"/>
    <w:rsid w:val="0089738A"/>
    <w:rsid w:val="00897F66"/>
    <w:rsid w:val="008A02E2"/>
    <w:rsid w:val="008A3976"/>
    <w:rsid w:val="008A474C"/>
    <w:rsid w:val="008A4785"/>
    <w:rsid w:val="008A49D2"/>
    <w:rsid w:val="008A5260"/>
    <w:rsid w:val="008A7BDE"/>
    <w:rsid w:val="008B15EA"/>
    <w:rsid w:val="008B1D4B"/>
    <w:rsid w:val="008B2864"/>
    <w:rsid w:val="008B33C1"/>
    <w:rsid w:val="008B7D5D"/>
    <w:rsid w:val="008C107C"/>
    <w:rsid w:val="008C32A1"/>
    <w:rsid w:val="008C3972"/>
    <w:rsid w:val="008C6CAA"/>
    <w:rsid w:val="008D0E2F"/>
    <w:rsid w:val="008D60C7"/>
    <w:rsid w:val="008D7172"/>
    <w:rsid w:val="008D7D0A"/>
    <w:rsid w:val="008E358F"/>
    <w:rsid w:val="008E3DD8"/>
    <w:rsid w:val="008E4FC2"/>
    <w:rsid w:val="008E6A52"/>
    <w:rsid w:val="008F33C4"/>
    <w:rsid w:val="008F3ABC"/>
    <w:rsid w:val="008F52D3"/>
    <w:rsid w:val="008F77F8"/>
    <w:rsid w:val="009017D7"/>
    <w:rsid w:val="00902638"/>
    <w:rsid w:val="00906865"/>
    <w:rsid w:val="00914DCC"/>
    <w:rsid w:val="00915BB9"/>
    <w:rsid w:val="00920EC8"/>
    <w:rsid w:val="00923B3F"/>
    <w:rsid w:val="00924289"/>
    <w:rsid w:val="009269C4"/>
    <w:rsid w:val="0092757C"/>
    <w:rsid w:val="00930E5D"/>
    <w:rsid w:val="00932136"/>
    <w:rsid w:val="00932932"/>
    <w:rsid w:val="00932E4C"/>
    <w:rsid w:val="00935379"/>
    <w:rsid w:val="00937345"/>
    <w:rsid w:val="009376DF"/>
    <w:rsid w:val="00940649"/>
    <w:rsid w:val="0094119E"/>
    <w:rsid w:val="009423E2"/>
    <w:rsid w:val="00942E09"/>
    <w:rsid w:val="00942F21"/>
    <w:rsid w:val="00943C04"/>
    <w:rsid w:val="00943F7C"/>
    <w:rsid w:val="00943F8A"/>
    <w:rsid w:val="00946173"/>
    <w:rsid w:val="009469D7"/>
    <w:rsid w:val="009470C2"/>
    <w:rsid w:val="009476DF"/>
    <w:rsid w:val="00952E92"/>
    <w:rsid w:val="009538AA"/>
    <w:rsid w:val="009573CE"/>
    <w:rsid w:val="00960016"/>
    <w:rsid w:val="00960678"/>
    <w:rsid w:val="00960C49"/>
    <w:rsid w:val="00961240"/>
    <w:rsid w:val="009613CA"/>
    <w:rsid w:val="009666E7"/>
    <w:rsid w:val="00966738"/>
    <w:rsid w:val="00973CB4"/>
    <w:rsid w:val="00973CF3"/>
    <w:rsid w:val="00973F60"/>
    <w:rsid w:val="00975B2B"/>
    <w:rsid w:val="00975C14"/>
    <w:rsid w:val="00975C6B"/>
    <w:rsid w:val="009813D8"/>
    <w:rsid w:val="00985159"/>
    <w:rsid w:val="0099260D"/>
    <w:rsid w:val="00993E46"/>
    <w:rsid w:val="009A0D4C"/>
    <w:rsid w:val="009A16B4"/>
    <w:rsid w:val="009A22CF"/>
    <w:rsid w:val="009A4ACA"/>
    <w:rsid w:val="009A557F"/>
    <w:rsid w:val="009B0954"/>
    <w:rsid w:val="009B1769"/>
    <w:rsid w:val="009B782C"/>
    <w:rsid w:val="009C19A1"/>
    <w:rsid w:val="009C42A7"/>
    <w:rsid w:val="009C6694"/>
    <w:rsid w:val="009C67B0"/>
    <w:rsid w:val="009C7BDF"/>
    <w:rsid w:val="009D1A9E"/>
    <w:rsid w:val="009D1FB7"/>
    <w:rsid w:val="009D26B9"/>
    <w:rsid w:val="009D3158"/>
    <w:rsid w:val="009D4A53"/>
    <w:rsid w:val="009D5D3D"/>
    <w:rsid w:val="009D6445"/>
    <w:rsid w:val="009E0CF2"/>
    <w:rsid w:val="009E2FDC"/>
    <w:rsid w:val="009E386F"/>
    <w:rsid w:val="009E3E1A"/>
    <w:rsid w:val="009E572B"/>
    <w:rsid w:val="009F3E6A"/>
    <w:rsid w:val="009F4F70"/>
    <w:rsid w:val="00A01A51"/>
    <w:rsid w:val="00A01AC4"/>
    <w:rsid w:val="00A06EAD"/>
    <w:rsid w:val="00A105FA"/>
    <w:rsid w:val="00A109F5"/>
    <w:rsid w:val="00A114D3"/>
    <w:rsid w:val="00A12E0E"/>
    <w:rsid w:val="00A145C8"/>
    <w:rsid w:val="00A151A6"/>
    <w:rsid w:val="00A15A16"/>
    <w:rsid w:val="00A163AB"/>
    <w:rsid w:val="00A20A0E"/>
    <w:rsid w:val="00A228ED"/>
    <w:rsid w:val="00A22C04"/>
    <w:rsid w:val="00A23322"/>
    <w:rsid w:val="00A251F2"/>
    <w:rsid w:val="00A2592F"/>
    <w:rsid w:val="00A31F6C"/>
    <w:rsid w:val="00A32011"/>
    <w:rsid w:val="00A34591"/>
    <w:rsid w:val="00A35051"/>
    <w:rsid w:val="00A35B88"/>
    <w:rsid w:val="00A37786"/>
    <w:rsid w:val="00A412F0"/>
    <w:rsid w:val="00A43DA0"/>
    <w:rsid w:val="00A44E8B"/>
    <w:rsid w:val="00A47687"/>
    <w:rsid w:val="00A514F4"/>
    <w:rsid w:val="00A52436"/>
    <w:rsid w:val="00A5245E"/>
    <w:rsid w:val="00A535B6"/>
    <w:rsid w:val="00A5519D"/>
    <w:rsid w:val="00A6091E"/>
    <w:rsid w:val="00A62904"/>
    <w:rsid w:val="00A62D5E"/>
    <w:rsid w:val="00A63573"/>
    <w:rsid w:val="00A640CE"/>
    <w:rsid w:val="00A678CB"/>
    <w:rsid w:val="00A67E4D"/>
    <w:rsid w:val="00A72FB6"/>
    <w:rsid w:val="00A743C8"/>
    <w:rsid w:val="00A74446"/>
    <w:rsid w:val="00A75273"/>
    <w:rsid w:val="00A753B2"/>
    <w:rsid w:val="00A756CE"/>
    <w:rsid w:val="00A75EE2"/>
    <w:rsid w:val="00A76C88"/>
    <w:rsid w:val="00A80496"/>
    <w:rsid w:val="00A826E6"/>
    <w:rsid w:val="00A857C9"/>
    <w:rsid w:val="00A86369"/>
    <w:rsid w:val="00A97682"/>
    <w:rsid w:val="00AA0CEF"/>
    <w:rsid w:val="00AA0DD6"/>
    <w:rsid w:val="00AA145D"/>
    <w:rsid w:val="00AA46DA"/>
    <w:rsid w:val="00AA56F3"/>
    <w:rsid w:val="00AA74E8"/>
    <w:rsid w:val="00AB046F"/>
    <w:rsid w:val="00AB2970"/>
    <w:rsid w:val="00AB313B"/>
    <w:rsid w:val="00AB3DAD"/>
    <w:rsid w:val="00AB40BD"/>
    <w:rsid w:val="00AB415A"/>
    <w:rsid w:val="00AC2EFB"/>
    <w:rsid w:val="00AC596D"/>
    <w:rsid w:val="00AC70CA"/>
    <w:rsid w:val="00AC748A"/>
    <w:rsid w:val="00AD0622"/>
    <w:rsid w:val="00AD6188"/>
    <w:rsid w:val="00AD6428"/>
    <w:rsid w:val="00AE1364"/>
    <w:rsid w:val="00AE5FF8"/>
    <w:rsid w:val="00AE72A5"/>
    <w:rsid w:val="00AF28F7"/>
    <w:rsid w:val="00AF701A"/>
    <w:rsid w:val="00AF70BA"/>
    <w:rsid w:val="00AF7CB5"/>
    <w:rsid w:val="00B00007"/>
    <w:rsid w:val="00B00599"/>
    <w:rsid w:val="00B016A0"/>
    <w:rsid w:val="00B02BDC"/>
    <w:rsid w:val="00B04953"/>
    <w:rsid w:val="00B0507E"/>
    <w:rsid w:val="00B05BA3"/>
    <w:rsid w:val="00B06C16"/>
    <w:rsid w:val="00B06CF3"/>
    <w:rsid w:val="00B071A2"/>
    <w:rsid w:val="00B0782D"/>
    <w:rsid w:val="00B07E18"/>
    <w:rsid w:val="00B07E9C"/>
    <w:rsid w:val="00B1160B"/>
    <w:rsid w:val="00B121F9"/>
    <w:rsid w:val="00B15527"/>
    <w:rsid w:val="00B17071"/>
    <w:rsid w:val="00B32031"/>
    <w:rsid w:val="00B32D63"/>
    <w:rsid w:val="00B36996"/>
    <w:rsid w:val="00B40246"/>
    <w:rsid w:val="00B42AF2"/>
    <w:rsid w:val="00B43823"/>
    <w:rsid w:val="00B43AAB"/>
    <w:rsid w:val="00B46DD0"/>
    <w:rsid w:val="00B50A94"/>
    <w:rsid w:val="00B50F58"/>
    <w:rsid w:val="00B56B29"/>
    <w:rsid w:val="00B60763"/>
    <w:rsid w:val="00B62825"/>
    <w:rsid w:val="00B64DD0"/>
    <w:rsid w:val="00B67A96"/>
    <w:rsid w:val="00B7284A"/>
    <w:rsid w:val="00B73571"/>
    <w:rsid w:val="00B74368"/>
    <w:rsid w:val="00B75163"/>
    <w:rsid w:val="00B75D0B"/>
    <w:rsid w:val="00B75F51"/>
    <w:rsid w:val="00B77F76"/>
    <w:rsid w:val="00B8035B"/>
    <w:rsid w:val="00B8149E"/>
    <w:rsid w:val="00B82A2B"/>
    <w:rsid w:val="00B82EA3"/>
    <w:rsid w:val="00B82FEF"/>
    <w:rsid w:val="00B832FC"/>
    <w:rsid w:val="00B875E8"/>
    <w:rsid w:val="00B9001C"/>
    <w:rsid w:val="00B91E35"/>
    <w:rsid w:val="00B93739"/>
    <w:rsid w:val="00B93BF4"/>
    <w:rsid w:val="00B94BD0"/>
    <w:rsid w:val="00B974C8"/>
    <w:rsid w:val="00BA35FC"/>
    <w:rsid w:val="00BA45AC"/>
    <w:rsid w:val="00BA52BA"/>
    <w:rsid w:val="00BA564B"/>
    <w:rsid w:val="00BB1848"/>
    <w:rsid w:val="00BB2704"/>
    <w:rsid w:val="00BB465D"/>
    <w:rsid w:val="00BB60EB"/>
    <w:rsid w:val="00BB77A1"/>
    <w:rsid w:val="00BB7983"/>
    <w:rsid w:val="00BC05A3"/>
    <w:rsid w:val="00BC2895"/>
    <w:rsid w:val="00BC2B14"/>
    <w:rsid w:val="00BC6742"/>
    <w:rsid w:val="00BD028B"/>
    <w:rsid w:val="00BD05BD"/>
    <w:rsid w:val="00BD3396"/>
    <w:rsid w:val="00BD5EB1"/>
    <w:rsid w:val="00BD69D8"/>
    <w:rsid w:val="00BD79BA"/>
    <w:rsid w:val="00BD7BA5"/>
    <w:rsid w:val="00BE0600"/>
    <w:rsid w:val="00BE1105"/>
    <w:rsid w:val="00BE14A6"/>
    <w:rsid w:val="00BE1C8E"/>
    <w:rsid w:val="00BE25FB"/>
    <w:rsid w:val="00BE297A"/>
    <w:rsid w:val="00BE4802"/>
    <w:rsid w:val="00BF0D60"/>
    <w:rsid w:val="00BF25CB"/>
    <w:rsid w:val="00BF57B6"/>
    <w:rsid w:val="00BF7730"/>
    <w:rsid w:val="00C071C3"/>
    <w:rsid w:val="00C075A3"/>
    <w:rsid w:val="00C10A3B"/>
    <w:rsid w:val="00C11618"/>
    <w:rsid w:val="00C1183D"/>
    <w:rsid w:val="00C119F2"/>
    <w:rsid w:val="00C14228"/>
    <w:rsid w:val="00C14FB2"/>
    <w:rsid w:val="00C23049"/>
    <w:rsid w:val="00C26088"/>
    <w:rsid w:val="00C267CA"/>
    <w:rsid w:val="00C30E43"/>
    <w:rsid w:val="00C3141E"/>
    <w:rsid w:val="00C32CD3"/>
    <w:rsid w:val="00C332F6"/>
    <w:rsid w:val="00C401C9"/>
    <w:rsid w:val="00C419FF"/>
    <w:rsid w:val="00C42825"/>
    <w:rsid w:val="00C43546"/>
    <w:rsid w:val="00C44F80"/>
    <w:rsid w:val="00C45B7A"/>
    <w:rsid w:val="00C51032"/>
    <w:rsid w:val="00C51E4C"/>
    <w:rsid w:val="00C52C09"/>
    <w:rsid w:val="00C54574"/>
    <w:rsid w:val="00C54596"/>
    <w:rsid w:val="00C56BCB"/>
    <w:rsid w:val="00C5787D"/>
    <w:rsid w:val="00C60E35"/>
    <w:rsid w:val="00C62C0C"/>
    <w:rsid w:val="00C64AB5"/>
    <w:rsid w:val="00C708E8"/>
    <w:rsid w:val="00C7200A"/>
    <w:rsid w:val="00C74D82"/>
    <w:rsid w:val="00C76EAA"/>
    <w:rsid w:val="00C770AB"/>
    <w:rsid w:val="00C776AA"/>
    <w:rsid w:val="00C8009D"/>
    <w:rsid w:val="00C81F9C"/>
    <w:rsid w:val="00C82EE8"/>
    <w:rsid w:val="00C83892"/>
    <w:rsid w:val="00C8500F"/>
    <w:rsid w:val="00C850C2"/>
    <w:rsid w:val="00C85D43"/>
    <w:rsid w:val="00C870E4"/>
    <w:rsid w:val="00C91C15"/>
    <w:rsid w:val="00C942AD"/>
    <w:rsid w:val="00C9502C"/>
    <w:rsid w:val="00C95061"/>
    <w:rsid w:val="00C95F60"/>
    <w:rsid w:val="00C965F8"/>
    <w:rsid w:val="00CA2C15"/>
    <w:rsid w:val="00CA535E"/>
    <w:rsid w:val="00CA5C12"/>
    <w:rsid w:val="00CA6964"/>
    <w:rsid w:val="00CA6D37"/>
    <w:rsid w:val="00CB05EC"/>
    <w:rsid w:val="00CB2377"/>
    <w:rsid w:val="00CB3D25"/>
    <w:rsid w:val="00CB3E48"/>
    <w:rsid w:val="00CB434D"/>
    <w:rsid w:val="00CB5137"/>
    <w:rsid w:val="00CB5313"/>
    <w:rsid w:val="00CB688C"/>
    <w:rsid w:val="00CB78E2"/>
    <w:rsid w:val="00CC021A"/>
    <w:rsid w:val="00CC06A8"/>
    <w:rsid w:val="00CC278A"/>
    <w:rsid w:val="00CC2CC4"/>
    <w:rsid w:val="00CC7226"/>
    <w:rsid w:val="00CD2721"/>
    <w:rsid w:val="00CD316F"/>
    <w:rsid w:val="00CD3886"/>
    <w:rsid w:val="00CD4493"/>
    <w:rsid w:val="00CD51E6"/>
    <w:rsid w:val="00CD5942"/>
    <w:rsid w:val="00CD5F03"/>
    <w:rsid w:val="00CD71D9"/>
    <w:rsid w:val="00CE05A1"/>
    <w:rsid w:val="00CE0D5A"/>
    <w:rsid w:val="00CE112E"/>
    <w:rsid w:val="00CE1FE1"/>
    <w:rsid w:val="00CE33D6"/>
    <w:rsid w:val="00CE53DB"/>
    <w:rsid w:val="00CE6EB7"/>
    <w:rsid w:val="00CF161E"/>
    <w:rsid w:val="00CF63A4"/>
    <w:rsid w:val="00CF7B83"/>
    <w:rsid w:val="00D00B12"/>
    <w:rsid w:val="00D0253F"/>
    <w:rsid w:val="00D03043"/>
    <w:rsid w:val="00D10C32"/>
    <w:rsid w:val="00D12405"/>
    <w:rsid w:val="00D1393B"/>
    <w:rsid w:val="00D14848"/>
    <w:rsid w:val="00D153BC"/>
    <w:rsid w:val="00D15A95"/>
    <w:rsid w:val="00D15E32"/>
    <w:rsid w:val="00D202FF"/>
    <w:rsid w:val="00D20E74"/>
    <w:rsid w:val="00D22379"/>
    <w:rsid w:val="00D2259B"/>
    <w:rsid w:val="00D233B6"/>
    <w:rsid w:val="00D2647B"/>
    <w:rsid w:val="00D3158E"/>
    <w:rsid w:val="00D33BEE"/>
    <w:rsid w:val="00D37AA0"/>
    <w:rsid w:val="00D4513D"/>
    <w:rsid w:val="00D46AA9"/>
    <w:rsid w:val="00D50434"/>
    <w:rsid w:val="00D50E52"/>
    <w:rsid w:val="00D52473"/>
    <w:rsid w:val="00D547B7"/>
    <w:rsid w:val="00D55873"/>
    <w:rsid w:val="00D571FC"/>
    <w:rsid w:val="00D5762D"/>
    <w:rsid w:val="00D57813"/>
    <w:rsid w:val="00D60412"/>
    <w:rsid w:val="00D62625"/>
    <w:rsid w:val="00D62ECD"/>
    <w:rsid w:val="00D64540"/>
    <w:rsid w:val="00D65932"/>
    <w:rsid w:val="00D667C4"/>
    <w:rsid w:val="00D67106"/>
    <w:rsid w:val="00D74A4C"/>
    <w:rsid w:val="00D7572C"/>
    <w:rsid w:val="00D765E3"/>
    <w:rsid w:val="00D82566"/>
    <w:rsid w:val="00D8276E"/>
    <w:rsid w:val="00D83BEA"/>
    <w:rsid w:val="00D83E41"/>
    <w:rsid w:val="00D852B6"/>
    <w:rsid w:val="00D86017"/>
    <w:rsid w:val="00D87186"/>
    <w:rsid w:val="00D9139F"/>
    <w:rsid w:val="00D949EF"/>
    <w:rsid w:val="00D94D29"/>
    <w:rsid w:val="00D956A0"/>
    <w:rsid w:val="00D95FFF"/>
    <w:rsid w:val="00D96C66"/>
    <w:rsid w:val="00DA0D70"/>
    <w:rsid w:val="00DA58A1"/>
    <w:rsid w:val="00DA67CD"/>
    <w:rsid w:val="00DB2E7D"/>
    <w:rsid w:val="00DB491A"/>
    <w:rsid w:val="00DB6871"/>
    <w:rsid w:val="00DC777A"/>
    <w:rsid w:val="00DD0D9E"/>
    <w:rsid w:val="00DD1DC7"/>
    <w:rsid w:val="00DD6B63"/>
    <w:rsid w:val="00DE3B7A"/>
    <w:rsid w:val="00DE3C4F"/>
    <w:rsid w:val="00DE566D"/>
    <w:rsid w:val="00DE6421"/>
    <w:rsid w:val="00DF0224"/>
    <w:rsid w:val="00DF0602"/>
    <w:rsid w:val="00DF2BA6"/>
    <w:rsid w:val="00DF3661"/>
    <w:rsid w:val="00E01897"/>
    <w:rsid w:val="00E059D0"/>
    <w:rsid w:val="00E11D63"/>
    <w:rsid w:val="00E12E03"/>
    <w:rsid w:val="00E14095"/>
    <w:rsid w:val="00E165DB"/>
    <w:rsid w:val="00E178A4"/>
    <w:rsid w:val="00E179B1"/>
    <w:rsid w:val="00E21853"/>
    <w:rsid w:val="00E23320"/>
    <w:rsid w:val="00E240F3"/>
    <w:rsid w:val="00E2444A"/>
    <w:rsid w:val="00E27BD0"/>
    <w:rsid w:val="00E30A44"/>
    <w:rsid w:val="00E31169"/>
    <w:rsid w:val="00E3118D"/>
    <w:rsid w:val="00E31FED"/>
    <w:rsid w:val="00E32F76"/>
    <w:rsid w:val="00E34C6E"/>
    <w:rsid w:val="00E36B98"/>
    <w:rsid w:val="00E41C57"/>
    <w:rsid w:val="00E453B9"/>
    <w:rsid w:val="00E46181"/>
    <w:rsid w:val="00E46F53"/>
    <w:rsid w:val="00E474CF"/>
    <w:rsid w:val="00E51D9A"/>
    <w:rsid w:val="00E57627"/>
    <w:rsid w:val="00E5779B"/>
    <w:rsid w:val="00E57A74"/>
    <w:rsid w:val="00E636C2"/>
    <w:rsid w:val="00E63BED"/>
    <w:rsid w:val="00E6509D"/>
    <w:rsid w:val="00E71BE4"/>
    <w:rsid w:val="00E71D11"/>
    <w:rsid w:val="00E72F38"/>
    <w:rsid w:val="00E7471B"/>
    <w:rsid w:val="00E774B8"/>
    <w:rsid w:val="00E778FD"/>
    <w:rsid w:val="00E80F9F"/>
    <w:rsid w:val="00E83A95"/>
    <w:rsid w:val="00E8659D"/>
    <w:rsid w:val="00E90C93"/>
    <w:rsid w:val="00E90E61"/>
    <w:rsid w:val="00E920EE"/>
    <w:rsid w:val="00E92670"/>
    <w:rsid w:val="00E9575F"/>
    <w:rsid w:val="00E95E0D"/>
    <w:rsid w:val="00EA77BD"/>
    <w:rsid w:val="00EB021C"/>
    <w:rsid w:val="00EB1BF2"/>
    <w:rsid w:val="00EB1EE1"/>
    <w:rsid w:val="00EB6FEF"/>
    <w:rsid w:val="00EC0967"/>
    <w:rsid w:val="00EC38C1"/>
    <w:rsid w:val="00EC45C2"/>
    <w:rsid w:val="00EC4AF6"/>
    <w:rsid w:val="00EC5E35"/>
    <w:rsid w:val="00EC76F2"/>
    <w:rsid w:val="00ED2F7D"/>
    <w:rsid w:val="00ED3290"/>
    <w:rsid w:val="00ED52C8"/>
    <w:rsid w:val="00ED55E4"/>
    <w:rsid w:val="00EE0141"/>
    <w:rsid w:val="00EE13EE"/>
    <w:rsid w:val="00EE1AE6"/>
    <w:rsid w:val="00EE3B19"/>
    <w:rsid w:val="00EE55A8"/>
    <w:rsid w:val="00EF5E12"/>
    <w:rsid w:val="00F01AAC"/>
    <w:rsid w:val="00F10C07"/>
    <w:rsid w:val="00F161BB"/>
    <w:rsid w:val="00F1732B"/>
    <w:rsid w:val="00F20B04"/>
    <w:rsid w:val="00F20DE6"/>
    <w:rsid w:val="00F219CC"/>
    <w:rsid w:val="00F229A7"/>
    <w:rsid w:val="00F25C54"/>
    <w:rsid w:val="00F260A0"/>
    <w:rsid w:val="00F301AB"/>
    <w:rsid w:val="00F33133"/>
    <w:rsid w:val="00F36CAB"/>
    <w:rsid w:val="00F37AFE"/>
    <w:rsid w:val="00F453B9"/>
    <w:rsid w:val="00F475B2"/>
    <w:rsid w:val="00F51C7A"/>
    <w:rsid w:val="00F533B4"/>
    <w:rsid w:val="00F55DE5"/>
    <w:rsid w:val="00F562DF"/>
    <w:rsid w:val="00F706C7"/>
    <w:rsid w:val="00F76A06"/>
    <w:rsid w:val="00F77B04"/>
    <w:rsid w:val="00F85533"/>
    <w:rsid w:val="00F879BC"/>
    <w:rsid w:val="00F9049F"/>
    <w:rsid w:val="00F90836"/>
    <w:rsid w:val="00F90B04"/>
    <w:rsid w:val="00F92099"/>
    <w:rsid w:val="00F95E19"/>
    <w:rsid w:val="00FA11B8"/>
    <w:rsid w:val="00FA2198"/>
    <w:rsid w:val="00FA5417"/>
    <w:rsid w:val="00FA5A99"/>
    <w:rsid w:val="00FA7BF0"/>
    <w:rsid w:val="00FB15D7"/>
    <w:rsid w:val="00FB1984"/>
    <w:rsid w:val="00FB3716"/>
    <w:rsid w:val="00FB4274"/>
    <w:rsid w:val="00FB50A6"/>
    <w:rsid w:val="00FB53F3"/>
    <w:rsid w:val="00FB66E9"/>
    <w:rsid w:val="00FB755F"/>
    <w:rsid w:val="00FC1381"/>
    <w:rsid w:val="00FC24A7"/>
    <w:rsid w:val="00FC2EF2"/>
    <w:rsid w:val="00FC3608"/>
    <w:rsid w:val="00FC644F"/>
    <w:rsid w:val="00FC7A19"/>
    <w:rsid w:val="00FD06A8"/>
    <w:rsid w:val="00FD0CDF"/>
    <w:rsid w:val="00FD2B64"/>
    <w:rsid w:val="00FD3ACC"/>
    <w:rsid w:val="00FD3F6D"/>
    <w:rsid w:val="00FD422A"/>
    <w:rsid w:val="00FD5104"/>
    <w:rsid w:val="00FE197A"/>
    <w:rsid w:val="00FE323E"/>
    <w:rsid w:val="00FE39BE"/>
    <w:rsid w:val="00FE5110"/>
    <w:rsid w:val="00FE62F8"/>
    <w:rsid w:val="00FE680A"/>
    <w:rsid w:val="00FE71B1"/>
    <w:rsid w:val="00FE7E5C"/>
    <w:rsid w:val="00FF2014"/>
    <w:rsid w:val="00FF7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C843ABE"/>
  <w15:docId w15:val="{2C1D0C04-60DC-4A25-9845-7EB89B0158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0" w:unhideWhenUsed="1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77F76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jc w:val="center"/>
      <w:outlineLvl w:val="0"/>
    </w:pPr>
    <w:rPr>
      <w:rFonts w:ascii="Arial" w:hAnsi="Arial" w:cs="Arial"/>
      <w:b/>
    </w:rPr>
  </w:style>
  <w:style w:type="paragraph" w:styleId="Nagwek2">
    <w:name w:val="heading 2"/>
    <w:basedOn w:val="Normalny"/>
    <w:next w:val="Normalny"/>
    <w:qFormat/>
    <w:pPr>
      <w:keepNext/>
      <w:tabs>
        <w:tab w:val="left" w:pos="6120"/>
      </w:tabs>
      <w:ind w:left="360"/>
      <w:jc w:val="center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nhideWhenUsed/>
    <w:qFormat/>
    <w:rsid w:val="00635B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4">
    <w:name w:val="heading 4"/>
    <w:basedOn w:val="Normalny"/>
    <w:next w:val="Normalny"/>
    <w:qFormat/>
    <w:pPr>
      <w:keepNext/>
      <w:jc w:val="both"/>
      <w:outlineLvl w:val="3"/>
    </w:pPr>
    <w:rPr>
      <w:rFonts w:ascii="Tahoma" w:hAnsi="Tahoma"/>
      <w:i/>
      <w:sz w:val="20"/>
      <w:szCs w:val="2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E4C95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qFormat/>
    <w:pPr>
      <w:keepNext/>
      <w:outlineLvl w:val="6"/>
    </w:pPr>
    <w:rPr>
      <w:rFonts w:ascii="Garamond" w:hAnsi="Garamond"/>
      <w:b/>
      <w:sz w:val="36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pPr>
      <w:tabs>
        <w:tab w:val="center" w:pos="4536"/>
        <w:tab w:val="right" w:pos="9072"/>
      </w:tabs>
    </w:pPr>
    <w:rPr>
      <w:lang w:val="x-none" w:eastAsia="x-none"/>
    </w:r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styleId="Tekstpodstawowy2">
    <w:name w:val="Body Text 2"/>
    <w:basedOn w:val="Normalny"/>
    <w:semiHidden/>
    <w:rPr>
      <w:szCs w:val="20"/>
    </w:rPr>
  </w:style>
  <w:style w:type="character" w:styleId="Numerstrony">
    <w:name w:val="page number"/>
    <w:basedOn w:val="Domylnaczcionkaakapitu"/>
    <w:semiHidden/>
  </w:style>
  <w:style w:type="paragraph" w:styleId="Tekstpodstawowywcity">
    <w:name w:val="Body Text Indent"/>
    <w:basedOn w:val="Normalny"/>
    <w:link w:val="TekstpodstawowywcityZnak"/>
    <w:semiHidden/>
    <w:pPr>
      <w:ind w:left="1407"/>
      <w:jc w:val="both"/>
    </w:pPr>
    <w:rPr>
      <w:b/>
      <w:szCs w:val="20"/>
      <w:lang w:val="x-none" w:eastAsia="x-none"/>
    </w:rPr>
  </w:style>
  <w:style w:type="paragraph" w:styleId="Tekstpodstawowy">
    <w:name w:val="Body Text"/>
    <w:basedOn w:val="Normalny"/>
    <w:link w:val="TekstpodstawowyZnak"/>
    <w:semiHidden/>
    <w:pPr>
      <w:jc w:val="both"/>
    </w:pPr>
    <w:rPr>
      <w:bCs/>
      <w:lang w:val="x-none" w:eastAsia="x-none"/>
    </w:rPr>
  </w:style>
  <w:style w:type="paragraph" w:styleId="Tekstpodstawowywcity3">
    <w:name w:val="Body Text Indent 3"/>
    <w:basedOn w:val="Normalny"/>
    <w:semiHidden/>
    <w:pPr>
      <w:spacing w:after="120"/>
      <w:ind w:left="283"/>
    </w:pPr>
    <w:rPr>
      <w:sz w:val="16"/>
      <w:szCs w:val="16"/>
    </w:rPr>
  </w:style>
  <w:style w:type="paragraph" w:styleId="Tekstpodstawowy3">
    <w:name w:val="Body Text 3"/>
    <w:basedOn w:val="Normalny"/>
    <w:link w:val="Tekstpodstawowy3Znak"/>
    <w:semiHidden/>
    <w:pPr>
      <w:jc w:val="center"/>
    </w:pPr>
    <w:rPr>
      <w:rFonts w:ascii="Arial" w:hAnsi="Arial" w:cs="Arial"/>
      <w:i/>
      <w:szCs w:val="22"/>
    </w:rPr>
  </w:style>
  <w:style w:type="paragraph" w:styleId="Tytu">
    <w:name w:val="Title"/>
    <w:basedOn w:val="Normalny"/>
    <w:next w:val="Podtytu"/>
    <w:qFormat/>
    <w:pPr>
      <w:spacing w:after="120"/>
      <w:jc w:val="center"/>
    </w:pPr>
    <w:rPr>
      <w:b/>
      <w:bCs/>
      <w:caps/>
      <w:kern w:val="28"/>
      <w:sz w:val="32"/>
      <w:szCs w:val="32"/>
      <w:lang w:val="fr-FR" w:eastAsia="en-US"/>
    </w:rPr>
  </w:style>
  <w:style w:type="paragraph" w:styleId="Podtytu">
    <w:name w:val="Subtitle"/>
    <w:basedOn w:val="Normalny"/>
    <w:qFormat/>
    <w:pPr>
      <w:spacing w:after="60"/>
      <w:jc w:val="center"/>
      <w:outlineLvl w:val="1"/>
    </w:pPr>
    <w:rPr>
      <w:rFonts w:ascii="Arial" w:hAnsi="Arial" w:cs="Arial"/>
    </w:rPr>
  </w:style>
  <w:style w:type="paragraph" w:styleId="Tekstdymka">
    <w:name w:val="Balloon Text"/>
    <w:basedOn w:val="Normalny"/>
    <w:link w:val="TekstdymkaZnak"/>
    <w:uiPriority w:val="99"/>
    <w:semiHidden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pPr>
      <w:spacing w:before="100" w:beforeAutospacing="1" w:after="100" w:afterAutospacing="1"/>
    </w:pPr>
  </w:style>
  <w:style w:type="paragraph" w:customStyle="1" w:styleId="xl68">
    <w:name w:val="xl68"/>
    <w:basedOn w:val="Normalny"/>
    <w:pPr>
      <w:spacing w:before="100" w:after="100"/>
    </w:pPr>
    <w:rPr>
      <w:rFonts w:ascii="Arial Unicode MS" w:eastAsia="Arial Unicode MS" w:hAnsi="Arial Unicode MS"/>
      <w:szCs w:val="20"/>
    </w:rPr>
  </w:style>
  <w:style w:type="character" w:customStyle="1" w:styleId="ZnakZnak">
    <w:name w:val="Znak Znak"/>
    <w:semiHidden/>
    <w:rPr>
      <w:sz w:val="24"/>
      <w:szCs w:val="24"/>
    </w:rPr>
  </w:style>
  <w:style w:type="character" w:customStyle="1" w:styleId="Nagwek5Znak">
    <w:name w:val="Nagłówek 5 Znak"/>
    <w:link w:val="Nagwek5"/>
    <w:uiPriority w:val="9"/>
    <w:semiHidden/>
    <w:rsid w:val="000E4C95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typowy">
    <w:name w:val="typowy"/>
    <w:basedOn w:val="Normalny"/>
    <w:rsid w:val="003533EA"/>
    <w:pPr>
      <w:spacing w:line="360" w:lineRule="atLeast"/>
      <w:ind w:firstLine="709"/>
      <w:jc w:val="both"/>
    </w:pPr>
    <w:rPr>
      <w:rFonts w:ascii="Arial" w:hAnsi="Arial" w:cs="Arial"/>
      <w:szCs w:val="20"/>
    </w:rPr>
  </w:style>
  <w:style w:type="paragraph" w:customStyle="1" w:styleId="adres">
    <w:name w:val="adres"/>
    <w:basedOn w:val="Normalny"/>
    <w:rsid w:val="003533EA"/>
    <w:pPr>
      <w:spacing w:line="280" w:lineRule="exact"/>
    </w:pPr>
    <w:rPr>
      <w:rFonts w:ascii="Arial" w:hAnsi="Arial"/>
      <w:sz w:val="20"/>
      <w:szCs w:val="20"/>
    </w:rPr>
  </w:style>
  <w:style w:type="character" w:customStyle="1" w:styleId="Administrator">
    <w:name w:val="Administrator"/>
    <w:semiHidden/>
    <w:rsid w:val="003533EA"/>
    <w:rPr>
      <w:rFonts w:ascii="Arial" w:hAnsi="Arial" w:cs="Arial"/>
      <w:color w:val="000080"/>
      <w:sz w:val="20"/>
      <w:szCs w:val="20"/>
    </w:rPr>
  </w:style>
  <w:style w:type="character" w:customStyle="1" w:styleId="TekstpodstawowyZnak">
    <w:name w:val="Tekst podstawowy Znak"/>
    <w:link w:val="Tekstpodstawowy"/>
    <w:semiHidden/>
    <w:rsid w:val="00B43823"/>
    <w:rPr>
      <w:bCs/>
      <w:sz w:val="24"/>
      <w:szCs w:val="24"/>
    </w:rPr>
  </w:style>
  <w:style w:type="character" w:customStyle="1" w:styleId="NagwekZnak">
    <w:name w:val="Nagłówek Znak"/>
    <w:link w:val="Nagwek"/>
    <w:uiPriority w:val="99"/>
    <w:rsid w:val="00B43823"/>
    <w:rPr>
      <w:sz w:val="24"/>
      <w:szCs w:val="24"/>
    </w:rPr>
  </w:style>
  <w:style w:type="character" w:customStyle="1" w:styleId="TekstpodstawowywcityZnak">
    <w:name w:val="Tekst podstawowy wcięty Znak"/>
    <w:link w:val="Tekstpodstawowywcity"/>
    <w:semiHidden/>
    <w:rsid w:val="00296853"/>
    <w:rPr>
      <w:b/>
      <w:sz w:val="24"/>
    </w:rPr>
  </w:style>
  <w:style w:type="paragraph" w:styleId="Akapitzlist">
    <w:name w:val="List Paragraph"/>
    <w:aliases w:val="lp1,Preambuła,Bullet Number,Body MS Bullet,List Paragraph1,List Paragraph2,ISCG Numerowanie,CW_Lista,Normal,Akapit z listą3,Akapit z listą31,Wypunktowanie,List Paragraph,Normal2,L1,Numerowanie,Adresat stanowisko,sw tekst,normalny tekst"/>
    <w:basedOn w:val="Normalny"/>
    <w:link w:val="AkapitzlistZnak"/>
    <w:uiPriority w:val="34"/>
    <w:qFormat/>
    <w:rsid w:val="00A52436"/>
    <w:pPr>
      <w:ind w:left="720"/>
      <w:contextualSpacing/>
    </w:pPr>
  </w:style>
  <w:style w:type="paragraph" w:customStyle="1" w:styleId="Normalny1">
    <w:name w:val="Normalny1"/>
    <w:basedOn w:val="Normalny"/>
    <w:rsid w:val="000C001C"/>
    <w:pPr>
      <w:spacing w:after="200" w:line="260" w:lineRule="atLeast"/>
    </w:pPr>
    <w:rPr>
      <w:rFonts w:ascii="Calibri" w:hAnsi="Calibri"/>
      <w:sz w:val="22"/>
      <w:szCs w:val="22"/>
    </w:rPr>
  </w:style>
  <w:style w:type="paragraph" w:customStyle="1" w:styleId="no0020spacing">
    <w:name w:val="no_0020spacing"/>
    <w:basedOn w:val="Normalny"/>
    <w:rsid w:val="000C001C"/>
    <w:pPr>
      <w:spacing w:line="240" w:lineRule="atLeast"/>
    </w:pPr>
    <w:rPr>
      <w:rFonts w:ascii="Calibri" w:hAnsi="Calibri"/>
      <w:sz w:val="22"/>
      <w:szCs w:val="22"/>
    </w:rPr>
  </w:style>
  <w:style w:type="character" w:customStyle="1" w:styleId="no0020spacingchar1">
    <w:name w:val="no_0020spacing__char1"/>
    <w:rsid w:val="000C001C"/>
    <w:rPr>
      <w:rFonts w:ascii="Calibri" w:hAnsi="Calibri" w:hint="default"/>
      <w:sz w:val="22"/>
      <w:szCs w:val="22"/>
    </w:rPr>
  </w:style>
  <w:style w:type="table" w:styleId="Tabela-Siatka">
    <w:name w:val="Table Grid"/>
    <w:basedOn w:val="Standardowy"/>
    <w:rsid w:val="00BB184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link w:val="Stopka"/>
    <w:rsid w:val="00D4513D"/>
    <w:rPr>
      <w:sz w:val="24"/>
      <w:szCs w:val="24"/>
    </w:rPr>
  </w:style>
  <w:style w:type="character" w:customStyle="1" w:styleId="AkapitzlistZnak">
    <w:name w:val="Akapit z listą Znak"/>
    <w:aliases w:val="lp1 Znak,Preambuła Znak,Bullet Number Znak,Body MS Bullet Znak,List Paragraph1 Znak,List Paragraph2 Znak,ISCG Numerowanie Znak,CW_Lista Znak,Normal Znak,Akapit z listą3 Znak,Akapit z listą31 Znak,Wypunktowanie Znak,Normal2 Znak"/>
    <w:link w:val="Akapitzlist"/>
    <w:uiPriority w:val="34"/>
    <w:qFormat/>
    <w:rsid w:val="0035639F"/>
    <w:rPr>
      <w:sz w:val="24"/>
      <w:szCs w:val="24"/>
    </w:rPr>
  </w:style>
  <w:style w:type="paragraph" w:customStyle="1" w:styleId="01Tekstnormalny">
    <w:name w:val="01.Tekst normalny"/>
    <w:basedOn w:val="Normalny"/>
    <w:link w:val="01TekstnormalnyZnak"/>
    <w:rsid w:val="0035639F"/>
    <w:pPr>
      <w:suppressAutoHyphens/>
      <w:spacing w:before="180" w:after="180" w:line="288" w:lineRule="auto"/>
      <w:jc w:val="both"/>
    </w:pPr>
    <w:rPr>
      <w:rFonts w:ascii="Arial" w:eastAsia="MS Mincho" w:hAnsi="Arial"/>
      <w:szCs w:val="20"/>
      <w:lang w:val="x-none" w:eastAsia="en-US"/>
    </w:rPr>
  </w:style>
  <w:style w:type="character" w:customStyle="1" w:styleId="01TekstnormalnyZnak">
    <w:name w:val="01.Tekst normalny Znak"/>
    <w:link w:val="01Tekstnormalny"/>
    <w:locked/>
    <w:rsid w:val="0035639F"/>
    <w:rPr>
      <w:rFonts w:ascii="Arial" w:eastAsia="MS Mincho" w:hAnsi="Arial"/>
      <w:sz w:val="24"/>
      <w:lang w:val="x-none" w:eastAsia="en-US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04187F"/>
    <w:rPr>
      <w:rFonts w:ascii="Calibri" w:eastAsia="Calibri" w:hAnsi="Calibri"/>
      <w:sz w:val="22"/>
      <w:szCs w:val="21"/>
      <w:lang w:eastAsia="en-US"/>
    </w:rPr>
  </w:style>
  <w:style w:type="character" w:customStyle="1" w:styleId="ZwykytekstZnak">
    <w:name w:val="Zwykły tekst Znak"/>
    <w:link w:val="Zwykytekst"/>
    <w:uiPriority w:val="99"/>
    <w:semiHidden/>
    <w:rsid w:val="0004187F"/>
    <w:rPr>
      <w:rFonts w:ascii="Calibri" w:eastAsia="Calibri" w:hAnsi="Calibri"/>
      <w:sz w:val="22"/>
      <w:szCs w:val="21"/>
      <w:lang w:eastAsia="en-US"/>
    </w:rPr>
  </w:style>
  <w:style w:type="paragraph" w:styleId="Poprawka">
    <w:name w:val="Revision"/>
    <w:hidden/>
    <w:uiPriority w:val="99"/>
    <w:semiHidden/>
    <w:rsid w:val="00F706C7"/>
    <w:rPr>
      <w:sz w:val="24"/>
      <w:szCs w:val="24"/>
    </w:rPr>
  </w:style>
  <w:style w:type="paragraph" w:customStyle="1" w:styleId="Tekstpodstawowy22">
    <w:name w:val="Tekst podstawowy 22"/>
    <w:basedOn w:val="Normalny"/>
    <w:rsid w:val="00952E92"/>
    <w:pPr>
      <w:suppressAutoHyphens/>
      <w:overflowPunct w:val="0"/>
      <w:autoSpaceDE w:val="0"/>
      <w:ind w:left="426" w:hanging="426"/>
      <w:jc w:val="both"/>
      <w:textAlignment w:val="baseline"/>
    </w:pPr>
    <w:rPr>
      <w:sz w:val="26"/>
      <w:szCs w:val="20"/>
      <w:lang w:val="x-none" w:eastAsia="zh-CN"/>
    </w:rPr>
  </w:style>
  <w:style w:type="character" w:customStyle="1" w:styleId="Tekstpodstawowy3Znak">
    <w:name w:val="Tekst podstawowy 3 Znak"/>
    <w:link w:val="Tekstpodstawowy3"/>
    <w:semiHidden/>
    <w:rsid w:val="003825FB"/>
    <w:rPr>
      <w:rFonts w:ascii="Arial" w:hAnsi="Arial" w:cs="Arial"/>
      <w:i/>
      <w:sz w:val="24"/>
      <w:szCs w:val="22"/>
    </w:rPr>
  </w:style>
  <w:style w:type="character" w:styleId="Hipercze">
    <w:name w:val="Hyperlink"/>
    <w:uiPriority w:val="99"/>
    <w:rsid w:val="007C5370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1B63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B631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B6317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B631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1B6317"/>
    <w:rPr>
      <w:b/>
      <w:bCs/>
    </w:rPr>
  </w:style>
  <w:style w:type="paragraph" w:customStyle="1" w:styleId="Standard">
    <w:name w:val="Standard"/>
    <w:rsid w:val="00465EF3"/>
    <w:pPr>
      <w:suppressAutoHyphens/>
      <w:autoSpaceDN w:val="0"/>
    </w:pPr>
    <w:rPr>
      <w:rFonts w:eastAsia="SimSun" w:cs="Mangal"/>
      <w:kern w:val="3"/>
      <w:sz w:val="24"/>
      <w:szCs w:val="24"/>
      <w:lang w:eastAsia="en-GB" w:bidi="hi-IN"/>
    </w:rPr>
  </w:style>
  <w:style w:type="character" w:customStyle="1" w:styleId="Teksttreci">
    <w:name w:val="Tekst treści_"/>
    <w:link w:val="Teksttreci0"/>
    <w:rsid w:val="007D5691"/>
    <w:rPr>
      <w:rFonts w:ascii="Arial" w:eastAsia="Arial" w:hAnsi="Arial" w:cs="Arial"/>
    </w:rPr>
  </w:style>
  <w:style w:type="paragraph" w:customStyle="1" w:styleId="Teksttreci0">
    <w:name w:val="Tekst treści"/>
    <w:basedOn w:val="Normalny"/>
    <w:link w:val="Teksttreci"/>
    <w:rsid w:val="007D5691"/>
    <w:pPr>
      <w:widowControl w:val="0"/>
      <w:spacing w:line="276" w:lineRule="auto"/>
    </w:pPr>
    <w:rPr>
      <w:rFonts w:ascii="Arial" w:eastAsia="Arial" w:hAnsi="Arial" w:cs="Arial"/>
      <w:sz w:val="20"/>
      <w:szCs w:val="20"/>
    </w:rPr>
  </w:style>
  <w:style w:type="character" w:customStyle="1" w:styleId="Nagwek3Znak">
    <w:name w:val="Nagłówek 3 Znak"/>
    <w:basedOn w:val="Domylnaczcionkaakapitu"/>
    <w:link w:val="Nagwek3"/>
    <w:qFormat/>
    <w:rsid w:val="00635B9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Default">
    <w:name w:val="Default"/>
    <w:rsid w:val="00512E8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172793"/>
    <w:rPr>
      <w:i/>
      <w:iCs/>
    </w:rPr>
  </w:style>
  <w:style w:type="paragraph" w:customStyle="1" w:styleId="LewaNormal">
    <w:name w:val="Lewa_Normal"/>
    <w:link w:val="LewaNormalZnak"/>
    <w:qFormat/>
    <w:rsid w:val="0033006F"/>
    <w:pPr>
      <w:tabs>
        <w:tab w:val="left" w:pos="1134"/>
      </w:tabs>
      <w:spacing w:line="280" w:lineRule="exact"/>
    </w:pPr>
    <w:rPr>
      <w:rFonts w:ascii="Arial" w:eastAsiaTheme="minorHAnsi" w:hAnsi="Arial" w:cs="Arial"/>
      <w:lang w:eastAsia="en-US"/>
    </w:rPr>
  </w:style>
  <w:style w:type="character" w:customStyle="1" w:styleId="LewaNormalZnak">
    <w:name w:val="Lewa_Normal Znak"/>
    <w:basedOn w:val="Domylnaczcionkaakapitu"/>
    <w:link w:val="LewaNormal"/>
    <w:rsid w:val="0033006F"/>
    <w:rPr>
      <w:rFonts w:ascii="Arial" w:eastAsiaTheme="minorHAnsi" w:hAnsi="Arial" w:cs="Arial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3006F"/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33006F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3006F"/>
    <w:rPr>
      <w:vertAlign w:val="superscript"/>
    </w:rPr>
  </w:style>
  <w:style w:type="paragraph" w:customStyle="1" w:styleId="nazwaadresata">
    <w:name w:val="nazwa adresata"/>
    <w:basedOn w:val="Normalny"/>
    <w:next w:val="imiinazwisko"/>
    <w:link w:val="nazwaadresataZnak"/>
    <w:rsid w:val="00361B85"/>
    <w:pPr>
      <w:spacing w:line="280" w:lineRule="exact"/>
      <w:jc w:val="both"/>
    </w:pPr>
    <w:rPr>
      <w:rFonts w:ascii="Arial" w:hAnsi="Arial"/>
      <w:b/>
      <w:sz w:val="20"/>
    </w:rPr>
  </w:style>
  <w:style w:type="paragraph" w:customStyle="1" w:styleId="imiinazwisko">
    <w:name w:val="imię i nazwisko"/>
    <w:basedOn w:val="nazwaadresata"/>
    <w:next w:val="Normalny"/>
    <w:link w:val="imiinazwiskoZnak"/>
    <w:rsid w:val="00361B85"/>
  </w:style>
  <w:style w:type="paragraph" w:customStyle="1" w:styleId="adresodbiorcy">
    <w:name w:val="adres odbiorcy"/>
    <w:basedOn w:val="Normalny"/>
    <w:rsid w:val="00361B85"/>
    <w:pPr>
      <w:spacing w:line="280" w:lineRule="exact"/>
      <w:jc w:val="right"/>
    </w:pPr>
    <w:rPr>
      <w:rFonts w:ascii="Arial" w:hAnsi="Arial"/>
      <w:sz w:val="20"/>
    </w:rPr>
  </w:style>
  <w:style w:type="paragraph" w:customStyle="1" w:styleId="Prawabold">
    <w:name w:val="Prawa_bold"/>
    <w:link w:val="PrawaboldZnak"/>
    <w:qFormat/>
    <w:rsid w:val="00361B85"/>
    <w:pPr>
      <w:spacing w:line="280" w:lineRule="exact"/>
      <w:jc w:val="right"/>
    </w:pPr>
    <w:rPr>
      <w:rFonts w:ascii="Arial" w:hAnsi="Arial" w:cs="Arial"/>
      <w:b/>
      <w:szCs w:val="24"/>
    </w:rPr>
  </w:style>
  <w:style w:type="paragraph" w:customStyle="1" w:styleId="Prawanormal">
    <w:name w:val="Prawa_normal"/>
    <w:link w:val="PrawanormalZnak"/>
    <w:qFormat/>
    <w:rsid w:val="00361B85"/>
    <w:pPr>
      <w:spacing w:line="280" w:lineRule="exact"/>
      <w:jc w:val="right"/>
    </w:pPr>
    <w:rPr>
      <w:rFonts w:ascii="Arial" w:eastAsiaTheme="minorHAnsi" w:hAnsi="Arial" w:cs="Arial"/>
      <w:lang w:eastAsia="en-US"/>
    </w:rPr>
  </w:style>
  <w:style w:type="character" w:customStyle="1" w:styleId="nazwaadresataZnak">
    <w:name w:val="nazwa adresata Znak"/>
    <w:basedOn w:val="Domylnaczcionkaakapitu"/>
    <w:link w:val="nazwaadresata"/>
    <w:rsid w:val="00361B85"/>
    <w:rPr>
      <w:rFonts w:ascii="Arial" w:hAnsi="Arial"/>
      <w:b/>
      <w:szCs w:val="24"/>
    </w:rPr>
  </w:style>
  <w:style w:type="character" w:customStyle="1" w:styleId="imiinazwiskoZnak">
    <w:name w:val="imię i nazwisko Znak"/>
    <w:basedOn w:val="nazwaadresataZnak"/>
    <w:link w:val="imiinazwisko"/>
    <w:rsid w:val="00361B85"/>
    <w:rPr>
      <w:rFonts w:ascii="Arial" w:hAnsi="Arial"/>
      <w:b/>
      <w:szCs w:val="24"/>
    </w:rPr>
  </w:style>
  <w:style w:type="character" w:customStyle="1" w:styleId="PrawaboldZnak">
    <w:name w:val="Prawa_bold Znak"/>
    <w:basedOn w:val="imiinazwiskoZnak"/>
    <w:link w:val="Prawabold"/>
    <w:rsid w:val="00361B85"/>
    <w:rPr>
      <w:rFonts w:ascii="Arial" w:hAnsi="Arial" w:cs="Arial"/>
      <w:b/>
      <w:szCs w:val="24"/>
    </w:rPr>
  </w:style>
  <w:style w:type="character" w:customStyle="1" w:styleId="PrawanormalZnak">
    <w:name w:val="Prawa_normal Znak"/>
    <w:basedOn w:val="Domylnaczcionkaakapitu"/>
    <w:link w:val="Prawanormal"/>
    <w:rsid w:val="00361B85"/>
    <w:rPr>
      <w:rFonts w:ascii="Arial" w:eastAsiaTheme="minorHAnsi" w:hAnsi="Arial" w:cs="Arial"/>
      <w:lang w:eastAsia="en-US"/>
    </w:rPr>
  </w:style>
  <w:style w:type="paragraph" w:customStyle="1" w:styleId="Lewabold">
    <w:name w:val="Lewa_bold"/>
    <w:link w:val="LewaboldZnak"/>
    <w:qFormat/>
    <w:rsid w:val="00361B85"/>
    <w:pPr>
      <w:spacing w:line="280" w:lineRule="exact"/>
    </w:pPr>
    <w:rPr>
      <w:rFonts w:ascii="Arial" w:eastAsiaTheme="minorHAnsi" w:hAnsi="Arial" w:cs="Arial"/>
      <w:b/>
      <w:lang w:eastAsia="en-US"/>
    </w:rPr>
  </w:style>
  <w:style w:type="paragraph" w:customStyle="1" w:styleId="Numerstrony0">
    <w:name w:val="Numer_strony"/>
    <w:link w:val="NumerstronyZnak"/>
    <w:qFormat/>
    <w:rsid w:val="00361B85"/>
    <w:pPr>
      <w:spacing w:after="160" w:line="259" w:lineRule="auto"/>
      <w:jc w:val="right"/>
    </w:pPr>
    <w:rPr>
      <w:rFonts w:ascii="Arial Narrow" w:eastAsiaTheme="minorHAnsi" w:hAnsi="Arial Narrow" w:cs="Arial"/>
      <w:sz w:val="14"/>
      <w:szCs w:val="14"/>
      <w:lang w:val="en-US" w:eastAsia="en-US"/>
    </w:rPr>
  </w:style>
  <w:style w:type="character" w:customStyle="1" w:styleId="LewaboldZnak">
    <w:name w:val="Lewa_bold Znak"/>
    <w:basedOn w:val="Domylnaczcionkaakapitu"/>
    <w:link w:val="Lewabold"/>
    <w:rsid w:val="00361B85"/>
    <w:rPr>
      <w:rFonts w:ascii="Arial" w:eastAsiaTheme="minorHAnsi" w:hAnsi="Arial" w:cs="Arial"/>
      <w:b/>
      <w:lang w:eastAsia="en-US"/>
    </w:rPr>
  </w:style>
  <w:style w:type="character" w:customStyle="1" w:styleId="NumerstronyZnak">
    <w:name w:val="Numer_strony Znak"/>
    <w:basedOn w:val="StopkaZnak"/>
    <w:link w:val="Numerstrony0"/>
    <w:rsid w:val="00361B85"/>
    <w:rPr>
      <w:rFonts w:ascii="Arial Narrow" w:eastAsiaTheme="minorHAnsi" w:hAnsi="Arial Narrow" w:cs="Arial"/>
      <w:sz w:val="14"/>
      <w:szCs w:val="14"/>
      <w:lang w:val="en-US" w:eastAsia="en-US"/>
    </w:rPr>
  </w:style>
  <w:style w:type="paragraph" w:customStyle="1" w:styleId="departament">
    <w:name w:val="departament"/>
    <w:basedOn w:val="Normalny"/>
    <w:next w:val="Normalny"/>
    <w:rsid w:val="00361B85"/>
    <w:pPr>
      <w:spacing w:line="280" w:lineRule="exact"/>
      <w:jc w:val="both"/>
    </w:pPr>
    <w:rPr>
      <w:rFonts w:ascii="Arial" w:hAnsi="Arial"/>
      <w:b/>
      <w:sz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B85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361B85"/>
    <w:rPr>
      <w:rFonts w:ascii="Arial" w:hAnsi="Arial" w:cs="Arial"/>
      <w:b/>
      <w:sz w:val="24"/>
      <w:szCs w:val="24"/>
    </w:rPr>
  </w:style>
  <w:style w:type="paragraph" w:styleId="Nagwekspisutreci">
    <w:name w:val="TOC Heading"/>
    <w:basedOn w:val="Nagwek1"/>
    <w:next w:val="Normalny"/>
    <w:link w:val="NagwekspisutreciZnak"/>
    <w:uiPriority w:val="39"/>
    <w:qFormat/>
    <w:rsid w:val="00361B85"/>
    <w:pPr>
      <w:keepNext w:val="0"/>
      <w:keepLines/>
      <w:spacing w:before="480" w:line="276" w:lineRule="auto"/>
      <w:ind w:left="709" w:hanging="283"/>
      <w:jc w:val="both"/>
      <w:outlineLvl w:val="9"/>
    </w:pPr>
    <w:rPr>
      <w:rFonts w:ascii="Cambria" w:eastAsia="Calibri" w:hAnsi="Cambria" w:cs="Times New Roman"/>
      <w:bCs/>
      <w:color w:val="365F91"/>
      <w:sz w:val="22"/>
      <w:szCs w:val="28"/>
      <w:lang w:val="x-none" w:eastAsia="x-none"/>
    </w:rPr>
  </w:style>
  <w:style w:type="character" w:customStyle="1" w:styleId="NagwekspisutreciZnak">
    <w:name w:val="Nagłówek spisu treści Znak"/>
    <w:link w:val="Nagwekspisutreci"/>
    <w:uiPriority w:val="39"/>
    <w:rsid w:val="00361B85"/>
    <w:rPr>
      <w:rFonts w:ascii="Cambria" w:eastAsia="Calibri" w:hAnsi="Cambria"/>
      <w:b/>
      <w:bCs/>
      <w:color w:val="365F91"/>
      <w:sz w:val="22"/>
      <w:szCs w:val="28"/>
      <w:lang w:val="x-none" w:eastAsia="x-none"/>
    </w:rPr>
  </w:style>
  <w:style w:type="character" w:styleId="Pogrubienie">
    <w:name w:val="Strong"/>
    <w:basedOn w:val="Domylnaczcionkaakapitu"/>
    <w:uiPriority w:val="22"/>
    <w:qFormat/>
    <w:rsid w:val="00361B85"/>
    <w:rPr>
      <w:b/>
      <w:bCs/>
    </w:rPr>
  </w:style>
  <w:style w:type="character" w:customStyle="1" w:styleId="Inne">
    <w:name w:val="Inne_"/>
    <w:basedOn w:val="Domylnaczcionkaakapitu"/>
    <w:link w:val="Inne0"/>
    <w:uiPriority w:val="99"/>
    <w:rsid w:val="00361B85"/>
    <w:rPr>
      <w:rFonts w:ascii="Arial" w:hAnsi="Arial" w:cs="Arial"/>
      <w:color w:val="000000"/>
    </w:rPr>
  </w:style>
  <w:style w:type="paragraph" w:customStyle="1" w:styleId="Inne0">
    <w:name w:val="Inne"/>
    <w:basedOn w:val="Normalny"/>
    <w:link w:val="Inne"/>
    <w:uiPriority w:val="99"/>
    <w:rsid w:val="00361B85"/>
    <w:rPr>
      <w:rFonts w:ascii="Arial" w:hAnsi="Arial" w:cs="Arial"/>
      <w:color w:val="000000"/>
      <w:sz w:val="20"/>
      <w:szCs w:val="20"/>
    </w:rPr>
  </w:style>
  <w:style w:type="paragraph" w:customStyle="1" w:styleId="Tekstprzypisudolnego1">
    <w:name w:val="Tekst przypisu dolnego1"/>
    <w:basedOn w:val="Normalny"/>
    <w:next w:val="Tekstprzypisudolnego"/>
    <w:uiPriority w:val="99"/>
    <w:unhideWhenUsed/>
    <w:rsid w:val="003E5C60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934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3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5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2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0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4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1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8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7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77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63AC69-7F7F-4B27-AF6D-34E997FF86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47</Pages>
  <Words>8166</Words>
  <Characters>48998</Characters>
  <Application>Microsoft Office Word</Application>
  <DocSecurity>4</DocSecurity>
  <Lines>408</Lines>
  <Paragraphs>114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Umowa nr EU-………………………</vt:lpstr>
    </vt:vector>
  </TitlesOfParts>
  <Company>PGNiG SA o/Zielona Góra</Company>
  <LinksUpToDate>false</LinksUpToDate>
  <CharactersWithSpaces>57050</CharactersWithSpaces>
  <SharedDoc>false</SharedDoc>
  <HLinks>
    <vt:vector size="48" baseType="variant">
      <vt:variant>
        <vt:i4>1638405</vt:i4>
      </vt:variant>
      <vt:variant>
        <vt:i4>21</vt:i4>
      </vt:variant>
      <vt:variant>
        <vt:i4>0</vt:i4>
      </vt:variant>
      <vt:variant>
        <vt:i4>5</vt:i4>
      </vt:variant>
      <vt:variant>
        <vt:lpwstr>http://www.orlen.pl/</vt:lpwstr>
      </vt:variant>
      <vt:variant>
        <vt:lpwstr/>
      </vt:variant>
      <vt:variant>
        <vt:i4>8323153</vt:i4>
      </vt:variant>
      <vt:variant>
        <vt:i4>18</vt:i4>
      </vt:variant>
      <vt:variant>
        <vt:i4>0</vt:i4>
      </vt:variant>
      <vt:variant>
        <vt:i4>5</vt:i4>
      </vt:variant>
      <vt:variant>
        <vt:lpwstr>mailto:daneosobowe@orlen.pl</vt:lpwstr>
      </vt:variant>
      <vt:variant>
        <vt:lpwstr/>
      </vt:variant>
      <vt:variant>
        <vt:i4>8323153</vt:i4>
      </vt:variant>
      <vt:variant>
        <vt:i4>15</vt:i4>
      </vt:variant>
      <vt:variant>
        <vt:i4>0</vt:i4>
      </vt:variant>
      <vt:variant>
        <vt:i4>5</vt:i4>
      </vt:variant>
      <vt:variant>
        <vt:lpwstr>mailto:daneosobowe@orlen.pl</vt:lpwstr>
      </vt:variant>
      <vt:variant>
        <vt:lpwstr/>
      </vt:variant>
      <vt:variant>
        <vt:i4>1638405</vt:i4>
      </vt:variant>
      <vt:variant>
        <vt:i4>12</vt:i4>
      </vt:variant>
      <vt:variant>
        <vt:i4>0</vt:i4>
      </vt:variant>
      <vt:variant>
        <vt:i4>5</vt:i4>
      </vt:variant>
      <vt:variant>
        <vt:lpwstr>http://www.orlen.pl/</vt:lpwstr>
      </vt:variant>
      <vt:variant>
        <vt:lpwstr/>
      </vt:variant>
      <vt:variant>
        <vt:i4>8323153</vt:i4>
      </vt:variant>
      <vt:variant>
        <vt:i4>9</vt:i4>
      </vt:variant>
      <vt:variant>
        <vt:i4>0</vt:i4>
      </vt:variant>
      <vt:variant>
        <vt:i4>5</vt:i4>
      </vt:variant>
      <vt:variant>
        <vt:lpwstr>mailto:daneosobowe@orlen.pl</vt:lpwstr>
      </vt:variant>
      <vt:variant>
        <vt:lpwstr/>
      </vt:variant>
      <vt:variant>
        <vt:i4>8323153</vt:i4>
      </vt:variant>
      <vt:variant>
        <vt:i4>6</vt:i4>
      </vt:variant>
      <vt:variant>
        <vt:i4>0</vt:i4>
      </vt:variant>
      <vt:variant>
        <vt:i4>5</vt:i4>
      </vt:variant>
      <vt:variant>
        <vt:lpwstr>mailto:daneosobowe@orlen.pl</vt:lpwstr>
      </vt:variant>
      <vt:variant>
        <vt:lpwstr/>
      </vt:variant>
      <vt:variant>
        <vt:i4>7077971</vt:i4>
      </vt:variant>
      <vt:variant>
        <vt:i4>3</vt:i4>
      </vt:variant>
      <vt:variant>
        <vt:i4>0</vt:i4>
      </vt:variant>
      <vt:variant>
        <vt:i4>5</vt:i4>
      </vt:variant>
      <vt:variant>
        <vt:lpwstr>mailto:naruszenieprawa@orlen.pl</vt:lpwstr>
      </vt:variant>
      <vt:variant>
        <vt:lpwstr/>
      </vt:variant>
      <vt:variant>
        <vt:i4>2752552</vt:i4>
      </vt:variant>
      <vt:variant>
        <vt:i4>0</vt:i4>
      </vt:variant>
      <vt:variant>
        <vt:i4>0</vt:i4>
      </vt:variant>
      <vt:variant>
        <vt:i4>5</vt:i4>
      </vt:variant>
      <vt:variant>
        <vt:lpwstr>http://www.efaktura.gov.pl/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Umowa nr EU-………………………</dc:title>
  <dc:creator>kwinkel</dc:creator>
  <cp:lastModifiedBy>Remian Magdalena</cp:lastModifiedBy>
  <cp:revision>2</cp:revision>
  <cp:lastPrinted>2020-02-26T10:20:00Z</cp:lastPrinted>
  <dcterms:created xsi:type="dcterms:W3CDTF">2026-03-19T10:38:00Z</dcterms:created>
  <dcterms:modified xsi:type="dcterms:W3CDTF">2026-03-19T10:38:00Z</dcterms:modified>
</cp:coreProperties>
</file>